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582" w:rsidRPr="00365321" w:rsidRDefault="007E0582" w:rsidP="007E0582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7E0582" w:rsidRPr="00365321" w:rsidRDefault="007E0582" w:rsidP="007E0582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7E0582" w:rsidRPr="00365321" w:rsidRDefault="007E0582" w:rsidP="007E0582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7E0582" w:rsidRPr="00365321" w:rsidRDefault="007E0582" w:rsidP="007E0582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7E0582" w:rsidRPr="00365321" w:rsidRDefault="007E0582" w:rsidP="007E058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7E0582" w:rsidRPr="00664516" w:rsidRDefault="007E0582" w:rsidP="007E058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7E0582" w:rsidRPr="00664516" w:rsidRDefault="007E0582" w:rsidP="007E058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7E0582" w:rsidRPr="00664516" w:rsidRDefault="007E0582" w:rsidP="007E058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7E0582" w:rsidRPr="00664516" w:rsidRDefault="007E0582" w:rsidP="007E058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55DA0FE9" wp14:editId="29A13F21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582" w:rsidRPr="00664516" w:rsidRDefault="007E0582" w:rsidP="007E058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7E0582" w:rsidRPr="00664516" w:rsidRDefault="007E0582" w:rsidP="007E058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7E0582" w:rsidRPr="00664516" w:rsidRDefault="007E0582" w:rsidP="007E058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7E0582" w:rsidRPr="00664516" w:rsidRDefault="007E0582" w:rsidP="007E058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7E0582" w:rsidRPr="00C96620" w:rsidRDefault="007E0582" w:rsidP="007E058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7E0582" w:rsidRPr="00637460" w:rsidRDefault="007E0582" w:rsidP="007E058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right"/>
        <w:rPr>
          <w:color w:val="000000" w:themeColor="text1"/>
          <w:sz w:val="20"/>
        </w:rPr>
      </w:pPr>
    </w:p>
    <w:p w:rsidR="007E0582" w:rsidRPr="00637460" w:rsidRDefault="007E0582" w:rsidP="007E058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center"/>
        <w:rPr>
          <w:color w:val="000000" w:themeColor="text1"/>
          <w:sz w:val="20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Б1.В.ДВ.01.01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Финансовый анализ»</w:t>
      </w: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04B7F" w:rsidRPr="00637460" w:rsidRDefault="007E0582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04B7F" w:rsidRPr="00637460" w:rsidRDefault="00704B7F" w:rsidP="00704B7F">
      <w:pPr>
        <w:pStyle w:val="afff1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Разработчик: </w:t>
      </w: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r w:rsidRPr="00637460">
        <w:rPr>
          <w:color w:val="000000" w:themeColor="text1"/>
          <w:sz w:val="20"/>
        </w:rPr>
        <w:t>Полякова Н.В., к.э.н.</w:t>
      </w: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napToGrid/>
        <w:spacing w:before="0" w:after="0"/>
        <w:ind w:left="709"/>
        <w:jc w:val="center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Москва 202</w:t>
      </w:r>
      <w:r w:rsidR="007E0582">
        <w:rPr>
          <w:color w:val="000000" w:themeColor="text1"/>
          <w:sz w:val="20"/>
        </w:rPr>
        <w:t>3</w:t>
      </w:r>
      <w:bookmarkStart w:id="0" w:name="_GoBack"/>
      <w:bookmarkEnd w:id="0"/>
    </w:p>
    <w:p w:rsidR="00704B7F" w:rsidRPr="00637460" w:rsidRDefault="00704B7F" w:rsidP="00704B7F">
      <w:pPr>
        <w:widowControl/>
        <w:tabs>
          <w:tab w:val="left" w:pos="993"/>
        </w:tabs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8"/>
          <w:szCs w:val="28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>1.</w:t>
      </w:r>
      <w:r w:rsidRPr="00637460">
        <w:rPr>
          <w:color w:val="000000" w:themeColor="text1"/>
          <w:sz w:val="20"/>
        </w:rPr>
        <w:t xml:space="preserve"> </w:t>
      </w:r>
      <w:r w:rsidRPr="00637460">
        <w:rPr>
          <w:b/>
          <w:color w:val="000000" w:themeColor="text1"/>
          <w:sz w:val="20"/>
        </w:rPr>
        <w:t>Цель и задачи дисциплины</w:t>
      </w:r>
    </w:p>
    <w:p w:rsidR="00704B7F" w:rsidRPr="00637460" w:rsidRDefault="00704B7F" w:rsidP="00704B7F">
      <w:pPr>
        <w:widowControl/>
        <w:tabs>
          <w:tab w:val="left" w:pos="993"/>
        </w:tabs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- формирование у учащихся целостного представления о финансовом анализе как одной из важнейших составляющих финансового менеджмента (управления финансами), а также овладение ими необходимыми общекультурными и профессиональными компетенциями относящимися к анализу состоя-</w:t>
      </w:r>
      <w:proofErr w:type="spellStart"/>
      <w:r w:rsidRPr="00637460">
        <w:rPr>
          <w:color w:val="000000" w:themeColor="text1"/>
          <w:sz w:val="20"/>
        </w:rPr>
        <w:t>ния</w:t>
      </w:r>
      <w:proofErr w:type="spellEnd"/>
      <w:r w:rsidRPr="00637460">
        <w:rPr>
          <w:color w:val="000000" w:themeColor="text1"/>
          <w:sz w:val="20"/>
        </w:rPr>
        <w:t xml:space="preserve"> финансов организации в современных рыночных условиях. </w:t>
      </w:r>
    </w:p>
    <w:p w:rsidR="00704B7F" w:rsidRPr="00637460" w:rsidRDefault="00704B7F" w:rsidP="00704B7F">
      <w:pPr>
        <w:tabs>
          <w:tab w:val="left" w:pos="900"/>
          <w:tab w:val="left" w:pos="1134"/>
        </w:tabs>
        <w:spacing w:before="0" w:after="0"/>
        <w:ind w:firstLine="680"/>
        <w:jc w:val="both"/>
        <w:rPr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 xml:space="preserve">Задачи дисциплины -  </w:t>
      </w:r>
      <w:r w:rsidRPr="00637460">
        <w:rPr>
          <w:color w:val="000000" w:themeColor="text1"/>
          <w:sz w:val="20"/>
        </w:rPr>
        <w:t>обучение и освоение современных методов проведения финансового анализа:</w:t>
      </w:r>
    </w:p>
    <w:p w:rsidR="00704B7F" w:rsidRPr="00637460" w:rsidRDefault="00704B7F" w:rsidP="00704B7F">
      <w:pPr>
        <w:widowControl/>
        <w:numPr>
          <w:ilvl w:val="0"/>
          <w:numId w:val="14"/>
        </w:numPr>
        <w:tabs>
          <w:tab w:val="left" w:pos="900"/>
        </w:tabs>
        <w:snapToGrid/>
        <w:spacing w:before="0" w:after="0"/>
        <w:ind w:left="0" w:firstLine="68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ознакомить с основными формами финансовой (бухгалтерской) отчетности, их структурой; </w:t>
      </w:r>
    </w:p>
    <w:p w:rsidR="00704B7F" w:rsidRPr="00637460" w:rsidRDefault="00704B7F" w:rsidP="00704B7F">
      <w:pPr>
        <w:widowControl/>
        <w:numPr>
          <w:ilvl w:val="0"/>
          <w:numId w:val="14"/>
        </w:numPr>
        <w:tabs>
          <w:tab w:val="left" w:pos="900"/>
        </w:tabs>
        <w:snapToGrid/>
        <w:spacing w:before="0" w:after="0"/>
        <w:ind w:left="0" w:firstLine="68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определить логику построения финансовой отчетности коммерческих организаций, бюджетных учреждений, ведомств и оценить их аналитическую ценность; </w:t>
      </w:r>
    </w:p>
    <w:p w:rsidR="00704B7F" w:rsidRPr="00637460" w:rsidRDefault="00704B7F" w:rsidP="00704B7F">
      <w:pPr>
        <w:widowControl/>
        <w:numPr>
          <w:ilvl w:val="0"/>
          <w:numId w:val="14"/>
        </w:numPr>
        <w:tabs>
          <w:tab w:val="left" w:pos="900"/>
        </w:tabs>
        <w:snapToGrid/>
        <w:spacing w:before="0" w:after="0"/>
        <w:ind w:left="0" w:firstLine="68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привить практические навыки чтения финансовой отчетности; </w:t>
      </w:r>
    </w:p>
    <w:p w:rsidR="00704B7F" w:rsidRPr="00637460" w:rsidRDefault="00704B7F" w:rsidP="00704B7F">
      <w:pPr>
        <w:widowControl/>
        <w:numPr>
          <w:ilvl w:val="0"/>
          <w:numId w:val="14"/>
        </w:numPr>
        <w:tabs>
          <w:tab w:val="left" w:pos="900"/>
        </w:tabs>
        <w:snapToGrid/>
        <w:spacing w:before="0" w:after="0"/>
        <w:ind w:left="0" w:firstLine="68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ознакомить с методами агрегирования бухгалтерской отчетности для целей финансового анализа; </w:t>
      </w:r>
    </w:p>
    <w:p w:rsidR="00704B7F" w:rsidRPr="00637460" w:rsidRDefault="00704B7F" w:rsidP="00704B7F">
      <w:pPr>
        <w:widowControl/>
        <w:numPr>
          <w:ilvl w:val="0"/>
          <w:numId w:val="14"/>
        </w:numPr>
        <w:tabs>
          <w:tab w:val="left" w:pos="900"/>
        </w:tabs>
        <w:snapToGrid/>
        <w:spacing w:before="0" w:after="0"/>
        <w:ind w:left="0" w:firstLine="68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обучить основным методам проведения финансового анализа в финансово-кредитных институтах и организациях разных отраслей экономики; </w:t>
      </w:r>
    </w:p>
    <w:p w:rsidR="00704B7F" w:rsidRPr="00637460" w:rsidRDefault="00704B7F" w:rsidP="00704B7F">
      <w:pPr>
        <w:widowControl/>
        <w:numPr>
          <w:ilvl w:val="0"/>
          <w:numId w:val="14"/>
        </w:numPr>
        <w:tabs>
          <w:tab w:val="left" w:pos="900"/>
        </w:tabs>
        <w:snapToGrid/>
        <w:spacing w:before="0" w:after="0"/>
        <w:ind w:left="0" w:firstLine="68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освоить на практике современные методы и приемы анализа финансово-хозяйственной деятельности научит:</w:t>
      </w:r>
    </w:p>
    <w:p w:rsidR="00704B7F" w:rsidRPr="00637460" w:rsidRDefault="00704B7F" w:rsidP="00704B7F">
      <w:pPr>
        <w:widowControl/>
        <w:numPr>
          <w:ilvl w:val="0"/>
          <w:numId w:val="14"/>
        </w:numPr>
        <w:tabs>
          <w:tab w:val="left" w:pos="900"/>
        </w:tabs>
        <w:snapToGrid/>
        <w:spacing w:before="0" w:after="0"/>
        <w:ind w:left="0" w:firstLine="68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научиться интерпретировать  результаты, полученные в анализе финансового состояния организаций; </w:t>
      </w:r>
    </w:p>
    <w:p w:rsidR="00704B7F" w:rsidRPr="00637460" w:rsidRDefault="00704B7F" w:rsidP="00704B7F">
      <w:pPr>
        <w:widowControl/>
        <w:numPr>
          <w:ilvl w:val="0"/>
          <w:numId w:val="14"/>
        </w:numPr>
        <w:tabs>
          <w:tab w:val="left" w:pos="900"/>
        </w:tabs>
        <w:snapToGrid/>
        <w:spacing w:before="0" w:after="0"/>
        <w:ind w:left="0" w:firstLine="68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дать представление о возможности практического использования системы показателей финансового состояния экономического субъекта для решения конкретной управленческой задачи. </w:t>
      </w:r>
    </w:p>
    <w:p w:rsidR="00704B7F" w:rsidRPr="00637460" w:rsidRDefault="00704B7F" w:rsidP="00704B7F">
      <w:pPr>
        <w:pStyle w:val="af2"/>
        <w:tabs>
          <w:tab w:val="left" w:pos="993"/>
        </w:tabs>
        <w:ind w:firstLineChars="354" w:firstLine="708"/>
        <w:jc w:val="both"/>
        <w:rPr>
          <w:rFonts w:ascii="Times New Roman" w:hAnsi="Times New Roman"/>
          <w:color w:val="000000" w:themeColor="text1"/>
        </w:rPr>
      </w:pPr>
    </w:p>
    <w:p w:rsidR="00704B7F" w:rsidRPr="00637460" w:rsidRDefault="00704B7F" w:rsidP="000258BE">
      <w:pPr>
        <w:widowControl/>
        <w:tabs>
          <w:tab w:val="left" w:pos="900"/>
        </w:tabs>
        <w:snapToGrid/>
        <w:spacing w:before="0" w:after="0"/>
        <w:ind w:firstLineChars="354" w:firstLine="708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2. Место дисциплины в структуре ОП </w:t>
      </w:r>
    </w:p>
    <w:p w:rsidR="00704B7F" w:rsidRPr="00637460" w:rsidRDefault="00704B7F" w:rsidP="00704B7F">
      <w:pPr>
        <w:pStyle w:val="af2"/>
        <w:tabs>
          <w:tab w:val="left" w:pos="900"/>
          <w:tab w:val="left" w:pos="1080"/>
        </w:tabs>
        <w:suppressAutoHyphens/>
        <w:ind w:firstLine="68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Дисциплина «Финансовый анализ» относится к дисциплинам по выбору</w:t>
      </w:r>
      <w:r w:rsidRPr="00637460">
        <w:rPr>
          <w:rFonts w:ascii="Times New Roman" w:hAnsi="Times New Roman"/>
          <w:bCs/>
          <w:color w:val="000000" w:themeColor="text1"/>
        </w:rPr>
        <w:t xml:space="preserve"> части, формируемой участниками образовательных отношений, </w:t>
      </w:r>
      <w:r w:rsidRPr="00637460">
        <w:rPr>
          <w:rFonts w:ascii="Times New Roman" w:hAnsi="Times New Roman"/>
          <w:color w:val="000000" w:themeColor="text1"/>
        </w:rPr>
        <w:t xml:space="preserve"> Блока 1. </w:t>
      </w:r>
    </w:p>
    <w:p w:rsidR="00704B7F" w:rsidRPr="00637460" w:rsidRDefault="00704B7F" w:rsidP="00704B7F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704B7F" w:rsidRPr="00637460" w:rsidRDefault="00704B7F" w:rsidP="00704B7F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704B7F" w:rsidRPr="00637460" w:rsidRDefault="00704B7F" w:rsidP="00704B7F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704B7F" w:rsidRPr="00637460" w:rsidRDefault="00704B7F" w:rsidP="00704B7F">
      <w:pPr>
        <w:spacing w:before="0" w:after="0"/>
        <w:ind w:firstLine="709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Обобщенные трудовые функции (ОТФ):</w:t>
      </w:r>
    </w:p>
    <w:p w:rsidR="00704B7F" w:rsidRPr="00637460" w:rsidRDefault="00704B7F" w:rsidP="00704B7F">
      <w:pPr>
        <w:autoSpaceDE w:val="0"/>
        <w:autoSpaceDN w:val="0"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 консультирование клиентов по использованию финансовых продуктов и услуг;</w:t>
      </w:r>
    </w:p>
    <w:p w:rsidR="00704B7F" w:rsidRPr="00637460" w:rsidRDefault="00704B7F" w:rsidP="00704B7F">
      <w:pPr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 консультационное сопровождение сделок.</w:t>
      </w:r>
    </w:p>
    <w:p w:rsidR="00704B7F" w:rsidRPr="00637460" w:rsidRDefault="00704B7F" w:rsidP="00704B7F">
      <w:pPr>
        <w:tabs>
          <w:tab w:val="left" w:pos="900"/>
        </w:tabs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Трудовые функции:</w:t>
      </w:r>
    </w:p>
    <w:p w:rsidR="00704B7F" w:rsidRPr="00637460" w:rsidRDefault="00704B7F" w:rsidP="00704B7F">
      <w:pPr>
        <w:tabs>
          <w:tab w:val="left" w:pos="90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- мониторинг конъюнктуры рынка банковских услуг, рынка ценных бумаг; иностранной </w:t>
      </w:r>
      <w:proofErr w:type="spellStart"/>
      <w:r w:rsidRPr="00637460">
        <w:rPr>
          <w:color w:val="000000" w:themeColor="text1"/>
          <w:sz w:val="20"/>
        </w:rPr>
        <w:t>вылюты</w:t>
      </w:r>
      <w:proofErr w:type="spellEnd"/>
      <w:r w:rsidRPr="00637460">
        <w:rPr>
          <w:color w:val="000000" w:themeColor="text1"/>
          <w:sz w:val="20"/>
        </w:rPr>
        <w:t>, товарно-сырьевых рынков;</w:t>
      </w:r>
    </w:p>
    <w:p w:rsidR="00704B7F" w:rsidRPr="00637460" w:rsidRDefault="00704B7F" w:rsidP="00704B7F">
      <w:pPr>
        <w:tabs>
          <w:tab w:val="left" w:pos="900"/>
        </w:tabs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анализ и проверка финансового положения заемщика.</w:t>
      </w:r>
    </w:p>
    <w:p w:rsidR="00704B7F" w:rsidRPr="00637460" w:rsidRDefault="00704B7F" w:rsidP="00704B7F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Профессиональные компетенции</w:t>
      </w:r>
    </w:p>
    <w:p w:rsidR="00704B7F" w:rsidRPr="00637460" w:rsidRDefault="00704B7F" w:rsidP="00704B7F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</w:r>
    </w:p>
    <w:p w:rsidR="00704B7F" w:rsidRPr="00637460" w:rsidRDefault="00704B7F" w:rsidP="00704B7F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ПК-3. Способен выполнять профессиональные обязанности по осуществлению текущей деятельности финансово-кредитных институтов и организаций различных отраслей экономики, разрабатывать направления повышения ее эффективности.</w:t>
      </w:r>
    </w:p>
    <w:p w:rsidR="00704B7F" w:rsidRPr="00637460" w:rsidRDefault="00704B7F" w:rsidP="00704B7F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b/>
          <w:i/>
          <w:color w:val="000000" w:themeColor="text1"/>
          <w:sz w:val="20"/>
        </w:rPr>
      </w:pPr>
    </w:p>
    <w:p w:rsidR="00704B7F" w:rsidRPr="00637460" w:rsidRDefault="00704B7F" w:rsidP="00704B7F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704B7F" w:rsidRPr="00637460" w:rsidRDefault="00704B7F" w:rsidP="00704B7F">
      <w:pPr>
        <w:widowControl/>
        <w:snapToGrid/>
        <w:spacing w:before="0" w:after="0"/>
        <w:ind w:firstLine="709"/>
        <w:rPr>
          <w:color w:val="000000" w:themeColor="text1"/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260"/>
        <w:gridCol w:w="4678"/>
      </w:tblGrid>
      <w:tr w:rsidR="00704B7F" w:rsidRPr="00637460" w:rsidTr="004A57FA">
        <w:tc>
          <w:tcPr>
            <w:tcW w:w="1951" w:type="dxa"/>
          </w:tcPr>
          <w:p w:rsidR="00704B7F" w:rsidRPr="00637460" w:rsidRDefault="00704B7F" w:rsidP="00704B7F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Наименование </w:t>
            </w:r>
            <w:r w:rsidRPr="00637460">
              <w:rPr>
                <w:b/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3260" w:type="dxa"/>
          </w:tcPr>
          <w:p w:rsidR="00704B7F" w:rsidRPr="00637460" w:rsidRDefault="00704B7F" w:rsidP="00704B7F">
            <w:pPr>
              <w:tabs>
                <w:tab w:val="left" w:pos="234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Индикаторы достижения компетенции</w:t>
            </w:r>
          </w:p>
        </w:tc>
        <w:tc>
          <w:tcPr>
            <w:tcW w:w="4678" w:type="dxa"/>
          </w:tcPr>
          <w:p w:rsidR="00704B7F" w:rsidRPr="00637460" w:rsidRDefault="00704B7F" w:rsidP="00704B7F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Показатели (планируемые) результаты </w:t>
            </w:r>
            <w:r w:rsidRPr="00637460">
              <w:rPr>
                <w:b/>
                <w:color w:val="000000" w:themeColor="text1"/>
                <w:sz w:val="20"/>
              </w:rPr>
              <w:br/>
              <w:t>обучения</w:t>
            </w:r>
          </w:p>
        </w:tc>
      </w:tr>
      <w:tr w:rsidR="00704B7F" w:rsidRPr="00637460" w:rsidTr="004A57FA">
        <w:trPr>
          <w:trHeight w:val="698"/>
        </w:trPr>
        <w:tc>
          <w:tcPr>
            <w:tcW w:w="1951" w:type="dxa"/>
            <w:vMerge w:val="restart"/>
          </w:tcPr>
          <w:p w:rsidR="00704B7F" w:rsidRPr="00637460" w:rsidRDefault="00704B7F" w:rsidP="00704B7F">
            <w:pPr>
              <w:tabs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</w:t>
            </w:r>
            <w:r w:rsidRPr="00637460">
              <w:rPr>
                <w:color w:val="000000" w:themeColor="text1"/>
                <w:sz w:val="20"/>
              </w:rPr>
              <w:lastRenderedPageBreak/>
              <w:t>принятия экономических, финансовых и инвестиционных решений</w:t>
            </w:r>
          </w:p>
        </w:tc>
        <w:tc>
          <w:tcPr>
            <w:tcW w:w="3260" w:type="dxa"/>
            <w:vMerge w:val="restart"/>
          </w:tcPr>
          <w:p w:rsidR="00704B7F" w:rsidRPr="00637460" w:rsidRDefault="00704B7F" w:rsidP="00704B7F">
            <w:pPr>
              <w:pStyle w:val="aff8"/>
              <w:tabs>
                <w:tab w:val="left" w:pos="900"/>
              </w:tabs>
              <w:suppressAutoHyphens/>
              <w:spacing w:before="0" w:after="0"/>
              <w:ind w:left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ПК-2.2. Анализирует финансовую, бухгалтерскую и статистическую отчетность, применяет нормативно-правовую базу, регламентирующую порядок расчета финансово-экономических показателей</w:t>
            </w:r>
          </w:p>
          <w:p w:rsidR="00704B7F" w:rsidRPr="00637460" w:rsidRDefault="00704B7F" w:rsidP="00704B7F">
            <w:pPr>
              <w:pStyle w:val="aff8"/>
              <w:tabs>
                <w:tab w:val="left" w:pos="900"/>
              </w:tabs>
              <w:suppressAutoHyphens/>
              <w:spacing w:before="0" w:after="0"/>
              <w:ind w:left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ПК-2.3.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финансового и производственного потенциала экономических субъектов</w:t>
            </w:r>
          </w:p>
          <w:p w:rsidR="00704B7F" w:rsidRPr="00637460" w:rsidRDefault="00704B7F" w:rsidP="00704B7F">
            <w:pPr>
              <w:pStyle w:val="aff8"/>
              <w:tabs>
                <w:tab w:val="left" w:pos="900"/>
              </w:tabs>
              <w:suppressAutoHyphens/>
              <w:spacing w:before="0" w:after="0"/>
              <w:ind w:left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ПК-2.4. Рассчитывает и интерпретирует показатели </w:t>
            </w:r>
            <w:r w:rsidRPr="00637460">
              <w:rPr>
                <w:color w:val="000000" w:themeColor="text1"/>
                <w:sz w:val="20"/>
              </w:rPr>
              <w:lastRenderedPageBreak/>
              <w:t xml:space="preserve">деятельности </w:t>
            </w:r>
            <w:proofErr w:type="spellStart"/>
            <w:r w:rsidRPr="00637460">
              <w:rPr>
                <w:color w:val="000000" w:themeColor="text1"/>
                <w:sz w:val="20"/>
              </w:rPr>
              <w:t>кономических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субъектов</w:t>
            </w: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ПК-2.5. Использует результаты анализа при составлении финансовых планов и принятий экономических, финансовых и инвестиционных решений</w:t>
            </w: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</w:p>
          <w:p w:rsidR="00704B7F" w:rsidRPr="00637460" w:rsidRDefault="00704B7F" w:rsidP="00704B7F">
            <w:pPr>
              <w:tabs>
                <w:tab w:val="left" w:pos="900"/>
                <w:tab w:val="left" w:pos="1080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ПК-3.1. Демонстрирует способность выполнять профессиональные обязанности в процессе текущей деятельности как институтов финансовых рынков, так и организаций различных отраслей экономики</w:t>
            </w:r>
          </w:p>
          <w:p w:rsidR="00704B7F" w:rsidRPr="00637460" w:rsidRDefault="00704B7F" w:rsidP="00704B7F">
            <w:pPr>
              <w:tabs>
                <w:tab w:val="left" w:pos="900"/>
                <w:tab w:val="left" w:pos="1080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ПК-3.2. Проводит критический анализ применяемых организациями финансовых и кредитных услуг</w:t>
            </w:r>
          </w:p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ПК-3.4. Разрабатывает и готовит мотивированное обоснование направлений повышения эффективности деятельности различных подразделений институтов финансовых рынков и организаций различных отраслей экономики</w:t>
            </w:r>
          </w:p>
        </w:tc>
        <w:tc>
          <w:tcPr>
            <w:tcW w:w="4678" w:type="dxa"/>
          </w:tcPr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</w:rPr>
            </w:pPr>
            <w:r w:rsidRPr="00637460">
              <w:rPr>
                <w:rFonts w:ascii="Times New Roman" w:hAnsi="Times New Roman"/>
                <w:b/>
                <w:color w:val="000000" w:themeColor="text1"/>
                <w:u w:val="single"/>
              </w:rPr>
              <w:lastRenderedPageBreak/>
              <w:t>Знать</w:t>
            </w:r>
          </w:p>
          <w:p w:rsidR="00704B7F" w:rsidRPr="00637460" w:rsidRDefault="00704B7F" w:rsidP="00704B7F">
            <w:pPr>
              <w:pStyle w:val="afffc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информационные источники, используемые в анализе финансово-экономических показателей деятельности экономических субъектов;</w:t>
            </w:r>
          </w:p>
          <w:p w:rsidR="00704B7F" w:rsidRPr="00637460" w:rsidRDefault="00704B7F" w:rsidP="00704B7F">
            <w:pPr>
              <w:pStyle w:val="afffc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теоретические принципы, методологические основания, состав и назначение инструментальных средств экономического анализа;</w:t>
            </w:r>
          </w:p>
          <w:p w:rsidR="00704B7F" w:rsidRPr="00637460" w:rsidRDefault="00704B7F" w:rsidP="00704B7F">
            <w:pPr>
              <w:pStyle w:val="afffc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типовые методики, применяемые для анализа показателей финансово-хозяйственной деятельности экономических субъектов;</w:t>
            </w:r>
          </w:p>
          <w:p w:rsidR="00704B7F" w:rsidRPr="00637460" w:rsidRDefault="00704B7F" w:rsidP="00704B7F">
            <w:pPr>
              <w:pStyle w:val="afffc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 xml:space="preserve">алгоритм проведения расчета финансово-экономических показателей; </w:t>
            </w:r>
          </w:p>
          <w:p w:rsidR="00704B7F" w:rsidRPr="00637460" w:rsidRDefault="00704B7F" w:rsidP="00704B7F">
            <w:pPr>
              <w:pStyle w:val="afffc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способы и техники анализа внешней и внутренней среды ведения бизнеса, оценки  эффективности формирования и использования финансового и производственного потенциала экономических субъектов;</w:t>
            </w:r>
          </w:p>
          <w:p w:rsidR="00704B7F" w:rsidRPr="00637460" w:rsidRDefault="00704B7F" w:rsidP="00704B7F">
            <w:pPr>
              <w:pStyle w:val="afffc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 xml:space="preserve">нормативную базу в области финансовой </w:t>
            </w:r>
            <w:r w:rsidRPr="00637460">
              <w:rPr>
                <w:rFonts w:ascii="Times New Roman" w:hAnsi="Times New Roman"/>
                <w:color w:val="000000" w:themeColor="text1"/>
              </w:rPr>
              <w:lastRenderedPageBreak/>
              <w:t xml:space="preserve">деятельности; </w:t>
            </w:r>
            <w:r w:rsidRPr="00637460">
              <w:rPr>
                <w:rFonts w:ascii="Times New Roman" w:hAnsi="Times New Roman"/>
                <w:i/>
                <w:color w:val="000000" w:themeColor="text1"/>
              </w:rPr>
              <w:t>08.008</w:t>
            </w:r>
          </w:p>
          <w:p w:rsidR="00704B7F" w:rsidRPr="00637460" w:rsidRDefault="00704B7F" w:rsidP="00704B7F">
            <w:pPr>
              <w:pStyle w:val="afffc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 xml:space="preserve">основные финансовые отчеты (краткий обзор), взаимосвязи финансовых отчетов;  </w:t>
            </w:r>
            <w:r w:rsidRPr="00637460">
              <w:rPr>
                <w:rFonts w:ascii="Times New Roman" w:hAnsi="Times New Roman"/>
                <w:i/>
                <w:color w:val="000000" w:themeColor="text1"/>
              </w:rPr>
              <w:t>08.016</w:t>
            </w:r>
          </w:p>
        </w:tc>
      </w:tr>
      <w:tr w:rsidR="00704B7F" w:rsidRPr="00637460" w:rsidTr="004A57FA">
        <w:trPr>
          <w:trHeight w:val="273"/>
        </w:trPr>
        <w:tc>
          <w:tcPr>
            <w:tcW w:w="1951" w:type="dxa"/>
            <w:vMerge/>
          </w:tcPr>
          <w:p w:rsidR="00704B7F" w:rsidRPr="00637460" w:rsidRDefault="00704B7F" w:rsidP="00704B7F">
            <w:pPr>
              <w:tabs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3260" w:type="dxa"/>
            <w:vMerge/>
          </w:tcPr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u w:val="single"/>
              </w:rPr>
            </w:pPr>
          </w:p>
        </w:tc>
        <w:tc>
          <w:tcPr>
            <w:tcW w:w="4678" w:type="dxa"/>
          </w:tcPr>
          <w:p w:rsidR="00704B7F" w:rsidRPr="00637460" w:rsidRDefault="00704B7F" w:rsidP="00704B7F">
            <w:pPr>
              <w:tabs>
                <w:tab w:val="left" w:pos="317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Уметь</w:t>
            </w:r>
            <w:r w:rsidRPr="00637460">
              <w:rPr>
                <w:b/>
                <w:color w:val="000000" w:themeColor="text1"/>
                <w:sz w:val="20"/>
              </w:rPr>
              <w:t xml:space="preserve"> </w:t>
            </w:r>
          </w:p>
          <w:p w:rsidR="00704B7F" w:rsidRPr="00637460" w:rsidRDefault="00704B7F" w:rsidP="00704B7F">
            <w:pPr>
              <w:numPr>
                <w:ilvl w:val="0"/>
                <w:numId w:val="16"/>
              </w:numPr>
              <w:tabs>
                <w:tab w:val="left" w:pos="317"/>
              </w:tabs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интерпретировать результаты анализа финансово-экономических показателей, формулировать выводы и выявлять резервы улучшения деятельности экономических субъектов;</w:t>
            </w:r>
          </w:p>
          <w:p w:rsidR="00704B7F" w:rsidRPr="00637460" w:rsidRDefault="00704B7F" w:rsidP="00704B7F">
            <w:pPr>
              <w:numPr>
                <w:ilvl w:val="0"/>
                <w:numId w:val="16"/>
              </w:numPr>
              <w:tabs>
                <w:tab w:val="left" w:pos="317"/>
              </w:tabs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разрабатывать экономические, финансовые и инвестиционные решения, направленные на укрепление финансового положения экономических субъектов;</w:t>
            </w:r>
          </w:p>
          <w:p w:rsidR="00704B7F" w:rsidRPr="00637460" w:rsidRDefault="00704B7F" w:rsidP="00704B7F">
            <w:pPr>
              <w:numPr>
                <w:ilvl w:val="0"/>
                <w:numId w:val="16"/>
              </w:numPr>
              <w:tabs>
                <w:tab w:val="left" w:pos="317"/>
              </w:tabs>
              <w:spacing w:before="0" w:after="0"/>
              <w:ind w:left="0" w:firstLine="0"/>
              <w:rPr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 xml:space="preserve">получать, интерпретировать и документировать результаты исследований </w:t>
            </w:r>
            <w:r w:rsidRPr="00637460">
              <w:rPr>
                <w:i/>
                <w:color w:val="000000" w:themeColor="text1"/>
                <w:sz w:val="20"/>
              </w:rPr>
              <w:t>08.008</w:t>
            </w:r>
          </w:p>
          <w:p w:rsidR="00704B7F" w:rsidRPr="00637460" w:rsidRDefault="00704B7F" w:rsidP="00704B7F">
            <w:pPr>
              <w:numPr>
                <w:ilvl w:val="0"/>
                <w:numId w:val="16"/>
              </w:numPr>
              <w:tabs>
                <w:tab w:val="left" w:pos="317"/>
              </w:tabs>
              <w:spacing w:before="0" w:after="0"/>
              <w:ind w:left="0" w:firstLine="0"/>
              <w:rPr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применять практической работе систему показателей, характеризующих финансовое состояние, и методы их определения (анализ ликвидности, деловой активности организации, платежеспособности, анализ и оценка уровня и динамики показателей прибыли)</w:t>
            </w:r>
            <w:r w:rsidRPr="00637460">
              <w:rPr>
                <w:i/>
                <w:color w:val="000000" w:themeColor="text1"/>
                <w:sz w:val="20"/>
              </w:rPr>
              <w:t>;   08.016</w:t>
            </w:r>
          </w:p>
        </w:tc>
      </w:tr>
      <w:tr w:rsidR="00704B7F" w:rsidRPr="00637460" w:rsidTr="004A57FA">
        <w:tc>
          <w:tcPr>
            <w:tcW w:w="1951" w:type="dxa"/>
            <w:vMerge/>
          </w:tcPr>
          <w:p w:rsidR="00704B7F" w:rsidRPr="00637460" w:rsidRDefault="00704B7F" w:rsidP="00704B7F">
            <w:pPr>
              <w:tabs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3260" w:type="dxa"/>
            <w:vMerge/>
          </w:tcPr>
          <w:p w:rsidR="00704B7F" w:rsidRPr="00637460" w:rsidRDefault="00704B7F" w:rsidP="00704B7F">
            <w:pPr>
              <w:tabs>
                <w:tab w:val="left" w:pos="317"/>
              </w:tabs>
              <w:spacing w:before="0" w:after="0"/>
              <w:rPr>
                <w:color w:val="000000" w:themeColor="text1"/>
                <w:sz w:val="20"/>
                <w:u w:val="single"/>
              </w:rPr>
            </w:pPr>
          </w:p>
        </w:tc>
        <w:tc>
          <w:tcPr>
            <w:tcW w:w="4678" w:type="dxa"/>
          </w:tcPr>
          <w:p w:rsidR="00704B7F" w:rsidRPr="00637460" w:rsidRDefault="00704B7F" w:rsidP="00704B7F">
            <w:pPr>
              <w:pStyle w:val="afffc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</w:rPr>
            </w:pPr>
            <w:r w:rsidRPr="00637460">
              <w:rPr>
                <w:rFonts w:ascii="Times New Roman" w:hAnsi="Times New Roman"/>
                <w:b/>
                <w:color w:val="000000" w:themeColor="text1"/>
                <w:u w:val="single"/>
              </w:rPr>
              <w:t>Владеть</w:t>
            </w:r>
            <w:r w:rsidRPr="00637460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</w:p>
          <w:p w:rsidR="00704B7F" w:rsidRPr="00637460" w:rsidRDefault="00704B7F" w:rsidP="00704B7F">
            <w:pPr>
              <w:pStyle w:val="afffc"/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современными способами и средствами получения, хранения, переработки экономической информации с использованием информационных технологий;</w:t>
            </w:r>
          </w:p>
          <w:p w:rsidR="00704B7F" w:rsidRPr="00637460" w:rsidRDefault="00704B7F" w:rsidP="00704B7F">
            <w:pPr>
              <w:pStyle w:val="afffc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методами и приемами расчета, анализа и оценки финансово-экономических показателей, деятельности экономических субъектов;</w:t>
            </w:r>
          </w:p>
          <w:p w:rsidR="00704B7F" w:rsidRPr="00637460" w:rsidRDefault="00704B7F" w:rsidP="00704B7F">
            <w:pPr>
              <w:pStyle w:val="afffc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 xml:space="preserve">практическими навыками применения методов сбора, обработки и анализа  информации с применением современных средств связи, аппаратно-технических средств и компьютерных технологий; </w:t>
            </w:r>
            <w:r w:rsidRPr="00637460">
              <w:rPr>
                <w:rFonts w:ascii="Times New Roman" w:hAnsi="Times New Roman"/>
                <w:i/>
                <w:color w:val="000000" w:themeColor="text1"/>
              </w:rPr>
              <w:t>08.008</w:t>
            </w:r>
          </w:p>
          <w:p w:rsidR="00704B7F" w:rsidRPr="00637460" w:rsidRDefault="00704B7F" w:rsidP="00704B7F">
            <w:pPr>
              <w:pStyle w:val="afffc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 xml:space="preserve">навыками формирования системы ключевых показателей для проведения мониторинга и текущего финансового состояния заемщика; </w:t>
            </w:r>
            <w:r w:rsidRPr="00637460">
              <w:rPr>
                <w:rFonts w:ascii="Times New Roman" w:hAnsi="Times New Roman"/>
                <w:i/>
                <w:color w:val="000000" w:themeColor="text1"/>
              </w:rPr>
              <w:t>08.016</w:t>
            </w:r>
          </w:p>
        </w:tc>
      </w:tr>
      <w:tr w:rsidR="00704B7F" w:rsidRPr="00637460" w:rsidTr="004A57FA">
        <w:trPr>
          <w:trHeight w:val="47"/>
        </w:trPr>
        <w:tc>
          <w:tcPr>
            <w:tcW w:w="1951" w:type="dxa"/>
            <w:vMerge w:val="restart"/>
          </w:tcPr>
          <w:p w:rsidR="00704B7F" w:rsidRPr="00637460" w:rsidRDefault="00704B7F" w:rsidP="00704B7F">
            <w:pPr>
              <w:tabs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ПК-3. Способен выполнять профессиональные обязанности по осуществлению текущей деятельности финансово-кредитных институтов и организаций различных отраслей экономики, разрабатывать направления повышения ее эффективности</w:t>
            </w:r>
          </w:p>
          <w:p w:rsidR="00704B7F" w:rsidRPr="00637460" w:rsidRDefault="00704B7F" w:rsidP="00704B7F">
            <w:pPr>
              <w:tabs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</w:p>
          <w:p w:rsidR="00704B7F" w:rsidRPr="00637460" w:rsidRDefault="00704B7F" w:rsidP="00704B7F">
            <w:pPr>
              <w:tabs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3260" w:type="dxa"/>
            <w:vMerge/>
          </w:tcPr>
          <w:p w:rsidR="00704B7F" w:rsidRPr="00637460" w:rsidRDefault="00704B7F" w:rsidP="00704B7F">
            <w:pPr>
              <w:tabs>
                <w:tab w:val="left" w:pos="317"/>
                <w:tab w:val="left" w:pos="1080"/>
              </w:tabs>
              <w:spacing w:before="0" w:after="0"/>
              <w:rPr>
                <w:color w:val="000000" w:themeColor="text1"/>
                <w:sz w:val="20"/>
                <w:u w:val="single"/>
              </w:rPr>
            </w:pPr>
          </w:p>
        </w:tc>
        <w:tc>
          <w:tcPr>
            <w:tcW w:w="4678" w:type="dxa"/>
          </w:tcPr>
          <w:p w:rsidR="00704B7F" w:rsidRPr="00637460" w:rsidRDefault="00704B7F" w:rsidP="00704B7F">
            <w:pPr>
              <w:tabs>
                <w:tab w:val="left" w:pos="317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Знать</w:t>
            </w:r>
          </w:p>
          <w:p w:rsidR="00704B7F" w:rsidRPr="00637460" w:rsidRDefault="00704B7F" w:rsidP="00704B7F">
            <w:pPr>
              <w:pStyle w:val="afffc"/>
              <w:widowControl w:val="0"/>
              <w:numPr>
                <w:ilvl w:val="0"/>
                <w:numId w:val="18"/>
              </w:numPr>
              <w:tabs>
                <w:tab w:val="left" w:pos="317"/>
              </w:tabs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квалификационные требования и должностные обязанности работников, осуществляющих текущую деятельность в финансово-кредитных институтах, организациях различных отраслях экономики;</w:t>
            </w:r>
          </w:p>
          <w:p w:rsidR="00704B7F" w:rsidRPr="00637460" w:rsidRDefault="00704B7F" w:rsidP="00704B7F">
            <w:pPr>
              <w:pStyle w:val="afffc"/>
              <w:widowControl w:val="0"/>
              <w:numPr>
                <w:ilvl w:val="0"/>
                <w:numId w:val="18"/>
              </w:numPr>
              <w:tabs>
                <w:tab w:val="left" w:pos="317"/>
              </w:tabs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i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 xml:space="preserve"> основные мировые и российские тенденции изменения законодательства, регулирующего финансовую деятельность; </w:t>
            </w:r>
            <w:r w:rsidRPr="00637460">
              <w:rPr>
                <w:rFonts w:ascii="Times New Roman" w:hAnsi="Times New Roman"/>
                <w:i/>
                <w:color w:val="000000" w:themeColor="text1"/>
              </w:rPr>
              <w:t>08.008</w:t>
            </w:r>
          </w:p>
          <w:p w:rsidR="00704B7F" w:rsidRPr="00637460" w:rsidRDefault="00704B7F" w:rsidP="00704B7F">
            <w:pPr>
              <w:pStyle w:val="afffc"/>
              <w:widowControl w:val="0"/>
              <w:numPr>
                <w:ilvl w:val="0"/>
                <w:numId w:val="18"/>
              </w:numPr>
              <w:tabs>
                <w:tab w:val="left" w:pos="317"/>
              </w:tabs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 xml:space="preserve">методы количественного и качественного анализа финансовой информации;  </w:t>
            </w:r>
            <w:r w:rsidRPr="00637460">
              <w:rPr>
                <w:rFonts w:ascii="Times New Roman" w:hAnsi="Times New Roman"/>
                <w:i/>
                <w:color w:val="000000" w:themeColor="text1"/>
              </w:rPr>
              <w:t>08.016</w:t>
            </w:r>
          </w:p>
        </w:tc>
      </w:tr>
      <w:tr w:rsidR="00704B7F" w:rsidRPr="00637460" w:rsidTr="004A57FA">
        <w:trPr>
          <w:trHeight w:val="47"/>
        </w:trPr>
        <w:tc>
          <w:tcPr>
            <w:tcW w:w="1951" w:type="dxa"/>
            <w:vMerge/>
          </w:tcPr>
          <w:p w:rsidR="00704B7F" w:rsidRPr="00637460" w:rsidRDefault="00704B7F" w:rsidP="00704B7F">
            <w:pPr>
              <w:tabs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3260" w:type="dxa"/>
            <w:vMerge/>
          </w:tcPr>
          <w:p w:rsidR="00704B7F" w:rsidRPr="00637460" w:rsidRDefault="00704B7F" w:rsidP="00704B7F">
            <w:pPr>
              <w:tabs>
                <w:tab w:val="left" w:pos="317"/>
                <w:tab w:val="left" w:pos="1080"/>
              </w:tabs>
              <w:spacing w:before="0" w:after="0"/>
              <w:rPr>
                <w:color w:val="000000" w:themeColor="text1"/>
                <w:sz w:val="20"/>
                <w:u w:val="single"/>
              </w:rPr>
            </w:pPr>
          </w:p>
        </w:tc>
        <w:tc>
          <w:tcPr>
            <w:tcW w:w="4678" w:type="dxa"/>
          </w:tcPr>
          <w:p w:rsidR="00704B7F" w:rsidRPr="00637460" w:rsidRDefault="00704B7F" w:rsidP="00704B7F">
            <w:pPr>
              <w:tabs>
                <w:tab w:val="left" w:pos="317"/>
                <w:tab w:val="left" w:pos="1080"/>
              </w:tabs>
              <w:spacing w:before="0" w:after="0"/>
              <w:ind w:firstLine="112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Уметь</w:t>
            </w:r>
            <w:r w:rsidRPr="00637460">
              <w:rPr>
                <w:b/>
                <w:color w:val="000000" w:themeColor="text1"/>
                <w:sz w:val="20"/>
              </w:rPr>
              <w:t xml:space="preserve"> </w:t>
            </w:r>
          </w:p>
          <w:p w:rsidR="00704B7F" w:rsidRPr="00637460" w:rsidRDefault="00704B7F" w:rsidP="00704B7F">
            <w:pPr>
              <w:pStyle w:val="afffc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112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 xml:space="preserve">выполнять профессиональные обязанности работников экономических, финансовых служб  финансово-кредитных институтов, организаций различных отраслей экономики; </w:t>
            </w:r>
          </w:p>
          <w:p w:rsidR="00704B7F" w:rsidRPr="00637460" w:rsidRDefault="00704B7F" w:rsidP="00704B7F">
            <w:pPr>
              <w:pStyle w:val="afffc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112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проводить критический анализ финансовых и кредитных услуг;</w:t>
            </w:r>
          </w:p>
          <w:p w:rsidR="00704B7F" w:rsidRPr="00637460" w:rsidRDefault="00704B7F" w:rsidP="00704B7F">
            <w:pPr>
              <w:pStyle w:val="afffc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112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 xml:space="preserve">работать в автоматизированных системах обеспечения профессиональной деятельности </w:t>
            </w:r>
            <w:r w:rsidRPr="00637460">
              <w:rPr>
                <w:rFonts w:ascii="Times New Roman" w:hAnsi="Times New Roman"/>
                <w:i/>
                <w:color w:val="000000" w:themeColor="text1"/>
              </w:rPr>
              <w:t>08.008</w:t>
            </w:r>
            <w:r w:rsidRPr="00637460">
              <w:rPr>
                <w:rFonts w:ascii="Times New Roman" w:hAnsi="Times New Roman"/>
                <w:color w:val="000000" w:themeColor="text1"/>
              </w:rPr>
              <w:t>;</w:t>
            </w:r>
          </w:p>
          <w:p w:rsidR="00704B7F" w:rsidRPr="00637460" w:rsidRDefault="00704B7F" w:rsidP="00704B7F">
            <w:pPr>
              <w:numPr>
                <w:ilvl w:val="0"/>
                <w:numId w:val="16"/>
              </w:numPr>
              <w:tabs>
                <w:tab w:val="left" w:pos="317"/>
              </w:tabs>
              <w:spacing w:before="0" w:after="0"/>
              <w:ind w:left="34" w:firstLine="112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применять на практике универсальное и специализированное программное обеспечение, необходимое </w:t>
            </w:r>
            <w:proofErr w:type="spellStart"/>
            <w:r w:rsidRPr="00637460">
              <w:rPr>
                <w:color w:val="000000" w:themeColor="text1"/>
                <w:sz w:val="20"/>
              </w:rPr>
              <w:t>дл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сбора и анализа информации; </w:t>
            </w:r>
            <w:r w:rsidRPr="00637460">
              <w:rPr>
                <w:i/>
                <w:color w:val="000000" w:themeColor="text1"/>
                <w:sz w:val="20"/>
              </w:rPr>
              <w:t>08.016</w:t>
            </w:r>
          </w:p>
        </w:tc>
      </w:tr>
      <w:tr w:rsidR="00704B7F" w:rsidRPr="00637460" w:rsidTr="004A57FA">
        <w:trPr>
          <w:trHeight w:val="3108"/>
        </w:trPr>
        <w:tc>
          <w:tcPr>
            <w:tcW w:w="1951" w:type="dxa"/>
            <w:vMerge/>
          </w:tcPr>
          <w:p w:rsidR="00704B7F" w:rsidRPr="00637460" w:rsidRDefault="00704B7F" w:rsidP="00704B7F">
            <w:pPr>
              <w:tabs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3260" w:type="dxa"/>
            <w:vMerge/>
          </w:tcPr>
          <w:p w:rsidR="00704B7F" w:rsidRPr="00637460" w:rsidRDefault="00704B7F" w:rsidP="00704B7F">
            <w:pPr>
              <w:tabs>
                <w:tab w:val="left" w:pos="317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678" w:type="dxa"/>
          </w:tcPr>
          <w:p w:rsidR="00704B7F" w:rsidRPr="00637460" w:rsidRDefault="00704B7F" w:rsidP="00704B7F">
            <w:pPr>
              <w:tabs>
                <w:tab w:val="left" w:pos="317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Владеть</w:t>
            </w:r>
          </w:p>
          <w:p w:rsidR="00704B7F" w:rsidRPr="00637460" w:rsidRDefault="00704B7F" w:rsidP="00704B7F">
            <w:pPr>
              <w:widowControl/>
              <w:numPr>
                <w:ilvl w:val="0"/>
                <w:numId w:val="20"/>
              </w:numPr>
              <w:tabs>
                <w:tab w:val="clear" w:pos="360"/>
                <w:tab w:val="left" w:pos="317"/>
                <w:tab w:val="left" w:pos="785"/>
              </w:tabs>
              <w:suppressAutoHyphens/>
              <w:overflowPunct w:val="0"/>
              <w:autoSpaceDE w:val="0"/>
              <w:autoSpaceDN w:val="0"/>
              <w:adjustRightInd w:val="0"/>
              <w:snapToGrid/>
              <w:spacing w:before="0" w:after="0"/>
              <w:ind w:left="0" w:firstLine="0"/>
              <w:jc w:val="both"/>
              <w:textAlignment w:val="baseline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практическими навыками выполнения обязанностей работника экономической, финансовой  службы финансово-кредитных институтов, организаций различных отраслей экономики;</w:t>
            </w:r>
          </w:p>
          <w:p w:rsidR="00704B7F" w:rsidRPr="00637460" w:rsidRDefault="00704B7F" w:rsidP="00704B7F">
            <w:pPr>
              <w:widowControl/>
              <w:numPr>
                <w:ilvl w:val="0"/>
                <w:numId w:val="20"/>
              </w:numPr>
              <w:tabs>
                <w:tab w:val="clear" w:pos="360"/>
                <w:tab w:val="left" w:pos="317"/>
                <w:tab w:val="left" w:pos="557"/>
                <w:tab w:val="left" w:pos="785"/>
                <w:tab w:val="left" w:pos="900"/>
              </w:tabs>
              <w:suppressAutoHyphens/>
              <w:overflowPunct w:val="0"/>
              <w:autoSpaceDE w:val="0"/>
              <w:autoSpaceDN w:val="0"/>
              <w:adjustRightInd w:val="0"/>
              <w:snapToGrid/>
              <w:spacing w:before="0" w:after="0"/>
              <w:ind w:left="0" w:firstLine="0"/>
              <w:jc w:val="both"/>
              <w:textAlignment w:val="baseline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навыками принятия управленческих решений, направленных на преодоление  недостатков, выявленных в ходе анализа текущей деятельности; </w:t>
            </w:r>
          </w:p>
          <w:p w:rsidR="00704B7F" w:rsidRPr="00637460" w:rsidRDefault="00704B7F" w:rsidP="00704B7F">
            <w:pPr>
              <w:numPr>
                <w:ilvl w:val="0"/>
                <w:numId w:val="18"/>
              </w:numPr>
              <w:tabs>
                <w:tab w:val="left" w:pos="317"/>
              </w:tabs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технологией сбора первичной финансовой информации </w:t>
            </w:r>
            <w:r w:rsidRPr="00637460">
              <w:rPr>
                <w:i/>
                <w:color w:val="000000" w:themeColor="text1"/>
                <w:sz w:val="20"/>
              </w:rPr>
              <w:t>08.008</w:t>
            </w:r>
            <w:r w:rsidRPr="00637460">
              <w:rPr>
                <w:color w:val="000000" w:themeColor="text1"/>
                <w:sz w:val="20"/>
              </w:rPr>
              <w:t xml:space="preserve"> </w:t>
            </w:r>
          </w:p>
          <w:p w:rsidR="00704B7F" w:rsidRPr="00637460" w:rsidRDefault="00704B7F" w:rsidP="00704B7F">
            <w:pPr>
              <w:widowControl/>
              <w:numPr>
                <w:ilvl w:val="0"/>
                <w:numId w:val="21"/>
              </w:numPr>
              <w:tabs>
                <w:tab w:val="left" w:pos="34"/>
                <w:tab w:val="left" w:pos="317"/>
                <w:tab w:val="left" w:pos="900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snapToGrid/>
              <w:spacing w:before="0" w:after="0"/>
              <w:ind w:left="0" w:firstLine="0"/>
              <w:jc w:val="both"/>
              <w:textAlignment w:val="baseline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опытом использования технологии анализа платежеспособности и кредитоспособности; </w:t>
            </w:r>
            <w:r w:rsidRPr="00637460">
              <w:rPr>
                <w:i/>
                <w:color w:val="000000" w:themeColor="text1"/>
                <w:sz w:val="20"/>
              </w:rPr>
              <w:t>08.016</w:t>
            </w:r>
          </w:p>
        </w:tc>
      </w:tr>
    </w:tbl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04B7F" w:rsidRPr="00637460" w:rsidRDefault="00704B7F" w:rsidP="00704B7F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 Объем дисциплины и виды учебной работы </w:t>
      </w:r>
    </w:p>
    <w:p w:rsidR="00704B7F" w:rsidRPr="00637460" w:rsidRDefault="00704B7F" w:rsidP="00704B7F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704B7F" w:rsidRPr="00637460" w:rsidRDefault="00704B7F" w:rsidP="00704B7F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704B7F" w:rsidRPr="00637460" w:rsidRDefault="00704B7F" w:rsidP="00704B7F">
      <w:pPr>
        <w:widowControl/>
        <w:snapToGrid/>
        <w:spacing w:before="0" w:after="0"/>
        <w:ind w:firstLine="680"/>
        <w:jc w:val="right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704B7F" w:rsidRPr="00637460" w:rsidTr="004A57FA">
        <w:tc>
          <w:tcPr>
            <w:tcW w:w="889" w:type="dxa"/>
            <w:vMerge w:val="restart"/>
            <w:vAlign w:val="center"/>
          </w:tcPr>
          <w:p w:rsidR="00704B7F" w:rsidRPr="00637460" w:rsidRDefault="00704B7F" w:rsidP="00704B7F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704B7F" w:rsidRPr="00637460" w:rsidRDefault="00704B7F" w:rsidP="00704B7F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704B7F" w:rsidRPr="00637460" w:rsidRDefault="00704B7F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704B7F" w:rsidRPr="00637460" w:rsidTr="004A57FA">
        <w:tc>
          <w:tcPr>
            <w:tcW w:w="889" w:type="dxa"/>
            <w:vMerge/>
          </w:tcPr>
          <w:p w:rsidR="00704B7F" w:rsidRPr="00637460" w:rsidRDefault="00704B7F" w:rsidP="00704B7F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704B7F" w:rsidRPr="00637460" w:rsidRDefault="00704B7F" w:rsidP="00704B7F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704B7F" w:rsidRPr="00637460" w:rsidRDefault="00704B7F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704B7F" w:rsidRPr="00637460" w:rsidRDefault="00704B7F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704B7F" w:rsidRPr="00637460" w:rsidRDefault="00704B7F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704B7F" w:rsidRPr="00637460" w:rsidTr="004A57FA">
        <w:tc>
          <w:tcPr>
            <w:tcW w:w="889" w:type="dxa"/>
            <w:vMerge/>
          </w:tcPr>
          <w:p w:rsidR="00704B7F" w:rsidRPr="00637460" w:rsidRDefault="00704B7F" w:rsidP="00704B7F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704B7F" w:rsidRPr="00637460" w:rsidRDefault="00704B7F" w:rsidP="00704B7F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04B7F" w:rsidRPr="00637460" w:rsidRDefault="00704B7F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704B7F" w:rsidRPr="00637460" w:rsidRDefault="00704B7F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704B7F" w:rsidRPr="00637460" w:rsidRDefault="00704B7F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704B7F" w:rsidRPr="00637460" w:rsidRDefault="00704B7F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704B7F" w:rsidRPr="00637460" w:rsidRDefault="00704B7F" w:rsidP="00704B7F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704B7F" w:rsidRPr="00637460" w:rsidRDefault="00704B7F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9A0DD6" w:rsidRPr="00637460" w:rsidTr="004A57FA">
        <w:trPr>
          <w:trHeight w:val="397"/>
        </w:trPr>
        <w:tc>
          <w:tcPr>
            <w:tcW w:w="889" w:type="dxa"/>
            <w:vMerge w:val="restart"/>
          </w:tcPr>
          <w:p w:rsidR="009A0DD6" w:rsidRPr="00637460" w:rsidRDefault="009A0DD6" w:rsidP="00704B7F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  <w:p w:rsidR="009A0DD6" w:rsidRPr="00637460" w:rsidRDefault="009A0DD6" w:rsidP="00704B7F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900" w:type="dxa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933" w:type="dxa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14,2</w:t>
            </w:r>
          </w:p>
        </w:tc>
        <w:tc>
          <w:tcPr>
            <w:tcW w:w="900" w:type="dxa"/>
          </w:tcPr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9A0DD6" w:rsidRPr="00637460" w:rsidTr="004A57FA">
        <w:tc>
          <w:tcPr>
            <w:tcW w:w="889" w:type="dxa"/>
            <w:vMerge/>
          </w:tcPr>
          <w:p w:rsidR="009A0DD6" w:rsidRPr="00637460" w:rsidRDefault="009A0DD6" w:rsidP="00704B7F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720" w:type="dxa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687" w:type="dxa"/>
          </w:tcPr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4</w:t>
            </w:r>
          </w:p>
        </w:tc>
      </w:tr>
      <w:tr w:rsidR="009A0DD6" w:rsidRPr="00637460" w:rsidTr="00FA2EFC">
        <w:tc>
          <w:tcPr>
            <w:tcW w:w="889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33" w:type="dxa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A0DD6" w:rsidRPr="00637460" w:rsidTr="00FA2EFC">
        <w:tc>
          <w:tcPr>
            <w:tcW w:w="889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900" w:type="dxa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933" w:type="dxa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A0DD6" w:rsidRPr="00637460" w:rsidTr="004A57FA">
        <w:tc>
          <w:tcPr>
            <w:tcW w:w="889" w:type="dxa"/>
            <w:vMerge w:val="restart"/>
          </w:tcPr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A0DD6" w:rsidRPr="00637460" w:rsidRDefault="009A0DD6" w:rsidP="00C84E1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720" w:type="dxa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687" w:type="dxa"/>
          </w:tcPr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9A0DD6" w:rsidRPr="00637460" w:rsidTr="00FA2EFC">
        <w:tc>
          <w:tcPr>
            <w:tcW w:w="889" w:type="dxa"/>
            <w:vMerge/>
          </w:tcPr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720" w:type="dxa"/>
            <w:vAlign w:val="center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687" w:type="dxa"/>
          </w:tcPr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4</w:t>
            </w:r>
          </w:p>
        </w:tc>
      </w:tr>
      <w:tr w:rsidR="009A0DD6" w:rsidRPr="00637460" w:rsidTr="004A57FA">
        <w:tc>
          <w:tcPr>
            <w:tcW w:w="889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9A0DD6" w:rsidRPr="00637460" w:rsidRDefault="009A0DD6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9A0DD6" w:rsidRPr="00637460" w:rsidRDefault="009A0DD6" w:rsidP="00704B7F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A0DD6" w:rsidRPr="00637460" w:rsidTr="004A57FA">
        <w:tc>
          <w:tcPr>
            <w:tcW w:w="889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9A0DD6" w:rsidRPr="00637460" w:rsidRDefault="009A0DD6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9A0DD6" w:rsidRPr="00637460" w:rsidRDefault="009A0DD6" w:rsidP="00C84E1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9A0DD6" w:rsidRPr="00637460" w:rsidRDefault="009A0DD6" w:rsidP="00704B7F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A0DD6" w:rsidRPr="00637460" w:rsidRDefault="009A0DD6" w:rsidP="00704B7F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9A0DD6" w:rsidRPr="00637460" w:rsidRDefault="009A0DD6" w:rsidP="00704B7F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A0DD6" w:rsidRPr="00637460" w:rsidRDefault="009A0DD6" w:rsidP="00704B7F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9A0DD6" w:rsidRPr="00637460" w:rsidTr="004A57FA">
        <w:tc>
          <w:tcPr>
            <w:tcW w:w="889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A0DD6" w:rsidRPr="00637460" w:rsidRDefault="009A0DD6" w:rsidP="00704B7F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9A0DD6" w:rsidRPr="00637460" w:rsidRDefault="009A0DD6" w:rsidP="00704B7F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9A0DD6" w:rsidRPr="00637460" w:rsidTr="00FA2EFC">
        <w:tc>
          <w:tcPr>
            <w:tcW w:w="889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A0DD6" w:rsidRPr="00637460" w:rsidRDefault="009A0DD6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9A0DD6" w:rsidRPr="00637460" w:rsidRDefault="009A0DD6" w:rsidP="00704B7F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9A0DD6" w:rsidRPr="00637460" w:rsidRDefault="009A0DD6" w:rsidP="00704B7F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A0DD6" w:rsidRPr="00637460" w:rsidRDefault="009A0DD6" w:rsidP="00704B7F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9A0DD6" w:rsidRPr="00637460" w:rsidTr="00FA2EFC">
        <w:tc>
          <w:tcPr>
            <w:tcW w:w="889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A0DD6" w:rsidRPr="00637460" w:rsidRDefault="009A0DD6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9A0DD6" w:rsidRPr="00637460" w:rsidRDefault="009A0DD6" w:rsidP="00704B7F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9A0DD6" w:rsidRPr="00637460" w:rsidRDefault="009A0DD6" w:rsidP="00704B7F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A0DD6" w:rsidRPr="00637460" w:rsidRDefault="009A0DD6" w:rsidP="00704B7F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9A0DD6" w:rsidRPr="00637460" w:rsidTr="00FA2EFC">
        <w:tc>
          <w:tcPr>
            <w:tcW w:w="889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174</w:t>
            </w:r>
          </w:p>
        </w:tc>
        <w:tc>
          <w:tcPr>
            <w:tcW w:w="900" w:type="dxa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174</w:t>
            </w:r>
          </w:p>
        </w:tc>
        <w:tc>
          <w:tcPr>
            <w:tcW w:w="933" w:type="dxa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A0DD6" w:rsidRPr="00637460" w:rsidRDefault="009A0DD6" w:rsidP="00704B7F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195</w:t>
            </w:r>
          </w:p>
        </w:tc>
        <w:tc>
          <w:tcPr>
            <w:tcW w:w="900" w:type="dxa"/>
          </w:tcPr>
          <w:p w:rsidR="009A0DD6" w:rsidRPr="00637460" w:rsidRDefault="009A0DD6" w:rsidP="00704B7F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9A0DD6" w:rsidRPr="00637460" w:rsidTr="004A57FA">
        <w:tc>
          <w:tcPr>
            <w:tcW w:w="889" w:type="dxa"/>
          </w:tcPr>
          <w:p w:rsidR="009A0DD6" w:rsidRPr="00637460" w:rsidRDefault="009A0DD6" w:rsidP="00704B7F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9A0DD6" w:rsidRPr="00637460" w:rsidRDefault="009A0DD6" w:rsidP="00704B7F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174</w:t>
            </w:r>
          </w:p>
        </w:tc>
        <w:tc>
          <w:tcPr>
            <w:tcW w:w="900" w:type="dxa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174</w:t>
            </w:r>
          </w:p>
        </w:tc>
        <w:tc>
          <w:tcPr>
            <w:tcW w:w="933" w:type="dxa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195</w:t>
            </w:r>
          </w:p>
        </w:tc>
        <w:tc>
          <w:tcPr>
            <w:tcW w:w="900" w:type="dxa"/>
          </w:tcPr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9A0DD6" w:rsidRPr="00637460" w:rsidTr="00FA2EFC">
        <w:tc>
          <w:tcPr>
            <w:tcW w:w="889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9A0DD6" w:rsidRPr="00637460" w:rsidRDefault="009A0DD6" w:rsidP="00C84E1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9A0DD6" w:rsidRPr="00637460" w:rsidRDefault="009A0DD6" w:rsidP="00704B7F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9A0DD6" w:rsidRPr="00637460" w:rsidTr="00FA2EFC">
        <w:tc>
          <w:tcPr>
            <w:tcW w:w="889" w:type="dxa"/>
            <w:vMerge w:val="restart"/>
          </w:tcPr>
          <w:p w:rsidR="009A0DD6" w:rsidRPr="00637460" w:rsidRDefault="009A0DD6" w:rsidP="00704B7F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9A0DD6" w:rsidRPr="00637460" w:rsidRDefault="009A0DD6" w:rsidP="00704B7F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00" w:type="dxa"/>
            <w:vAlign w:val="center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33" w:type="dxa"/>
            <w:vAlign w:val="center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00" w:type="dxa"/>
            <w:vAlign w:val="center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9A0DD6" w:rsidRPr="00637460" w:rsidTr="00FA2EFC">
        <w:tc>
          <w:tcPr>
            <w:tcW w:w="889" w:type="dxa"/>
            <w:vMerge/>
          </w:tcPr>
          <w:p w:rsidR="009A0DD6" w:rsidRPr="00637460" w:rsidRDefault="009A0DD6" w:rsidP="00704B7F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9A0DD6" w:rsidRPr="00637460" w:rsidRDefault="009A0DD6" w:rsidP="00704B7F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  <w:vAlign w:val="center"/>
          </w:tcPr>
          <w:p w:rsidR="009A0DD6" w:rsidRPr="00637460" w:rsidRDefault="009A0DD6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33" w:type="dxa"/>
            <w:vAlign w:val="center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  <w:vAlign w:val="center"/>
          </w:tcPr>
          <w:p w:rsidR="009A0DD6" w:rsidRPr="00637460" w:rsidRDefault="009A0DD6" w:rsidP="00704B7F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704B7F" w:rsidRPr="00637460" w:rsidTr="004A57FA">
        <w:tc>
          <w:tcPr>
            <w:tcW w:w="889" w:type="dxa"/>
            <w:vMerge/>
          </w:tcPr>
          <w:p w:rsidR="00704B7F" w:rsidRPr="00637460" w:rsidRDefault="00704B7F" w:rsidP="00704B7F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704B7F" w:rsidRPr="00637460" w:rsidRDefault="00704B7F" w:rsidP="00704B7F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704B7F" w:rsidRPr="00637460" w:rsidRDefault="00704B7F" w:rsidP="00704B7F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704B7F" w:rsidRPr="00637460" w:rsidRDefault="00704B7F" w:rsidP="00704B7F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704B7F" w:rsidRPr="00637460" w:rsidRDefault="00704B7F" w:rsidP="00704B7F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704B7F" w:rsidRPr="00637460" w:rsidRDefault="00704B7F" w:rsidP="00704B7F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704B7F" w:rsidRPr="00637460" w:rsidRDefault="00704B7F" w:rsidP="00704B7F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704B7F" w:rsidRPr="00637460" w:rsidRDefault="00704B7F" w:rsidP="00704B7F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704B7F" w:rsidRPr="00637460" w:rsidRDefault="00704B7F" w:rsidP="00704B7F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704B7F" w:rsidRPr="00637460" w:rsidRDefault="00704B7F" w:rsidP="00704B7F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704B7F" w:rsidRPr="00637460" w:rsidRDefault="00704B7F" w:rsidP="00704B7F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704B7F" w:rsidRPr="00637460" w:rsidRDefault="00704B7F" w:rsidP="00704B7F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lastRenderedPageBreak/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704B7F" w:rsidRPr="00637460" w:rsidRDefault="00704B7F" w:rsidP="00704B7F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704B7F" w:rsidRPr="00637460" w:rsidRDefault="00704B7F" w:rsidP="00704B7F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704B7F" w:rsidRPr="00637460" w:rsidRDefault="00704B7F" w:rsidP="00704B7F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704B7F" w:rsidRPr="00637460" w:rsidRDefault="00704B7F" w:rsidP="00704B7F">
      <w:pPr>
        <w:widowControl/>
        <w:snapToGrid/>
        <w:spacing w:before="0" w:after="0"/>
        <w:jc w:val="center"/>
        <w:rPr>
          <w:color w:val="000000" w:themeColor="text1"/>
          <w:sz w:val="20"/>
        </w:rPr>
      </w:pPr>
    </w:p>
    <w:p w:rsidR="00704B7F" w:rsidRPr="00637460" w:rsidRDefault="00704B7F" w:rsidP="00704B7F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 Содержание дисциплины</w:t>
      </w:r>
    </w:p>
    <w:p w:rsidR="00704B7F" w:rsidRPr="00637460" w:rsidRDefault="00704B7F" w:rsidP="00704B7F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704B7F" w:rsidRPr="00637460" w:rsidRDefault="00704B7F" w:rsidP="00704B7F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2229"/>
        <w:gridCol w:w="7089"/>
      </w:tblGrid>
      <w:tr w:rsidR="00704B7F" w:rsidRPr="00637460" w:rsidTr="004A57FA">
        <w:trPr>
          <w:tblHeader/>
        </w:trPr>
        <w:tc>
          <w:tcPr>
            <w:tcW w:w="272" w:type="pct"/>
            <w:vAlign w:val="center"/>
          </w:tcPr>
          <w:p w:rsidR="00704B7F" w:rsidRPr="00637460" w:rsidRDefault="00704B7F" w:rsidP="00704B7F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№ </w:t>
            </w:r>
          </w:p>
          <w:p w:rsidR="00704B7F" w:rsidRPr="00637460" w:rsidRDefault="00704B7F" w:rsidP="00704B7F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п/п</w:t>
            </w:r>
          </w:p>
        </w:tc>
        <w:tc>
          <w:tcPr>
            <w:tcW w:w="1131" w:type="pct"/>
            <w:vAlign w:val="center"/>
          </w:tcPr>
          <w:p w:rsidR="00704B7F" w:rsidRPr="00637460" w:rsidRDefault="00704B7F" w:rsidP="00704B7F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Наименование раздела дисциплины</w:t>
            </w:r>
          </w:p>
        </w:tc>
        <w:tc>
          <w:tcPr>
            <w:tcW w:w="3597" w:type="pct"/>
            <w:vAlign w:val="center"/>
          </w:tcPr>
          <w:p w:rsidR="00704B7F" w:rsidRPr="00637460" w:rsidRDefault="00704B7F" w:rsidP="00704B7F">
            <w:pPr>
              <w:widowControl/>
              <w:suppressAutoHyphens/>
              <w:snapToGrid/>
              <w:spacing w:before="0" w:after="0"/>
              <w:jc w:val="center"/>
              <w:rPr>
                <w:bCs/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704B7F" w:rsidRPr="00637460" w:rsidTr="004A57FA">
        <w:tc>
          <w:tcPr>
            <w:tcW w:w="272" w:type="pct"/>
          </w:tcPr>
          <w:p w:rsidR="00704B7F" w:rsidRPr="00637460" w:rsidRDefault="00704B7F" w:rsidP="00704B7F">
            <w:pPr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131" w:type="pct"/>
          </w:tcPr>
          <w:p w:rsidR="00704B7F" w:rsidRPr="00637460" w:rsidRDefault="00704B7F" w:rsidP="00704B7F">
            <w:pPr>
              <w:widowControl/>
              <w:snapToGrid/>
              <w:spacing w:before="0" w:after="0"/>
              <w:ind w:firstLine="31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Сущность и значение финансового анализа</w:t>
            </w:r>
          </w:p>
        </w:tc>
        <w:tc>
          <w:tcPr>
            <w:tcW w:w="3597" w:type="pct"/>
          </w:tcPr>
          <w:p w:rsidR="00704B7F" w:rsidRPr="00637460" w:rsidRDefault="00704B7F" w:rsidP="00704B7F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iCs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 </w:t>
            </w:r>
            <w:r w:rsidRPr="00637460">
              <w:rPr>
                <w:b/>
                <w:bCs/>
                <w:color w:val="000000" w:themeColor="text1"/>
                <w:sz w:val="20"/>
              </w:rPr>
              <w:t xml:space="preserve">Введение в дисциплину. </w:t>
            </w:r>
            <w:r w:rsidRPr="00637460">
              <w:rPr>
                <w:iCs/>
                <w:color w:val="000000" w:themeColor="text1"/>
                <w:sz w:val="20"/>
              </w:rPr>
              <w:t xml:space="preserve">Цели, задачи, основные понятия финансового анализа. Особенности финансового анализа, его отличия от других видов анализа. Мотивационная основа финансового анализа хозяйствующего субъекта. </w:t>
            </w:r>
            <w:r w:rsidRPr="00637460">
              <w:rPr>
                <w:color w:val="000000" w:themeColor="text1"/>
                <w:sz w:val="20"/>
              </w:rPr>
              <w:t>Ограниченность функционально-ориентированных структур.</w:t>
            </w:r>
            <w:r w:rsidRPr="00637460">
              <w:rPr>
                <w:iCs/>
                <w:color w:val="000000" w:themeColor="text1"/>
                <w:sz w:val="20"/>
              </w:rPr>
              <w:t xml:space="preserve"> Основные принципы и логика проведения финансового анализа. Предпосылки успешного финансового анализа. </w:t>
            </w:r>
          </w:p>
          <w:p w:rsidR="00704B7F" w:rsidRPr="00637460" w:rsidRDefault="00704B7F" w:rsidP="00704B7F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iCs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Информационная база финансового анализа</w:t>
            </w:r>
            <w:r w:rsidRPr="00637460">
              <w:rPr>
                <w:color w:val="000000" w:themeColor="text1"/>
                <w:sz w:val="20"/>
              </w:rPr>
              <w:t xml:space="preserve">. </w:t>
            </w:r>
            <w:r w:rsidRPr="00637460">
              <w:rPr>
                <w:color w:val="000000" w:themeColor="text1"/>
                <w:sz w:val="20"/>
                <w:szCs w:val="24"/>
              </w:rPr>
              <w:t xml:space="preserve">Бухгалтерская (финансовая) отчетность как важнейший источник информации. Качественные характеристики информации, содержащиеся в бухгалтерской отчетности (уместность, достоверность, полнота, сопоставимость).  </w:t>
            </w:r>
            <w:r w:rsidRPr="00637460">
              <w:rPr>
                <w:iCs/>
                <w:color w:val="000000" w:themeColor="text1"/>
                <w:sz w:val="20"/>
              </w:rPr>
              <w:t>Методика чтения, интерпретации и анализа финансовой отчетности (АФО) организации. Структура и аналитическая ценность балансового отчета (отчета о финансовом положении), отчета о финансовых результатах, отчета о движении денежных средств, отчета о движении капитала, поясняющей информации.</w:t>
            </w:r>
          </w:p>
          <w:p w:rsidR="00704B7F" w:rsidRPr="00637460" w:rsidRDefault="00704B7F" w:rsidP="00704B7F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Пользователи финансового анализа.</w:t>
            </w:r>
            <w:r w:rsidRPr="00637460">
              <w:rPr>
                <w:color w:val="000000" w:themeColor="text1"/>
                <w:sz w:val="20"/>
              </w:rPr>
              <w:t xml:space="preserve"> Пользователи информации как субъекты финансового анализа. Классификация основных групп пользователей финансовыми отчетами (</w:t>
            </w:r>
            <w:proofErr w:type="spellStart"/>
            <w:r w:rsidRPr="00637460">
              <w:rPr>
                <w:color w:val="000000" w:themeColor="text1"/>
                <w:sz w:val="20"/>
              </w:rPr>
              <w:t>стейкхолдеров</w:t>
            </w:r>
            <w:proofErr w:type="spellEnd"/>
            <w:r w:rsidRPr="00637460">
              <w:rPr>
                <w:color w:val="000000" w:themeColor="text1"/>
                <w:sz w:val="20"/>
              </w:rPr>
              <w:t>), заинтересованных в деятельности компании непосредственно или опосредованно. Приоритетные направления анализа для различных групп пользователей (собственников, кредиторов, менеджеров и др.).</w:t>
            </w:r>
          </w:p>
          <w:p w:rsidR="00704B7F" w:rsidRPr="00637460" w:rsidRDefault="00704B7F" w:rsidP="00704B7F">
            <w:pPr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 Типология методов финансового анализа. </w:t>
            </w:r>
            <w:r w:rsidRPr="00637460">
              <w:rPr>
                <w:color w:val="000000" w:themeColor="text1"/>
                <w:sz w:val="20"/>
              </w:rPr>
              <w:t>Диалектический способ познания, как главный метод финансового анализа. Классификация аналитических методов анализа: качественные (логические) и количественные (формализованные). Характеристика качественных методов (методы сравнения, построения систем аналитических таблиц и систем аналитических показателей, экспертных оценок, сценариев, психологические и морфологические). Количественные методы как  приемы, использующие математику (бухгалтерские, статистические, классические методы анализа, экономико-математические и т.д.).</w:t>
            </w:r>
          </w:p>
        </w:tc>
      </w:tr>
      <w:tr w:rsidR="00704B7F" w:rsidRPr="00637460" w:rsidTr="004A57FA">
        <w:tc>
          <w:tcPr>
            <w:tcW w:w="272" w:type="pct"/>
          </w:tcPr>
          <w:p w:rsidR="00704B7F" w:rsidRPr="00637460" w:rsidRDefault="00704B7F" w:rsidP="00704B7F">
            <w:pPr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131" w:type="pct"/>
          </w:tcPr>
          <w:p w:rsidR="00704B7F" w:rsidRPr="00637460" w:rsidRDefault="00704B7F" w:rsidP="00704B7F">
            <w:pPr>
              <w:widowControl/>
              <w:snapToGrid/>
              <w:spacing w:before="0" w:after="0"/>
              <w:ind w:firstLine="31"/>
              <w:rPr>
                <w:color w:val="000000" w:themeColor="text1"/>
                <w:szCs w:val="24"/>
              </w:rPr>
            </w:pPr>
            <w:r w:rsidRPr="00637460">
              <w:rPr>
                <w:color w:val="000000" w:themeColor="text1"/>
                <w:sz w:val="20"/>
              </w:rPr>
              <w:t>Методические основы анализа финансово-хозяйственной деятельности хозяйствующего субъекта</w:t>
            </w:r>
          </w:p>
        </w:tc>
        <w:tc>
          <w:tcPr>
            <w:tcW w:w="3597" w:type="pct"/>
          </w:tcPr>
          <w:p w:rsidR="00704B7F" w:rsidRPr="00637460" w:rsidRDefault="00704B7F" w:rsidP="00704B7F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 </w:t>
            </w:r>
            <w:r w:rsidRPr="00637460">
              <w:rPr>
                <w:b/>
                <w:iCs/>
                <w:color w:val="000000" w:themeColor="text1"/>
                <w:sz w:val="20"/>
              </w:rPr>
              <w:t xml:space="preserve">Основные принципы и логика финансового анализа деятельности предприятия. </w:t>
            </w:r>
            <w:r w:rsidRPr="00637460">
              <w:rPr>
                <w:iCs/>
                <w:color w:val="000000" w:themeColor="text1"/>
                <w:sz w:val="20"/>
              </w:rPr>
              <w:t>Принципы проведения финансового анализа.</w:t>
            </w:r>
            <w:r w:rsidRPr="00637460">
              <w:rPr>
                <w:b/>
                <w:iCs/>
                <w:color w:val="000000" w:themeColor="text1"/>
                <w:sz w:val="20"/>
              </w:rPr>
              <w:t xml:space="preserve"> </w:t>
            </w:r>
            <w:r w:rsidRPr="00637460">
              <w:rPr>
                <w:iCs/>
                <w:color w:val="000000" w:themeColor="text1"/>
                <w:sz w:val="20"/>
              </w:rPr>
              <w:t>Последовательность и с</w:t>
            </w:r>
            <w:r w:rsidRPr="00637460">
              <w:rPr>
                <w:color w:val="000000" w:themeColor="text1"/>
                <w:sz w:val="20"/>
              </w:rPr>
              <w:t xml:space="preserve">тандартные методы анализа финансовой отчетности: анализ абсолютных показателей, горизонтальный вертикальный, трендовый анализ, анализ коэффициентов, факторный анализ и др. Дополнительные аналитические приемы: сравнение, косвенные свидетельства, прогнозы, (построение прогнозных моделей.) </w:t>
            </w:r>
          </w:p>
          <w:p w:rsidR="00704B7F" w:rsidRPr="00637460" w:rsidRDefault="00704B7F" w:rsidP="00704B7F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 </w:t>
            </w:r>
            <w:r w:rsidRPr="00637460">
              <w:rPr>
                <w:b/>
                <w:color w:val="000000" w:themeColor="text1"/>
                <w:sz w:val="20"/>
              </w:rPr>
              <w:t xml:space="preserve">Формы финансового анализа. </w:t>
            </w:r>
            <w:r w:rsidRPr="00637460">
              <w:rPr>
                <w:iCs/>
                <w:color w:val="000000" w:themeColor="text1"/>
                <w:sz w:val="20"/>
              </w:rPr>
              <w:t xml:space="preserve">Внутренний и внешний анализ, их отличия по назначению, исполнителям и пользователям, информационному обеспечению, временному аспекту, степени унификации методики. </w:t>
            </w:r>
            <w:r w:rsidRPr="00637460">
              <w:rPr>
                <w:color w:val="000000" w:themeColor="text1"/>
                <w:sz w:val="20"/>
              </w:rPr>
              <w:t>Классификация анализа по степени глубины проработки проблемы и целей ведения исследовательской работы: экспресс-анализ и детализированный анализ финансового состояния.</w:t>
            </w:r>
          </w:p>
          <w:p w:rsidR="00704B7F" w:rsidRPr="00637460" w:rsidRDefault="00704B7F" w:rsidP="00704B7F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Назначение и особенности экспресс-анализа бухгалтерской отчетности. П</w:t>
            </w:r>
            <w:r w:rsidRPr="00637460">
              <w:rPr>
                <w:color w:val="000000" w:themeColor="text1"/>
                <w:sz w:val="20"/>
              </w:rPr>
              <w:t xml:space="preserve">редварительная оценка финансового состояния предприятия (анализ ликвидности и платежеспособности, анализ финансовой устойчивости) и ее деловой активности. Методика проведения экспресс-анализа. Этапы экспресс-анализа бухгалтерского баланса: подготовительный этап, обзор баланса, построение сравнительного аналитического баланса, выявление скрытых и “больных” статей баланса, общая оценка имущественного и финансового положения предприятия. </w:t>
            </w:r>
          </w:p>
          <w:p w:rsidR="00704B7F" w:rsidRPr="00637460" w:rsidRDefault="00704B7F" w:rsidP="00704B7F">
            <w:pPr>
              <w:widowControl/>
              <w:snapToGrid/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  <w:szCs w:val="24"/>
              </w:rPr>
              <w:t>Общая характеристика детализированного анализа.</w:t>
            </w:r>
            <w:r w:rsidRPr="00637460">
              <w:rPr>
                <w:color w:val="000000" w:themeColor="text1"/>
                <w:sz w:val="20"/>
                <w:szCs w:val="24"/>
              </w:rPr>
              <w:t xml:space="preserve"> Детализированный (углубленный) анализ финансовой отчетности: его цель и задачи. </w:t>
            </w:r>
            <w:r w:rsidRPr="00637460">
              <w:rPr>
                <w:color w:val="000000" w:themeColor="text1"/>
                <w:sz w:val="20"/>
              </w:rPr>
              <w:t xml:space="preserve">Методика детализированного анализа финансового состояния. </w:t>
            </w:r>
            <w:r w:rsidRPr="00637460">
              <w:rPr>
                <w:color w:val="000000" w:themeColor="text1"/>
                <w:sz w:val="20"/>
                <w:szCs w:val="24"/>
              </w:rPr>
              <w:t xml:space="preserve">Этапы проведения: предварительный обзор финансового положения предприятия (характеристика </w:t>
            </w:r>
            <w:r w:rsidRPr="00637460">
              <w:rPr>
                <w:color w:val="000000" w:themeColor="text1"/>
                <w:sz w:val="20"/>
                <w:szCs w:val="24"/>
              </w:rPr>
              <w:lastRenderedPageBreak/>
              <w:t>общей направленности финансово-хозяйственной деятельности, выявление «больных» статей баланса); оценка и анализ экономического потенциала предприятия (оценка имущественного положения, оценка финансового положения (ликвидность, финансовая устойчивость); оценка и анализ результативности финансово-хозяйственной деятельности предприятия (оценка финансового результата, рентабельности и деловой активности).</w:t>
            </w:r>
          </w:p>
        </w:tc>
      </w:tr>
      <w:tr w:rsidR="00704B7F" w:rsidRPr="00637460" w:rsidTr="004A57FA">
        <w:tc>
          <w:tcPr>
            <w:tcW w:w="272" w:type="pct"/>
          </w:tcPr>
          <w:p w:rsidR="00704B7F" w:rsidRPr="00637460" w:rsidRDefault="00704B7F" w:rsidP="00704B7F">
            <w:pPr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3</w:t>
            </w:r>
          </w:p>
        </w:tc>
        <w:tc>
          <w:tcPr>
            <w:tcW w:w="1131" w:type="pct"/>
          </w:tcPr>
          <w:p w:rsidR="00704B7F" w:rsidRPr="00637460" w:rsidRDefault="00704B7F" w:rsidP="00704B7F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Оценка и анализ имущественного положения хозяйствующего субъекта</w:t>
            </w:r>
          </w:p>
          <w:p w:rsidR="00704B7F" w:rsidRPr="00637460" w:rsidRDefault="00704B7F" w:rsidP="00704B7F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</w:p>
          <w:p w:rsidR="00704B7F" w:rsidRPr="00637460" w:rsidRDefault="00704B7F" w:rsidP="00704B7F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3597" w:type="pct"/>
          </w:tcPr>
          <w:p w:rsidR="00704B7F" w:rsidRPr="00637460" w:rsidRDefault="00704B7F" w:rsidP="00704B7F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Характеристика имущественного потенциала. </w:t>
            </w:r>
            <w:r w:rsidRPr="00637460">
              <w:rPr>
                <w:color w:val="000000" w:themeColor="text1"/>
                <w:sz w:val="20"/>
              </w:rPr>
              <w:t>Цель, задачи и информационные источники проведения оценки и анализа имущественного потенциала предприятия. Последовательность проведения анализа имущества: общая характеристика финансово-хозяйственной деятельности (вертикальный и горизонтальный анализ баланса; построение аналитического баланса-нетто). Критерии разделения активов на долгосрочные (</w:t>
            </w:r>
            <w:proofErr w:type="spellStart"/>
            <w:r w:rsidRPr="00637460">
              <w:rPr>
                <w:color w:val="000000" w:themeColor="text1"/>
                <w:sz w:val="20"/>
              </w:rPr>
              <w:t>внеоборотные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) и оборотные (текущие). </w:t>
            </w:r>
          </w:p>
          <w:p w:rsidR="00704B7F" w:rsidRPr="00637460" w:rsidRDefault="00704B7F" w:rsidP="00704B7F">
            <w:pPr>
              <w:widowControl/>
              <w:snapToGrid/>
              <w:spacing w:before="0" w:after="0"/>
              <w:ind w:firstLine="9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Оценка и анализ имущественного положения организации (актив баланса).</w:t>
            </w:r>
            <w:r w:rsidRPr="00637460">
              <w:rPr>
                <w:color w:val="000000" w:themeColor="text1"/>
                <w:sz w:val="20"/>
              </w:rPr>
              <w:t xml:space="preserve"> Оценка показателей, характеризующих имущественное положение (сумма хозяйственных средств, находящихся на балансе,  стоимость чистых активов, для основных средств, в валюте баланса, соотношение оборотных и </w:t>
            </w:r>
            <w:proofErr w:type="spellStart"/>
            <w:r w:rsidRPr="00637460">
              <w:rPr>
                <w:color w:val="000000" w:themeColor="text1"/>
                <w:sz w:val="20"/>
              </w:rPr>
              <w:t>внеоборотных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активов, доля активной части основных средств, коэффициенты износа и годности, коэффициенты структуры оборотных активов и др.). Анализ динамики состава и структуры имущества.</w:t>
            </w:r>
          </w:p>
          <w:p w:rsidR="00704B7F" w:rsidRPr="00637460" w:rsidRDefault="00704B7F" w:rsidP="00704B7F">
            <w:pPr>
              <w:widowControl/>
              <w:snapToGrid/>
              <w:spacing w:before="0" w:after="0"/>
              <w:ind w:firstLine="9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Источники финансирования имущества организации. </w:t>
            </w:r>
            <w:r w:rsidRPr="00637460">
              <w:rPr>
                <w:color w:val="000000" w:themeColor="text1"/>
                <w:sz w:val="20"/>
              </w:rPr>
              <w:t>Цель, задачи и информационная база анализа источников формирования капитала. Собственные источники (уставный, добавочный и резервный капитал; нераспределенная прибыль; целевое финансирование) и заемные источники (кредиты и займы; кредиторская задолженность). Изучение состава и структуры источников: установление факторов изменения их величины; определение стоимости капитала; оценка уровня финансового риска; обоснование оптимального размера соотношения собственного и заемного капитала.</w:t>
            </w:r>
          </w:p>
          <w:p w:rsidR="00704B7F" w:rsidRPr="00637460" w:rsidRDefault="00704B7F" w:rsidP="00704B7F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 Анализ динамики состава и структуры источников финансовых ресурсов (пассив баланса). </w:t>
            </w:r>
            <w:r w:rsidRPr="00637460">
              <w:rPr>
                <w:color w:val="000000" w:themeColor="text1"/>
                <w:sz w:val="20"/>
              </w:rPr>
              <w:t>Показатели оценки</w:t>
            </w:r>
            <w:r w:rsidRPr="00637460">
              <w:rPr>
                <w:b/>
                <w:color w:val="000000" w:themeColor="text1"/>
                <w:sz w:val="20"/>
              </w:rPr>
              <w:t xml:space="preserve"> </w:t>
            </w:r>
            <w:r w:rsidRPr="00637460">
              <w:rPr>
                <w:color w:val="000000" w:themeColor="text1"/>
                <w:sz w:val="20"/>
              </w:rPr>
              <w:t xml:space="preserve"> коэффициентов автономии и соотношения заемных и собственных средств. Детализированный анализ структуры пассива по каждому укрупненному виду для определения статей, по которым произошло наибольшее увеличение суммы источников средств. Выбор стратегии в отношении накопления собственного капитала. Расчет коэффициента накопления собственного капитала. Дополнительные источники финансовых ресурсов. </w:t>
            </w:r>
          </w:p>
        </w:tc>
      </w:tr>
      <w:tr w:rsidR="00704B7F" w:rsidRPr="00637460" w:rsidTr="004A57FA">
        <w:tc>
          <w:tcPr>
            <w:tcW w:w="272" w:type="pct"/>
          </w:tcPr>
          <w:p w:rsidR="00704B7F" w:rsidRPr="00637460" w:rsidRDefault="00704B7F" w:rsidP="00704B7F">
            <w:pPr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1131" w:type="pct"/>
          </w:tcPr>
          <w:p w:rsidR="00704B7F" w:rsidRPr="00637460" w:rsidRDefault="00704B7F" w:rsidP="00704B7F">
            <w:pPr>
              <w:widowControl/>
              <w:snapToGrid/>
              <w:spacing w:before="0" w:after="0"/>
              <w:ind w:firstLine="31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Оценка и анализ  финансового положения хозяйствующего субъекта</w:t>
            </w:r>
          </w:p>
        </w:tc>
        <w:tc>
          <w:tcPr>
            <w:tcW w:w="3597" w:type="pct"/>
          </w:tcPr>
          <w:p w:rsidR="00704B7F" w:rsidRPr="00637460" w:rsidRDefault="00704B7F" w:rsidP="00704B7F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Оценка ликвидности активов, баланса и предприятия</w:t>
            </w:r>
            <w:r w:rsidRPr="00637460">
              <w:rPr>
                <w:color w:val="000000" w:themeColor="text1"/>
                <w:sz w:val="20"/>
              </w:rPr>
              <w:t>. Оценка ликвидности на основе изменения чистого оборотного капитала. Условие ликвидности бухгалтерского баланса, признаки удовлетворительности его структуры. Анализ ликвидности на основе относительных коэффициентов (текущей, быстрой  и абсолютной  ликвидности). Расчет и анализ динамики промежуточных показателей: рабочего капитала, чистых активов. Взаимосвязь и взаимоограничение показателей (рабочий капитал и ликвидность). Финансовый и операционный цикл. Анализ и оценка риска утраты ликвидности компании.</w:t>
            </w:r>
          </w:p>
          <w:p w:rsidR="00704B7F" w:rsidRPr="00637460" w:rsidRDefault="00704B7F" w:rsidP="00704B7F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Оценка и анализ платежеспособности предприятия.</w:t>
            </w:r>
            <w:r w:rsidRPr="00637460">
              <w:rPr>
                <w:color w:val="000000" w:themeColor="text1"/>
                <w:sz w:val="20"/>
              </w:rPr>
              <w:t xml:space="preserve"> Сущность понятия «платежеспособность» и условия ее достижения. Абсолютные показатели оценки платежеспособности, методы их определения. Расчет чистых активов.  Коэффициентный метод анализа платежеспособности. </w:t>
            </w:r>
          </w:p>
          <w:p w:rsidR="00704B7F" w:rsidRPr="00637460" w:rsidRDefault="00704B7F" w:rsidP="00704B7F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Анализ платежеспособности на основе изучения потоков денежных средств.</w:t>
            </w:r>
            <w:r w:rsidRPr="00637460">
              <w:rPr>
                <w:color w:val="000000" w:themeColor="text1"/>
                <w:sz w:val="20"/>
              </w:rPr>
              <w:t xml:space="preserve"> Методы и показатели анализа движения денежных средств. Показатели платежеспособности (поток денежных средств, чистый денежный поток, денежный доход денежный расход, операционный денежный поток, инвестиционный денежный поток, финансовый денежный поток). Прямой и косвенный метод анализа денежного потока. Использование результатов анализа движения денежных средств. </w:t>
            </w:r>
          </w:p>
          <w:p w:rsidR="00704B7F" w:rsidRPr="00637460" w:rsidRDefault="00704B7F" w:rsidP="00704B7F">
            <w:pPr>
              <w:widowControl/>
              <w:snapToGrid/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Анализ финансовой устойчивости. </w:t>
            </w:r>
            <w:r w:rsidRPr="00637460">
              <w:rPr>
                <w:color w:val="000000" w:themeColor="text1"/>
                <w:sz w:val="20"/>
              </w:rPr>
              <w:t xml:space="preserve">Оценка текущей финансовой устойчивости предприятия. Типы финансовой устойчивости предприятия: абсолютная устойчивость, нормальная финансовая устойчивость, неустойчивое финансовое положение, кризисное состояние. Анализ показателей финансовой </w:t>
            </w:r>
            <w:r w:rsidRPr="00637460">
              <w:rPr>
                <w:color w:val="000000" w:themeColor="text1"/>
                <w:sz w:val="20"/>
              </w:rPr>
              <w:lastRenderedPageBreak/>
              <w:t xml:space="preserve">устойчивости (коэффициенты концентрации и маневренности собственного  капитала, соотношения заемных и собственных средств.) </w:t>
            </w:r>
            <w:r w:rsidRPr="00637460">
              <w:rPr>
                <w:iCs/>
                <w:color w:val="000000" w:themeColor="text1"/>
                <w:sz w:val="20"/>
              </w:rPr>
              <w:t xml:space="preserve">Показатели риска дефолта. </w:t>
            </w:r>
            <w:r w:rsidRPr="00637460">
              <w:rPr>
                <w:color w:val="000000" w:themeColor="text1"/>
                <w:sz w:val="20"/>
              </w:rPr>
              <w:t xml:space="preserve">Рациональная политика использования заемных средств, эффект финансового рычага. Оценка уровня и значимости финансового и операционного </w:t>
            </w:r>
            <w:proofErr w:type="spellStart"/>
            <w:r w:rsidRPr="00637460">
              <w:rPr>
                <w:color w:val="000000" w:themeColor="text1"/>
                <w:sz w:val="20"/>
              </w:rPr>
              <w:t>левериджа</w:t>
            </w:r>
            <w:proofErr w:type="spellEnd"/>
            <w:r w:rsidRPr="00637460">
              <w:rPr>
                <w:color w:val="000000" w:themeColor="text1"/>
                <w:sz w:val="20"/>
              </w:rPr>
              <w:t>.</w:t>
            </w:r>
            <w:r w:rsidRPr="00637460">
              <w:rPr>
                <w:iCs/>
                <w:color w:val="000000" w:themeColor="text1"/>
                <w:sz w:val="20"/>
              </w:rPr>
              <w:t xml:space="preserve"> </w:t>
            </w:r>
          </w:p>
        </w:tc>
      </w:tr>
      <w:tr w:rsidR="00704B7F" w:rsidRPr="00637460" w:rsidTr="004A57FA">
        <w:tc>
          <w:tcPr>
            <w:tcW w:w="272" w:type="pct"/>
          </w:tcPr>
          <w:p w:rsidR="00704B7F" w:rsidRPr="00637460" w:rsidRDefault="00704B7F" w:rsidP="00704B7F">
            <w:pPr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5</w:t>
            </w:r>
          </w:p>
        </w:tc>
        <w:tc>
          <w:tcPr>
            <w:tcW w:w="1131" w:type="pct"/>
          </w:tcPr>
          <w:p w:rsidR="00704B7F" w:rsidRPr="00637460" w:rsidRDefault="00704B7F" w:rsidP="00704B7F">
            <w:pPr>
              <w:widowControl/>
              <w:snapToGrid/>
              <w:spacing w:before="0" w:after="0"/>
              <w:ind w:firstLine="31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Оценка результативности финансово-хозяйственной деятельности</w:t>
            </w:r>
          </w:p>
        </w:tc>
        <w:tc>
          <w:tcPr>
            <w:tcW w:w="3597" w:type="pct"/>
          </w:tcPr>
          <w:p w:rsidR="00704B7F" w:rsidRPr="00637460" w:rsidRDefault="00704B7F" w:rsidP="00704B7F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Анализ финансовых результатов деятельности хозяйственного субъекта. </w:t>
            </w:r>
            <w:r w:rsidRPr="00637460">
              <w:rPr>
                <w:color w:val="000000" w:themeColor="text1"/>
                <w:sz w:val="20"/>
              </w:rPr>
              <w:t xml:space="preserve">Понятие финансового результата, порядок его формирования. Общая схема проведения анализа отчета о финансовых результатах. Система показателей финансовых результатов и факторы, их формирующие. Анализ формирования, распределения и использования  прибыли. Факторный анализ прибыли от продаж: традиционным методом и с использованием маржинальной концепции. </w:t>
            </w:r>
          </w:p>
          <w:p w:rsidR="00704B7F" w:rsidRPr="00637460" w:rsidRDefault="00704B7F" w:rsidP="00704B7F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Оценка и анализ рентабельности</w:t>
            </w:r>
            <w:r w:rsidRPr="00637460">
              <w:rPr>
                <w:color w:val="000000" w:themeColor="text1"/>
                <w:sz w:val="20"/>
              </w:rPr>
              <w:t>. Система показателей рентабельности, методика их расчета. Анализ рентабельности продукции и отдельных ее видов. Анализ рентабельности производственных ресурсов. Общая рентабельность деятельности предприятия. Факторный анализ рентабельности собственного капитала (модель Дюпона).</w:t>
            </w:r>
          </w:p>
          <w:p w:rsidR="00704B7F" w:rsidRPr="00637460" w:rsidRDefault="00704B7F" w:rsidP="00704B7F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Анализ показателей деловой активности (операционные риски</w:t>
            </w:r>
            <w:r w:rsidRPr="00637460">
              <w:rPr>
                <w:color w:val="000000" w:themeColor="text1"/>
                <w:sz w:val="20"/>
              </w:rPr>
              <w:t>). Контроль и анализ выполнения плановых заданий. Анализ динамики финансово-хозяйственной деятельности. «Золотое правило» экономики предприятия. Устойчивость экономического роста предприятия. Коэффициент устойчивости экономического роста, факторы, влияющие на его динамику.</w:t>
            </w:r>
          </w:p>
          <w:p w:rsidR="00704B7F" w:rsidRPr="00637460" w:rsidRDefault="00704B7F" w:rsidP="00704B7F">
            <w:pPr>
              <w:widowControl/>
              <w:snapToGrid/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Анализ интенсивности использования хозяйственных ресурсов. </w:t>
            </w:r>
            <w:r w:rsidRPr="00637460">
              <w:rPr>
                <w:color w:val="000000" w:themeColor="text1"/>
                <w:sz w:val="20"/>
              </w:rPr>
              <w:t>Оценка эффективности использования ресурсов коммерческой организации: материальных, трудовых, финансовых. Оценка эффективности управления ресурсами. Показатели эффективного использования ресурсов: оборачиваемость средств (источников), рентабельность средств (источников), рентабельность продаж. Пирамида ключевых показателей. Модель операционного цикла. Факторы ускорения оборачиваемости. Эффективность использования ресурсного потенциала предприятия.</w:t>
            </w:r>
          </w:p>
        </w:tc>
      </w:tr>
      <w:tr w:rsidR="00704B7F" w:rsidRPr="00637460" w:rsidTr="004A57FA">
        <w:tc>
          <w:tcPr>
            <w:tcW w:w="272" w:type="pct"/>
          </w:tcPr>
          <w:p w:rsidR="00704B7F" w:rsidRPr="00637460" w:rsidRDefault="00704B7F" w:rsidP="00704B7F">
            <w:pPr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131" w:type="pct"/>
          </w:tcPr>
          <w:p w:rsidR="00704B7F" w:rsidRPr="00637460" w:rsidRDefault="00704B7F" w:rsidP="00704B7F">
            <w:pPr>
              <w:widowControl/>
              <w:shd w:val="clear" w:color="auto" w:fill="FFFFFF"/>
              <w:snapToGrid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Анализ в системе финансового планирования и прогнозирования</w:t>
            </w:r>
          </w:p>
          <w:p w:rsidR="00704B7F" w:rsidRPr="00637460" w:rsidRDefault="00704B7F" w:rsidP="00704B7F">
            <w:pPr>
              <w:widowControl/>
              <w:snapToGrid/>
              <w:spacing w:before="0" w:after="0"/>
              <w:ind w:firstLine="680"/>
              <w:rPr>
                <w:color w:val="000000" w:themeColor="text1"/>
                <w:szCs w:val="24"/>
              </w:rPr>
            </w:pPr>
          </w:p>
        </w:tc>
        <w:tc>
          <w:tcPr>
            <w:tcW w:w="3597" w:type="pct"/>
          </w:tcPr>
          <w:p w:rsidR="00704B7F" w:rsidRPr="00637460" w:rsidRDefault="00704B7F" w:rsidP="00704B7F">
            <w:pPr>
              <w:widowControl/>
              <w:snapToGrid/>
              <w:spacing w:before="0" w:after="0"/>
              <w:ind w:firstLine="10"/>
              <w:jc w:val="both"/>
              <w:outlineLvl w:val="1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b/>
                <w:bCs/>
                <w:color w:val="000000" w:themeColor="text1"/>
                <w:sz w:val="20"/>
              </w:rPr>
              <w:t xml:space="preserve">Методы планирования и прогнозирования  финансовых показателей. </w:t>
            </w:r>
            <w:r w:rsidRPr="00637460">
              <w:rPr>
                <w:color w:val="000000" w:themeColor="text1"/>
                <w:sz w:val="20"/>
              </w:rPr>
              <w:t>Планирование как функция финансового управления: сущность, цель и задачи.</w:t>
            </w:r>
            <w:r w:rsidRPr="00637460">
              <w:rPr>
                <w:bCs/>
                <w:color w:val="000000" w:themeColor="text1"/>
                <w:sz w:val="20"/>
              </w:rPr>
              <w:t xml:space="preserve"> </w:t>
            </w:r>
            <w:r w:rsidRPr="00637460">
              <w:rPr>
                <w:color w:val="000000" w:themeColor="text1"/>
                <w:sz w:val="20"/>
              </w:rPr>
              <w:t>Методы финансового планирования и прогнозирования: программно-целевой, нормативный, экономико-математического моделирования, экономической кибернетики (имитационного моделирования), математической статистики и эконометрики (стохастического факторного анализа), а также традиционные методы анализа.</w:t>
            </w:r>
            <w:r w:rsidRPr="00637460">
              <w:rPr>
                <w:color w:val="000000" w:themeColor="text1"/>
                <w:spacing w:val="-2"/>
                <w:sz w:val="20"/>
              </w:rPr>
              <w:t xml:space="preserve"> </w:t>
            </w:r>
          </w:p>
          <w:p w:rsidR="00704B7F" w:rsidRPr="00637460" w:rsidRDefault="00704B7F" w:rsidP="00704B7F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Анализ в системе финансового планирования. </w:t>
            </w:r>
            <w:r w:rsidRPr="00637460">
              <w:rPr>
                <w:color w:val="000000" w:themeColor="text1"/>
                <w:sz w:val="20"/>
              </w:rPr>
              <w:t xml:space="preserve">Виды планов (оперативные, среднесрочные и стратегические). Система стратегических целей и задач финансового развития. Содержание и последовательность  разработки финансовых планов и бюджетов. Прогнозно-аналитические процедуры при разработке планов. Операционные бюджеты. Финансовый бюджет: бюджет формирования и распределения финансовых ресурсов (прогнозный баланс), бюджет доходов и расходов (прогнозный отчет о финансовых  результатах), бюджет денежных средств (прогнозный отчет о движении денежных средств). </w:t>
            </w:r>
          </w:p>
          <w:p w:rsidR="00704B7F" w:rsidRPr="00637460" w:rsidRDefault="00704B7F" w:rsidP="00704B7F">
            <w:pPr>
              <w:widowControl/>
              <w:snapToGrid/>
              <w:spacing w:before="0" w:after="0"/>
              <w:jc w:val="both"/>
              <w:rPr>
                <w:iCs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Использование финансового анализа в прогнозировании возможного банкротства предприятия. </w:t>
            </w:r>
            <w:r w:rsidRPr="00637460">
              <w:rPr>
                <w:color w:val="000000" w:themeColor="text1"/>
                <w:sz w:val="20"/>
              </w:rPr>
              <w:t xml:space="preserve">Система критериев оценки возможного банкротства коммерческой организации. Методы прогнозирования банкротства компании на основе оценки ее платежеспособности. Понятия несостоятельности и абсолютной неплатежеспособности организации. Модели Э. Альтмана, рейтинг показателей банкротства по В. Бауэру, система показателей </w:t>
            </w:r>
            <w:proofErr w:type="spellStart"/>
            <w:r w:rsidRPr="00637460">
              <w:rPr>
                <w:color w:val="000000" w:themeColor="text1"/>
                <w:sz w:val="20"/>
              </w:rPr>
              <w:t>Бивера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. </w:t>
            </w:r>
          </w:p>
          <w:p w:rsidR="00704B7F" w:rsidRPr="00637460" w:rsidRDefault="00704B7F" w:rsidP="00704B7F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Формирование управленческих решений на основе анализа безубыточности</w:t>
            </w:r>
            <w:r w:rsidRPr="00637460">
              <w:rPr>
                <w:color w:val="000000" w:themeColor="text1"/>
                <w:sz w:val="20"/>
              </w:rPr>
              <w:t>. Расчет критического объема продаж: аналитический и графический методы. Прогнозирование на основе пропорциональных зависимостей. Анализ изменения переменных и постоянных расходов с учетом выбранной ассортиментной программы. Прогнозирование объема продаж. Прогнозирование объема прибыли с использованием маржинального подхода Резервы улучшения финансового состояния организаций. Формирование управленческих решений на основе анализа безубыточности.</w:t>
            </w:r>
          </w:p>
        </w:tc>
      </w:tr>
    </w:tbl>
    <w:p w:rsidR="00704B7F" w:rsidRPr="00637460" w:rsidRDefault="00704B7F" w:rsidP="00704B7F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04B7F" w:rsidRPr="00637460" w:rsidRDefault="00704B7F" w:rsidP="00704B7F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704B7F" w:rsidRPr="00637460" w:rsidRDefault="00704B7F" w:rsidP="00704B7F">
      <w:pPr>
        <w:widowControl/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lastRenderedPageBreak/>
        <w:t>5.2.1 Темы лекций</w:t>
      </w:r>
    </w:p>
    <w:p w:rsidR="00704B7F" w:rsidRPr="00637460" w:rsidRDefault="00704B7F" w:rsidP="00704B7F">
      <w:pPr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Сущность и значение финансового анализа</w:t>
      </w:r>
    </w:p>
    <w:p w:rsidR="00704B7F" w:rsidRPr="00637460" w:rsidRDefault="00704B7F" w:rsidP="00704B7F">
      <w:pPr>
        <w:snapToGrid/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Введение в сравнительный анализ и анализ тенденций на базе финансовой отчетности. Мотивационная основа финансового анализа хозяйствующего субъекта</w:t>
      </w:r>
    </w:p>
    <w:p w:rsidR="00704B7F" w:rsidRPr="00637460" w:rsidRDefault="00704B7F" w:rsidP="00704B7F">
      <w:pPr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704B7F" w:rsidRPr="00637460" w:rsidRDefault="00704B7F" w:rsidP="00704B7F">
      <w:pPr>
        <w:snapToGrid/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Методические основы анализа финансово-хозяйственной деятельности хозяйствующего субъекта</w:t>
      </w:r>
      <w:r w:rsidRPr="00637460">
        <w:rPr>
          <w:color w:val="000000" w:themeColor="text1"/>
          <w:sz w:val="20"/>
        </w:rPr>
        <w:t xml:space="preserve"> </w:t>
      </w:r>
    </w:p>
    <w:p w:rsidR="00704B7F" w:rsidRPr="00637460" w:rsidRDefault="00704B7F" w:rsidP="00704B7F">
      <w:pPr>
        <w:widowControl/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Методы, приемы и способы финансового анализа</w:t>
      </w:r>
    </w:p>
    <w:p w:rsidR="00704B7F" w:rsidRPr="00637460" w:rsidRDefault="00704B7F" w:rsidP="00704B7F">
      <w:pPr>
        <w:snapToGrid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Экспресс-анализ и детализированный анализ финансового состояния организации (предприятия)</w:t>
      </w:r>
    </w:p>
    <w:p w:rsidR="00704B7F" w:rsidRPr="00637460" w:rsidRDefault="00704B7F" w:rsidP="00704B7F">
      <w:pPr>
        <w:snapToGrid/>
        <w:spacing w:before="0" w:after="0"/>
        <w:ind w:firstLine="720"/>
        <w:rPr>
          <w:color w:val="000000" w:themeColor="text1"/>
          <w:sz w:val="20"/>
        </w:rPr>
      </w:pPr>
    </w:p>
    <w:p w:rsidR="00704B7F" w:rsidRPr="00637460" w:rsidRDefault="00704B7F" w:rsidP="00704B7F">
      <w:pPr>
        <w:widowControl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Оценка и анализ имущественного положения хозяйствующего субъекта</w:t>
      </w:r>
    </w:p>
    <w:p w:rsidR="00704B7F" w:rsidRPr="00637460" w:rsidRDefault="00704B7F" w:rsidP="00704B7F">
      <w:pPr>
        <w:snapToGrid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Оценка имущественного положения и структуры капитала организации (предприятия)</w:t>
      </w:r>
    </w:p>
    <w:p w:rsidR="00704B7F" w:rsidRPr="00637460" w:rsidRDefault="00704B7F" w:rsidP="00704B7F">
      <w:pPr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704B7F" w:rsidRPr="00637460" w:rsidRDefault="00704B7F" w:rsidP="00F976ED">
      <w:pPr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4. Оценка и анализ  финансового положения хозяйствующего субъекта</w:t>
      </w:r>
    </w:p>
    <w:p w:rsidR="00704B7F" w:rsidRPr="00637460" w:rsidRDefault="00704B7F" w:rsidP="00F976ED">
      <w:pPr>
        <w:tabs>
          <w:tab w:val="left" w:pos="993"/>
        </w:tabs>
        <w:snapToGrid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1. Оценка и анализ платежеспособности и ликвидности организации (предприятия) </w:t>
      </w:r>
    </w:p>
    <w:p w:rsidR="00704B7F" w:rsidRPr="00637460" w:rsidRDefault="00704B7F" w:rsidP="00F976ED">
      <w:pPr>
        <w:tabs>
          <w:tab w:val="left" w:pos="993"/>
        </w:tabs>
        <w:snapToGrid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Оценка и анализ текущей финансовой устойчивости  организации (предприятия)</w:t>
      </w:r>
    </w:p>
    <w:p w:rsidR="00704B7F" w:rsidRPr="00637460" w:rsidRDefault="00704B7F" w:rsidP="00F976ED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704B7F" w:rsidRPr="00637460" w:rsidRDefault="00704B7F" w:rsidP="00F976ED">
      <w:pPr>
        <w:widowControl/>
        <w:tabs>
          <w:tab w:val="left" w:pos="993"/>
        </w:tabs>
        <w:snapToGrid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5. Оценка результативности финансово-хозяйственной деятельности</w:t>
      </w:r>
    </w:p>
    <w:p w:rsidR="00704B7F" w:rsidRPr="00637460" w:rsidRDefault="00704B7F" w:rsidP="00F976ED">
      <w:pPr>
        <w:widowControl/>
        <w:tabs>
          <w:tab w:val="left" w:pos="993"/>
        </w:tabs>
        <w:snapToGrid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1.</w:t>
      </w:r>
      <w:r w:rsidRPr="00637460">
        <w:rPr>
          <w:color w:val="000000" w:themeColor="text1"/>
          <w:sz w:val="20"/>
        </w:rPr>
        <w:t xml:space="preserve"> Оценка и анализ рентабельности и деловой активности организации (предприятия)</w:t>
      </w:r>
    </w:p>
    <w:p w:rsidR="00704B7F" w:rsidRPr="00637460" w:rsidRDefault="00704B7F" w:rsidP="00F976ED">
      <w:pPr>
        <w:widowControl/>
        <w:tabs>
          <w:tab w:val="left" w:pos="993"/>
        </w:tabs>
        <w:snapToGrid/>
        <w:spacing w:before="0" w:after="0"/>
        <w:ind w:firstLine="720"/>
        <w:rPr>
          <w:color w:val="000000" w:themeColor="text1"/>
          <w:sz w:val="20"/>
        </w:rPr>
      </w:pPr>
    </w:p>
    <w:p w:rsidR="00704B7F" w:rsidRPr="00637460" w:rsidRDefault="00704B7F" w:rsidP="00F976ED">
      <w:pPr>
        <w:widowControl/>
        <w:shd w:val="clear" w:color="auto" w:fill="FFFFFF"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6. Анализ в системе финансового планирования и прогнозирования</w:t>
      </w:r>
    </w:p>
    <w:p w:rsidR="00704B7F" w:rsidRPr="00637460" w:rsidRDefault="00704B7F" w:rsidP="00F976ED">
      <w:pPr>
        <w:widowControl/>
        <w:shd w:val="clear" w:color="auto" w:fill="FFFFFF"/>
        <w:tabs>
          <w:tab w:val="left" w:pos="993"/>
        </w:tabs>
        <w:snapToGrid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Прогнозно-аналитические процедуры при разработке планов и бюджетов субъектов хозяйствования</w:t>
      </w:r>
    </w:p>
    <w:p w:rsidR="00704B7F" w:rsidRPr="00637460" w:rsidRDefault="00704B7F" w:rsidP="00F976ED">
      <w:pPr>
        <w:widowControl/>
        <w:shd w:val="clear" w:color="auto" w:fill="FFFFFF"/>
        <w:tabs>
          <w:tab w:val="left" w:pos="993"/>
        </w:tabs>
        <w:snapToGrid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Принятие управленческих решений на основе финансового анализа и прогнозирования финансового состояния организации (предприятия)</w:t>
      </w:r>
    </w:p>
    <w:p w:rsidR="00704B7F" w:rsidRPr="00637460" w:rsidRDefault="00704B7F" w:rsidP="00F976ED">
      <w:pPr>
        <w:widowControl/>
        <w:tabs>
          <w:tab w:val="left" w:pos="993"/>
        </w:tabs>
        <w:snapToGrid/>
        <w:spacing w:before="0" w:after="0"/>
        <w:ind w:firstLine="720"/>
        <w:rPr>
          <w:color w:val="000000" w:themeColor="text1"/>
          <w:sz w:val="20"/>
        </w:rPr>
      </w:pPr>
    </w:p>
    <w:p w:rsidR="00704B7F" w:rsidRPr="00637460" w:rsidRDefault="00704B7F" w:rsidP="00F976ED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</w:t>
      </w:r>
    </w:p>
    <w:p w:rsidR="00704B7F" w:rsidRPr="00637460" w:rsidRDefault="00704B7F" w:rsidP="00F976ED">
      <w:pPr>
        <w:widowControl/>
        <w:tabs>
          <w:tab w:val="left" w:pos="993"/>
        </w:tabs>
        <w:snapToGrid/>
        <w:spacing w:before="0" w:after="0"/>
        <w:ind w:firstLine="720"/>
        <w:rPr>
          <w:b/>
          <w:iCs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Методологические основы и информационная база финансового анализ</w:t>
      </w:r>
      <w:r w:rsidRPr="00637460">
        <w:rPr>
          <w:color w:val="000000" w:themeColor="text1"/>
          <w:sz w:val="20"/>
        </w:rPr>
        <w:t>а</w:t>
      </w:r>
    </w:p>
    <w:p w:rsidR="00704B7F" w:rsidRPr="00637460" w:rsidRDefault="00704B7F" w:rsidP="00F976ED">
      <w:pPr>
        <w:numPr>
          <w:ilvl w:val="0"/>
          <w:numId w:val="22"/>
        </w:numPr>
        <w:shd w:val="clear" w:color="auto" w:fill="FFFFFF"/>
        <w:tabs>
          <w:tab w:val="clear" w:pos="644"/>
          <w:tab w:val="left" w:pos="709"/>
          <w:tab w:val="left" w:pos="928"/>
          <w:tab w:val="left" w:pos="993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Роль анализа финансово-хозяйственной деятельности хозяйствующих коммерческих организаций в рыночной экономике.</w:t>
      </w:r>
    </w:p>
    <w:p w:rsidR="00704B7F" w:rsidRPr="00637460" w:rsidRDefault="00704B7F" w:rsidP="00F976ED">
      <w:pPr>
        <w:numPr>
          <w:ilvl w:val="0"/>
          <w:numId w:val="22"/>
        </w:numPr>
        <w:shd w:val="clear" w:color="auto" w:fill="FFFFFF"/>
        <w:tabs>
          <w:tab w:val="clear" w:pos="644"/>
          <w:tab w:val="left" w:pos="709"/>
          <w:tab w:val="left" w:pos="928"/>
          <w:tab w:val="left" w:pos="993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и задачи финансового анализа хозяйствующего субъекта.</w:t>
      </w:r>
    </w:p>
    <w:p w:rsidR="00704B7F" w:rsidRPr="00637460" w:rsidRDefault="00704B7F" w:rsidP="00F976ED">
      <w:pPr>
        <w:widowControl/>
        <w:numPr>
          <w:ilvl w:val="0"/>
          <w:numId w:val="22"/>
        </w:numPr>
        <w:shd w:val="clear" w:color="auto" w:fill="FFFFFF"/>
        <w:tabs>
          <w:tab w:val="clear" w:pos="644"/>
          <w:tab w:val="left" w:pos="709"/>
          <w:tab w:val="left" w:pos="928"/>
          <w:tab w:val="left" w:pos="993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Предмет и объекты финансового анализа.</w:t>
      </w:r>
    </w:p>
    <w:p w:rsidR="00704B7F" w:rsidRPr="00637460" w:rsidRDefault="00704B7F" w:rsidP="00F976ED">
      <w:pPr>
        <w:widowControl/>
        <w:numPr>
          <w:ilvl w:val="0"/>
          <w:numId w:val="22"/>
        </w:numPr>
        <w:shd w:val="clear" w:color="auto" w:fill="FFFFFF"/>
        <w:tabs>
          <w:tab w:val="clear" w:pos="644"/>
          <w:tab w:val="left" w:pos="709"/>
          <w:tab w:val="left" w:pos="928"/>
          <w:tab w:val="left" w:pos="993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Мотивационная основа финансового анализа.</w:t>
      </w:r>
    </w:p>
    <w:p w:rsidR="00704B7F" w:rsidRPr="00637460" w:rsidRDefault="00704B7F" w:rsidP="00F976ED">
      <w:pPr>
        <w:widowControl/>
        <w:numPr>
          <w:ilvl w:val="0"/>
          <w:numId w:val="22"/>
        </w:numPr>
        <w:shd w:val="clear" w:color="auto" w:fill="FFFFFF"/>
        <w:tabs>
          <w:tab w:val="clear" w:pos="644"/>
          <w:tab w:val="left" w:pos="709"/>
          <w:tab w:val="left" w:pos="928"/>
          <w:tab w:val="left" w:pos="993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Какова взаимосвязь между финансовым и экономическим анализом?</w:t>
      </w:r>
    </w:p>
    <w:p w:rsidR="00704B7F" w:rsidRPr="00637460" w:rsidRDefault="00704B7F" w:rsidP="00F976ED">
      <w:pPr>
        <w:widowControl/>
        <w:numPr>
          <w:ilvl w:val="0"/>
          <w:numId w:val="22"/>
        </w:numPr>
        <w:shd w:val="clear" w:color="auto" w:fill="FFFFFF"/>
        <w:tabs>
          <w:tab w:val="clear" w:pos="644"/>
          <w:tab w:val="left" w:pos="709"/>
          <w:tab w:val="left" w:pos="928"/>
          <w:tab w:val="left" w:pos="993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Основные направления финансового анализа хозяйствующего субъекта.</w:t>
      </w:r>
    </w:p>
    <w:p w:rsidR="00704B7F" w:rsidRPr="00637460" w:rsidRDefault="00704B7F" w:rsidP="00F976ED">
      <w:pPr>
        <w:pStyle w:val="afffc"/>
        <w:numPr>
          <w:ilvl w:val="0"/>
          <w:numId w:val="22"/>
        </w:numPr>
        <w:shd w:val="clear" w:color="auto" w:fill="FFFFFF"/>
        <w:tabs>
          <w:tab w:val="clear" w:pos="644"/>
          <w:tab w:val="left" w:pos="0"/>
          <w:tab w:val="left" w:pos="928"/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Почему анализ финансово-хозяйственной деятельности коммерческой организации является базой принятия управленческих решений?</w:t>
      </w:r>
    </w:p>
    <w:p w:rsidR="00704B7F" w:rsidRPr="00637460" w:rsidRDefault="00704B7F" w:rsidP="00F976ED">
      <w:pPr>
        <w:pStyle w:val="afffc"/>
        <w:numPr>
          <w:ilvl w:val="0"/>
          <w:numId w:val="22"/>
        </w:numPr>
        <w:shd w:val="clear" w:color="auto" w:fill="FFFFFF"/>
        <w:tabs>
          <w:tab w:val="clear" w:pos="644"/>
          <w:tab w:val="left" w:pos="0"/>
          <w:tab w:val="left" w:pos="928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методические приемы (способы) экономического анализа получили наибольшее распространение при осуществлении финансового анализа?</w:t>
      </w:r>
    </w:p>
    <w:p w:rsidR="00704B7F" w:rsidRPr="00637460" w:rsidRDefault="00704B7F" w:rsidP="00F976ED">
      <w:pPr>
        <w:pStyle w:val="afffc"/>
        <w:numPr>
          <w:ilvl w:val="0"/>
          <w:numId w:val="22"/>
        </w:numPr>
        <w:shd w:val="clear" w:color="auto" w:fill="FFFFFF"/>
        <w:tabs>
          <w:tab w:val="clear" w:pos="644"/>
          <w:tab w:val="left" w:pos="0"/>
          <w:tab w:val="left" w:pos="928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виды относительных величин получили наибольшее применение в финансовом анализе?</w:t>
      </w:r>
    </w:p>
    <w:p w:rsidR="00704B7F" w:rsidRPr="00637460" w:rsidRDefault="00704B7F" w:rsidP="00F976ED">
      <w:pPr>
        <w:pStyle w:val="afffc"/>
        <w:numPr>
          <w:ilvl w:val="0"/>
          <w:numId w:val="22"/>
        </w:numPr>
        <w:shd w:val="clear" w:color="auto" w:fill="FFFFFF"/>
        <w:tabs>
          <w:tab w:val="clear" w:pos="644"/>
          <w:tab w:val="left" w:pos="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Перечислите основные виды сравнений, наиболее широко применяемые в финансовом анализе.</w:t>
      </w:r>
    </w:p>
    <w:p w:rsidR="00704B7F" w:rsidRPr="00637460" w:rsidRDefault="00704B7F" w:rsidP="00F976ED">
      <w:pPr>
        <w:widowControl/>
        <w:numPr>
          <w:ilvl w:val="0"/>
          <w:numId w:val="22"/>
        </w:numPr>
        <w:shd w:val="clear" w:color="auto" w:fill="FFFFFF"/>
        <w:tabs>
          <w:tab w:val="clear" w:pos="644"/>
          <w:tab w:val="left" w:pos="0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Место и значение финансового анализа в деятельности финансового аналитика.  </w:t>
      </w:r>
    </w:p>
    <w:p w:rsidR="00704B7F" w:rsidRPr="00637460" w:rsidRDefault="00704B7F" w:rsidP="00F976ED">
      <w:pPr>
        <w:pStyle w:val="afffc"/>
        <w:numPr>
          <w:ilvl w:val="0"/>
          <w:numId w:val="22"/>
        </w:numPr>
        <w:tabs>
          <w:tab w:val="clear" w:pos="644"/>
          <w:tab w:val="left" w:pos="928"/>
          <w:tab w:val="left" w:pos="993"/>
          <w:tab w:val="left" w:pos="1560"/>
        </w:tabs>
        <w:spacing w:after="0" w:line="240" w:lineRule="auto"/>
        <w:ind w:left="0" w:firstLine="720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  Какая информация о деятельности организации необходима при проведении финансового анализа?</w:t>
      </w:r>
    </w:p>
    <w:p w:rsidR="00704B7F" w:rsidRPr="00637460" w:rsidRDefault="00704B7F" w:rsidP="00F976ED">
      <w:pPr>
        <w:widowControl/>
        <w:numPr>
          <w:ilvl w:val="0"/>
          <w:numId w:val="22"/>
        </w:numPr>
        <w:shd w:val="clear" w:color="auto" w:fill="FFFFFF"/>
        <w:tabs>
          <w:tab w:val="clear" w:pos="644"/>
          <w:tab w:val="left" w:pos="0"/>
          <w:tab w:val="left" w:pos="993"/>
          <w:tab w:val="left" w:pos="1560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Принципы составление бухгалтерской (финансовой отчетности).</w:t>
      </w:r>
    </w:p>
    <w:p w:rsidR="00704B7F" w:rsidRPr="00637460" w:rsidRDefault="00704B7F" w:rsidP="00F976ED">
      <w:pPr>
        <w:widowControl/>
        <w:numPr>
          <w:ilvl w:val="0"/>
          <w:numId w:val="22"/>
        </w:numPr>
        <w:shd w:val="clear" w:color="auto" w:fill="FFFFFF"/>
        <w:tabs>
          <w:tab w:val="clear" w:pos="644"/>
          <w:tab w:val="left" w:pos="0"/>
          <w:tab w:val="left" w:pos="928"/>
          <w:tab w:val="left" w:pos="993"/>
          <w:tab w:val="left" w:pos="1560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Состав бухгалтерской отчетности в Российской Федерации. </w:t>
      </w:r>
    </w:p>
    <w:p w:rsidR="00704B7F" w:rsidRPr="00637460" w:rsidRDefault="00704B7F" w:rsidP="00F976ED">
      <w:pPr>
        <w:widowControl/>
        <w:numPr>
          <w:ilvl w:val="0"/>
          <w:numId w:val="22"/>
        </w:numPr>
        <w:shd w:val="clear" w:color="auto" w:fill="FFFFFF"/>
        <w:tabs>
          <w:tab w:val="clear" w:pos="644"/>
          <w:tab w:val="left" w:pos="0"/>
          <w:tab w:val="left" w:pos="928"/>
          <w:tab w:val="left" w:pos="993"/>
          <w:tab w:val="left" w:pos="1134"/>
          <w:tab w:val="left" w:pos="1560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Отличия бухгалтерской отчетности в России и финансовой отчетности по МСФО. </w:t>
      </w:r>
    </w:p>
    <w:p w:rsidR="00704B7F" w:rsidRPr="00637460" w:rsidRDefault="00704B7F" w:rsidP="00F976ED">
      <w:pPr>
        <w:widowControl/>
        <w:numPr>
          <w:ilvl w:val="0"/>
          <w:numId w:val="22"/>
        </w:numPr>
        <w:shd w:val="clear" w:color="auto" w:fill="FFFFFF"/>
        <w:tabs>
          <w:tab w:val="clear" w:pos="644"/>
          <w:tab w:val="left" w:pos="0"/>
          <w:tab w:val="left" w:pos="928"/>
          <w:tab w:val="left" w:pos="993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Основные факторы, влияющие на качество бухгалтерской отчетности.</w:t>
      </w:r>
    </w:p>
    <w:p w:rsidR="00704B7F" w:rsidRPr="00637460" w:rsidRDefault="00704B7F" w:rsidP="00F976ED">
      <w:pPr>
        <w:pStyle w:val="afff1"/>
        <w:numPr>
          <w:ilvl w:val="0"/>
          <w:numId w:val="22"/>
        </w:numPr>
        <w:shd w:val="clear" w:color="auto" w:fill="FFFFFF"/>
        <w:tabs>
          <w:tab w:val="clear" w:pos="644"/>
          <w:tab w:val="left" w:pos="993"/>
          <w:tab w:val="left" w:pos="1134"/>
        </w:tabs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Чем обусловлено разделение анализа на финансовый и управленческий?</w:t>
      </w:r>
    </w:p>
    <w:p w:rsidR="00704B7F" w:rsidRPr="00637460" w:rsidRDefault="00704B7F" w:rsidP="00F976ED">
      <w:pPr>
        <w:pStyle w:val="afff1"/>
        <w:numPr>
          <w:ilvl w:val="0"/>
          <w:numId w:val="22"/>
        </w:numPr>
        <w:shd w:val="clear" w:color="auto" w:fill="FFFFFF"/>
        <w:tabs>
          <w:tab w:val="clear" w:pos="644"/>
          <w:tab w:val="left" w:pos="0"/>
          <w:tab w:val="left" w:pos="993"/>
          <w:tab w:val="left" w:pos="1134"/>
        </w:tabs>
        <w:autoSpaceDE w:val="0"/>
        <w:autoSpaceDN w:val="0"/>
        <w:adjustRightInd w:val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Связь финансового анализа с другими науками.</w:t>
      </w:r>
    </w:p>
    <w:p w:rsidR="00704B7F" w:rsidRPr="00637460" w:rsidRDefault="00704B7F" w:rsidP="00F976ED">
      <w:pPr>
        <w:widowControl/>
        <w:tabs>
          <w:tab w:val="left" w:pos="993"/>
          <w:tab w:val="left" w:pos="1080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704B7F" w:rsidRPr="00637460" w:rsidRDefault="00704B7F" w:rsidP="00F976ED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Методические основы анализа финансово-хозяйственной деятельности хозяйствующего субъекта</w:t>
      </w:r>
    </w:p>
    <w:p w:rsidR="00704B7F" w:rsidRPr="00637460" w:rsidRDefault="00704B7F" w:rsidP="00F976ED">
      <w:pPr>
        <w:numPr>
          <w:ilvl w:val="0"/>
          <w:numId w:val="23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Перечислите основные принципы финансового анализа, раскройте их суть.</w:t>
      </w:r>
    </w:p>
    <w:p w:rsidR="00704B7F" w:rsidRPr="00637460" w:rsidRDefault="00704B7F" w:rsidP="00F976ED">
      <w:pPr>
        <w:numPr>
          <w:ilvl w:val="0"/>
          <w:numId w:val="23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Логика проведения финансового анализа.</w:t>
      </w:r>
    </w:p>
    <w:p w:rsidR="00704B7F" w:rsidRPr="00637460" w:rsidRDefault="00704B7F" w:rsidP="00F976ED">
      <w:pPr>
        <w:widowControl/>
        <w:numPr>
          <w:ilvl w:val="0"/>
          <w:numId w:val="23"/>
        </w:numPr>
        <w:shd w:val="clear" w:color="auto" w:fill="FFFFFF"/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чем заключаются особенности внешнего финансового анализа?</w:t>
      </w:r>
    </w:p>
    <w:p w:rsidR="00704B7F" w:rsidRPr="00637460" w:rsidRDefault="00704B7F" w:rsidP="00F976ED">
      <w:pPr>
        <w:widowControl/>
        <w:numPr>
          <w:ilvl w:val="0"/>
          <w:numId w:val="23"/>
        </w:numPr>
        <w:shd w:val="clear" w:color="auto" w:fill="FFFFFF"/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чем заключаются особенности внутреннего финансового анализа?</w:t>
      </w:r>
    </w:p>
    <w:p w:rsidR="00704B7F" w:rsidRPr="00637460" w:rsidRDefault="00704B7F" w:rsidP="00F976ED">
      <w:pPr>
        <w:pStyle w:val="afffc"/>
        <w:numPr>
          <w:ilvl w:val="0"/>
          <w:numId w:val="23"/>
        </w:numPr>
        <w:shd w:val="clear" w:color="auto" w:fill="FFFFFF"/>
        <w:tabs>
          <w:tab w:val="left" w:pos="0"/>
          <w:tab w:val="left" w:pos="851"/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Кто является пользователями информации, предоставляемой внутренним и внешним финансовым анализом? </w:t>
      </w:r>
    </w:p>
    <w:p w:rsidR="00704B7F" w:rsidRPr="00637460" w:rsidRDefault="00704B7F" w:rsidP="00F976ED">
      <w:pPr>
        <w:pStyle w:val="afffc"/>
        <w:numPr>
          <w:ilvl w:val="0"/>
          <w:numId w:val="23"/>
        </w:numPr>
        <w:tabs>
          <w:tab w:val="left" w:pos="851"/>
          <w:tab w:val="left" w:pos="993"/>
        </w:tabs>
        <w:spacing w:after="0" w:line="240" w:lineRule="auto"/>
        <w:ind w:left="0" w:firstLine="720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 чем преимущество внутреннего финансового анализа перед внешним?</w:t>
      </w:r>
    </w:p>
    <w:p w:rsidR="00704B7F" w:rsidRPr="00637460" w:rsidRDefault="00704B7F" w:rsidP="00F976ED">
      <w:pPr>
        <w:pStyle w:val="afffc"/>
        <w:numPr>
          <w:ilvl w:val="0"/>
          <w:numId w:val="23"/>
        </w:numPr>
        <w:tabs>
          <w:tab w:val="left" w:pos="851"/>
          <w:tab w:val="left" w:pos="993"/>
        </w:tabs>
        <w:spacing w:after="0" w:line="240" w:lineRule="auto"/>
        <w:ind w:left="0" w:firstLine="720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 Есть ли взаимосвязь между вертикальным и горизонтальным анализом?</w:t>
      </w:r>
    </w:p>
    <w:p w:rsidR="00704B7F" w:rsidRPr="00637460" w:rsidRDefault="00704B7F" w:rsidP="00F976ED">
      <w:pPr>
        <w:pStyle w:val="afffc"/>
        <w:numPr>
          <w:ilvl w:val="0"/>
          <w:numId w:val="23"/>
        </w:numPr>
        <w:tabs>
          <w:tab w:val="left" w:pos="851"/>
          <w:tab w:val="left" w:pos="993"/>
        </w:tabs>
        <w:spacing w:after="0" w:line="240" w:lineRule="auto"/>
        <w:ind w:left="0" w:firstLine="720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Для каких целей применяются вертикальный и горизонтальный виды анализа?</w:t>
      </w:r>
    </w:p>
    <w:p w:rsidR="00704B7F" w:rsidRPr="00637460" w:rsidRDefault="00704B7F" w:rsidP="00F976ED">
      <w:pPr>
        <w:pStyle w:val="afffc"/>
        <w:numPr>
          <w:ilvl w:val="0"/>
          <w:numId w:val="23"/>
        </w:numPr>
        <w:tabs>
          <w:tab w:val="left" w:pos="851"/>
          <w:tab w:val="left" w:pos="993"/>
        </w:tabs>
        <w:spacing w:after="0" w:line="240" w:lineRule="auto"/>
        <w:ind w:left="0" w:firstLine="720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 В чем заключаются основные задачи и направления использования факторного анализа?</w:t>
      </w:r>
    </w:p>
    <w:p w:rsidR="00704B7F" w:rsidRPr="00637460" w:rsidRDefault="00704B7F" w:rsidP="00F976ED">
      <w:pPr>
        <w:numPr>
          <w:ilvl w:val="0"/>
          <w:numId w:val="23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Стандартные методы анализа финансовой отчетности.</w:t>
      </w:r>
    </w:p>
    <w:p w:rsidR="00704B7F" w:rsidRPr="00637460" w:rsidRDefault="00704B7F" w:rsidP="00F976ED">
      <w:pPr>
        <w:numPr>
          <w:ilvl w:val="0"/>
          <w:numId w:val="23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Классификация методов анализа финансовой отчетности по степени их формализации. </w:t>
      </w:r>
    </w:p>
    <w:p w:rsidR="00704B7F" w:rsidRPr="00637460" w:rsidRDefault="00704B7F" w:rsidP="00F976ED">
      <w:pPr>
        <w:numPr>
          <w:ilvl w:val="0"/>
          <w:numId w:val="23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Техника формирования аналитически таблиц на базе стандартных приемов обработки финансовой информации: горизонтальный, вертикальный, трендовый, коэффициентный анализ. </w:t>
      </w:r>
    </w:p>
    <w:p w:rsidR="00704B7F" w:rsidRPr="00637460" w:rsidRDefault="00704B7F" w:rsidP="00F976ED">
      <w:pPr>
        <w:numPr>
          <w:ilvl w:val="0"/>
          <w:numId w:val="23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Дополнительные аналитические приемы: сравнения (внутрихозяйственные, межхозяйственные), косвенные свидетельства, построение прогнозных моделей.</w:t>
      </w:r>
    </w:p>
    <w:p w:rsidR="00704B7F" w:rsidRPr="00637460" w:rsidRDefault="00704B7F" w:rsidP="00F976ED">
      <w:pPr>
        <w:numPr>
          <w:ilvl w:val="0"/>
          <w:numId w:val="23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Классификация видов финансового анализа по способу его организации:</w:t>
      </w:r>
    </w:p>
    <w:p w:rsidR="00704B7F" w:rsidRPr="00637460" w:rsidRDefault="00704B7F" w:rsidP="00F976ED">
      <w:pPr>
        <w:numPr>
          <w:ilvl w:val="0"/>
          <w:numId w:val="23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Основные разделы финансового анализа: анализ финансовой отчетности, инвестиционный анализ, количественные методы финансового анализа, анализ ситуации на рынке ценных бумаг, формирование прогнозной отчетности и др.</w:t>
      </w:r>
    </w:p>
    <w:p w:rsidR="00704B7F" w:rsidRPr="00637460" w:rsidRDefault="00704B7F" w:rsidP="00F976ED">
      <w:pPr>
        <w:numPr>
          <w:ilvl w:val="0"/>
          <w:numId w:val="23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Этапы ведения предварительного анализа финансового состояния, их характеристика.</w:t>
      </w:r>
    </w:p>
    <w:p w:rsidR="00704B7F" w:rsidRPr="00637460" w:rsidRDefault="00704B7F" w:rsidP="00F976ED">
      <w:pPr>
        <w:pStyle w:val="afffc"/>
        <w:numPr>
          <w:ilvl w:val="0"/>
          <w:numId w:val="23"/>
        </w:num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left="0" w:firstLine="720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Основная цель проведения экспресс-анализа, его этапы.</w:t>
      </w:r>
    </w:p>
    <w:p w:rsidR="00704B7F" w:rsidRPr="00637460" w:rsidRDefault="00704B7F" w:rsidP="00F976ED">
      <w:pPr>
        <w:pStyle w:val="afffc"/>
        <w:numPr>
          <w:ilvl w:val="0"/>
          <w:numId w:val="23"/>
        </w:num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left="0" w:firstLine="720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Особенности методики экспресс-анализа финансового состояния организации.</w:t>
      </w:r>
    </w:p>
    <w:p w:rsidR="00704B7F" w:rsidRPr="00637460" w:rsidRDefault="00704B7F" w:rsidP="00F976ED">
      <w:pPr>
        <w:pStyle w:val="afffc"/>
        <w:numPr>
          <w:ilvl w:val="0"/>
          <w:numId w:val="23"/>
        </w:num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left="0" w:firstLine="720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Особенности детализированного (углубленного) финансового анализа.</w:t>
      </w:r>
    </w:p>
    <w:p w:rsidR="00704B7F" w:rsidRPr="00637460" w:rsidRDefault="00704B7F" w:rsidP="00F976ED">
      <w:pPr>
        <w:pStyle w:val="afffc"/>
        <w:numPr>
          <w:ilvl w:val="0"/>
          <w:numId w:val="23"/>
        </w:num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left="0" w:firstLine="720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Перечислите этапы детализированного финансового анализа.</w:t>
      </w:r>
    </w:p>
    <w:p w:rsidR="00704B7F" w:rsidRPr="00637460" w:rsidRDefault="00704B7F" w:rsidP="00F976ED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ab/>
        <w:t>Раздел 3. Оценка и анализ имущественного положения хозяйствующего субъекта</w:t>
      </w:r>
    </w:p>
    <w:p w:rsidR="00704B7F" w:rsidRPr="00637460" w:rsidRDefault="00704B7F" w:rsidP="00F976ED">
      <w:pPr>
        <w:pStyle w:val="afffc"/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Сущность понятия «имущественный комплекс».</w:t>
      </w:r>
    </w:p>
    <w:p w:rsidR="00704B7F" w:rsidRPr="00637460" w:rsidRDefault="00704B7F" w:rsidP="00F976ED">
      <w:pPr>
        <w:pStyle w:val="afffc"/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Цель и задачи имущественного потенциала хозяйствующего субъекта.</w:t>
      </w:r>
    </w:p>
    <w:p w:rsidR="00704B7F" w:rsidRPr="00637460" w:rsidRDefault="00704B7F" w:rsidP="00F976ED">
      <w:pPr>
        <w:pStyle w:val="afffc"/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Информационные источники анализа имущественного положения предприятия.</w:t>
      </w:r>
    </w:p>
    <w:p w:rsidR="00704B7F" w:rsidRPr="00637460" w:rsidRDefault="00704B7F" w:rsidP="00F976ED">
      <w:pPr>
        <w:pStyle w:val="afffc"/>
        <w:numPr>
          <w:ilvl w:val="0"/>
          <w:numId w:val="2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Перечислите основные составляющие анализа имущественного положения организации.</w:t>
      </w:r>
    </w:p>
    <w:p w:rsidR="00704B7F" w:rsidRPr="00637460" w:rsidRDefault="00704B7F" w:rsidP="00F976ED">
      <w:pPr>
        <w:pStyle w:val="afffc"/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Расчет суммы хозяйственных средств, находящихся на балансе предприятия.</w:t>
      </w:r>
    </w:p>
    <w:p w:rsidR="00704B7F" w:rsidRPr="00637460" w:rsidRDefault="00704B7F" w:rsidP="00F976ED">
      <w:pPr>
        <w:pStyle w:val="afffc"/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Общая характеристика финансово-хозяйственной деятельности предприятия.</w:t>
      </w:r>
    </w:p>
    <w:p w:rsidR="00704B7F" w:rsidRPr="00637460" w:rsidRDefault="00704B7F" w:rsidP="00F976ED">
      <w:pPr>
        <w:pStyle w:val="afffc"/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Сравнительный баланс-нетто и методика его формирования.</w:t>
      </w:r>
    </w:p>
    <w:p w:rsidR="00704B7F" w:rsidRPr="00637460" w:rsidRDefault="00704B7F" w:rsidP="00F976ED">
      <w:pPr>
        <w:pStyle w:val="afffc"/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Горизонтальный и вертикальный анализ сравнительного аналитического баланса.</w:t>
      </w:r>
    </w:p>
    <w:p w:rsidR="00704B7F" w:rsidRPr="00637460" w:rsidRDefault="00704B7F" w:rsidP="00F976ED">
      <w:pPr>
        <w:pStyle w:val="afffc"/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Использование аналитического баланса-нетто в анализе имущества хозяйствующего субъекта.</w:t>
      </w:r>
    </w:p>
    <w:p w:rsidR="00704B7F" w:rsidRPr="00637460" w:rsidRDefault="00704B7F" w:rsidP="00F976ED">
      <w:pPr>
        <w:pStyle w:val="afffc"/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Оценка динамики состава и структуры актива и пассива баланса.</w:t>
      </w:r>
    </w:p>
    <w:p w:rsidR="00704B7F" w:rsidRPr="00637460" w:rsidRDefault="00704B7F" w:rsidP="00F976ED">
      <w:pPr>
        <w:pStyle w:val="afffc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Оценка и анализ структуры оборотных и </w:t>
      </w:r>
      <w:proofErr w:type="spellStart"/>
      <w:r w:rsidRPr="00637460">
        <w:rPr>
          <w:rFonts w:ascii="Times New Roman" w:hAnsi="Times New Roman"/>
          <w:color w:val="000000" w:themeColor="text1"/>
        </w:rPr>
        <w:t>внеоборотных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активов предприятия.  </w:t>
      </w:r>
    </w:p>
    <w:p w:rsidR="00704B7F" w:rsidRPr="00637460" w:rsidRDefault="00704B7F" w:rsidP="00F976ED">
      <w:pPr>
        <w:pStyle w:val="afffc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Источники формирования имущества: состав, структура, динамика изменения.</w:t>
      </w:r>
    </w:p>
    <w:p w:rsidR="00704B7F" w:rsidRPr="00637460" w:rsidRDefault="00704B7F" w:rsidP="00F976ED">
      <w:pPr>
        <w:pStyle w:val="afffc"/>
        <w:numPr>
          <w:ilvl w:val="0"/>
          <w:numId w:val="24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 Соотношение собственных и заемных средств в структуре капитала,  способы оценки.</w:t>
      </w:r>
    </w:p>
    <w:p w:rsidR="00704B7F" w:rsidRPr="00637460" w:rsidRDefault="00704B7F" w:rsidP="00F976ED">
      <w:pPr>
        <w:pStyle w:val="afffc"/>
        <w:numPr>
          <w:ilvl w:val="0"/>
          <w:numId w:val="24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 Собственный оборотный капитал и его оценка.</w:t>
      </w:r>
    </w:p>
    <w:p w:rsidR="00704B7F" w:rsidRPr="00637460" w:rsidRDefault="00704B7F" w:rsidP="00F976ED">
      <w:pPr>
        <w:pStyle w:val="afffc"/>
        <w:numPr>
          <w:ilvl w:val="0"/>
          <w:numId w:val="24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 Показатели, применяемые в анализе </w:t>
      </w:r>
      <w:proofErr w:type="spellStart"/>
      <w:r w:rsidRPr="00637460">
        <w:rPr>
          <w:rFonts w:ascii="Times New Roman" w:hAnsi="Times New Roman"/>
          <w:color w:val="000000" w:themeColor="text1"/>
        </w:rPr>
        <w:t>внеоборотных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и оборотных активов, находящихся на балансе предприятия.</w:t>
      </w:r>
    </w:p>
    <w:p w:rsidR="00704B7F" w:rsidRPr="00637460" w:rsidRDefault="00704B7F" w:rsidP="00F976ED">
      <w:pPr>
        <w:pStyle w:val="afffc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 Коэффициенты, характеризующие состояние, движение и эффективность использования основных средств.</w:t>
      </w:r>
    </w:p>
    <w:p w:rsidR="00704B7F" w:rsidRPr="00637460" w:rsidRDefault="00704B7F" w:rsidP="00F976ED">
      <w:pPr>
        <w:pStyle w:val="afffc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Показатели, характеризующие эффективность использования материальных ресурсов.</w:t>
      </w:r>
    </w:p>
    <w:p w:rsidR="00704B7F" w:rsidRPr="00637460" w:rsidRDefault="00704B7F" w:rsidP="00F976ED">
      <w:pPr>
        <w:pStyle w:val="afffc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 Состав, структура и оценка эффективности использования оборотных средств.</w:t>
      </w:r>
    </w:p>
    <w:p w:rsidR="00704B7F" w:rsidRPr="00637460" w:rsidRDefault="00704B7F" w:rsidP="00F976ED">
      <w:pPr>
        <w:pStyle w:val="afffc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20"/>
        <w:jc w:val="both"/>
        <w:rPr>
          <w:b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 Влияние показателей оборачиваемости на величину имущественного потенциала. </w:t>
      </w:r>
    </w:p>
    <w:p w:rsidR="00704B7F" w:rsidRPr="00637460" w:rsidRDefault="00704B7F" w:rsidP="00F976ED">
      <w:pPr>
        <w:pStyle w:val="afffc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b/>
          <w:color w:val="000000" w:themeColor="text1"/>
        </w:rPr>
        <w:t xml:space="preserve">  </w:t>
      </w:r>
      <w:r w:rsidRPr="00637460">
        <w:rPr>
          <w:rFonts w:ascii="Times New Roman" w:hAnsi="Times New Roman"/>
          <w:color w:val="000000" w:themeColor="text1"/>
        </w:rPr>
        <w:t>Оценка стоимости чистых активов.</w:t>
      </w:r>
    </w:p>
    <w:p w:rsidR="00704B7F" w:rsidRPr="00637460" w:rsidRDefault="00704B7F" w:rsidP="00F976ED">
      <w:pPr>
        <w:widowControl/>
        <w:tabs>
          <w:tab w:val="left" w:pos="993"/>
          <w:tab w:val="left" w:pos="1080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704B7F" w:rsidRPr="00637460" w:rsidRDefault="00704B7F" w:rsidP="00F976ED">
      <w:pPr>
        <w:widowControl/>
        <w:tabs>
          <w:tab w:val="left" w:pos="993"/>
          <w:tab w:val="left" w:pos="1080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4. </w:t>
      </w:r>
      <w:r w:rsidRPr="00637460">
        <w:rPr>
          <w:b/>
          <w:iCs/>
          <w:color w:val="000000" w:themeColor="text1"/>
          <w:sz w:val="20"/>
        </w:rPr>
        <w:t>О</w:t>
      </w:r>
      <w:r w:rsidRPr="00637460">
        <w:rPr>
          <w:b/>
          <w:color w:val="000000" w:themeColor="text1"/>
          <w:sz w:val="20"/>
        </w:rPr>
        <w:t>ценка и анализ  финансового положения хозяйствующего субъекта</w:t>
      </w:r>
    </w:p>
    <w:p w:rsidR="00704B7F" w:rsidRPr="00637460" w:rsidRDefault="00704B7F" w:rsidP="00F976ED">
      <w:pPr>
        <w:pStyle w:val="afffc"/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характеристики финансового состояния организации исследуются в ходе его анализа?</w:t>
      </w:r>
    </w:p>
    <w:p w:rsidR="00704B7F" w:rsidRPr="00637460" w:rsidRDefault="00704B7F" w:rsidP="00F976ED">
      <w:pPr>
        <w:pStyle w:val="afffc"/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Что понимается под ликвидностью актива?</w:t>
      </w:r>
    </w:p>
    <w:p w:rsidR="00704B7F" w:rsidRPr="00637460" w:rsidRDefault="00704B7F" w:rsidP="00F976ED">
      <w:pPr>
        <w:pStyle w:val="afffc"/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 оценивают ликвидность предприятия?</w:t>
      </w:r>
    </w:p>
    <w:p w:rsidR="00704B7F" w:rsidRPr="00637460" w:rsidRDefault="00704B7F" w:rsidP="00F976ED">
      <w:pPr>
        <w:pStyle w:val="afffc"/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Перечислите основные составляющие анализа финансовой устойчивости организации.</w:t>
      </w:r>
    </w:p>
    <w:p w:rsidR="00704B7F" w:rsidRPr="00637460" w:rsidRDefault="00704B7F" w:rsidP="00F976ED">
      <w:pPr>
        <w:pStyle w:val="afffc"/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Дайте определение платежеспособности организации.</w:t>
      </w:r>
    </w:p>
    <w:p w:rsidR="00704B7F" w:rsidRPr="00637460" w:rsidRDefault="00704B7F" w:rsidP="00F976ED">
      <w:pPr>
        <w:pStyle w:val="afffc"/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Дайте определения ликвидности организации и ее бухгалтерского баланса.</w:t>
      </w:r>
    </w:p>
    <w:p w:rsidR="00704B7F" w:rsidRPr="00637460" w:rsidRDefault="00704B7F" w:rsidP="00F976ED">
      <w:pPr>
        <w:pStyle w:val="afffc"/>
        <w:numPr>
          <w:ilvl w:val="0"/>
          <w:numId w:val="25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Перечислите и кратко охарактеризуйте показатели ликвидности.</w:t>
      </w:r>
    </w:p>
    <w:p w:rsidR="00704B7F" w:rsidRPr="00637460" w:rsidRDefault="00704B7F" w:rsidP="00F976ED">
      <w:pPr>
        <w:pStyle w:val="afffc"/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Назовите условие абсолютно ликвидного баланса.</w:t>
      </w:r>
    </w:p>
    <w:p w:rsidR="00704B7F" w:rsidRPr="00637460" w:rsidRDefault="00704B7F" w:rsidP="00F976ED">
      <w:pPr>
        <w:pStyle w:val="afffc"/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Перечислите коэффициенты ликвидности. Как они рассчитываются</w:t>
      </w:r>
    </w:p>
    <w:p w:rsidR="00704B7F" w:rsidRPr="00637460" w:rsidRDefault="00704B7F" w:rsidP="00F976ED">
      <w:pPr>
        <w:pStyle w:val="afffc"/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Чем платежеспособность организации отличается от ее ликвидности?</w:t>
      </w:r>
    </w:p>
    <w:p w:rsidR="00704B7F" w:rsidRPr="00637460" w:rsidRDefault="00704B7F" w:rsidP="00F976ED">
      <w:pPr>
        <w:pStyle w:val="afffc"/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Перечислите и кратко охарактеризуйте показатели платежеспособности организации.</w:t>
      </w:r>
    </w:p>
    <w:p w:rsidR="00704B7F" w:rsidRPr="00637460" w:rsidRDefault="00704B7F" w:rsidP="00F976ED">
      <w:pPr>
        <w:pStyle w:val="afffc"/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Назовите условия признания предприятия неплатежеспособным (банкротом). </w:t>
      </w:r>
    </w:p>
    <w:p w:rsidR="00704B7F" w:rsidRPr="00637460" w:rsidRDefault="00704B7F" w:rsidP="00F976ED">
      <w:pPr>
        <w:pStyle w:val="afffc"/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Оценка платежеспособности на основе изучения потока денежных средств.</w:t>
      </w:r>
    </w:p>
    <w:p w:rsidR="00704B7F" w:rsidRPr="00637460" w:rsidRDefault="00704B7F" w:rsidP="00F976ED">
      <w:pPr>
        <w:pStyle w:val="afffc"/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Методы изучение факторов формирования положительного, отрицательного и чистого денежного потока.</w:t>
      </w:r>
    </w:p>
    <w:p w:rsidR="00704B7F" w:rsidRPr="00637460" w:rsidRDefault="00704B7F" w:rsidP="00F976ED">
      <w:pPr>
        <w:pStyle w:val="afffc"/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Способы балансирования  дефицитного денежного потока.</w:t>
      </w:r>
    </w:p>
    <w:p w:rsidR="00704B7F" w:rsidRPr="00637460" w:rsidRDefault="00704B7F" w:rsidP="00F976ED">
      <w:pPr>
        <w:pStyle w:val="afffc"/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«Золотое правило» экономики предприятия.</w:t>
      </w:r>
    </w:p>
    <w:p w:rsidR="00704B7F" w:rsidRPr="00637460" w:rsidRDefault="00704B7F" w:rsidP="00F976ED">
      <w:pPr>
        <w:pStyle w:val="afffc"/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Какими показателями оценивают деловую активность предприятия?</w:t>
      </w:r>
    </w:p>
    <w:p w:rsidR="00704B7F" w:rsidRPr="00637460" w:rsidRDefault="00704B7F" w:rsidP="00F976ED">
      <w:pPr>
        <w:pStyle w:val="afffc"/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Коэффициент устойчивости экономического роста, факторы, влияющие на его динамику.</w:t>
      </w:r>
    </w:p>
    <w:p w:rsidR="00704B7F" w:rsidRPr="00637460" w:rsidRDefault="00704B7F" w:rsidP="00F976ED">
      <w:pPr>
        <w:pStyle w:val="afffc"/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Показатели эффективного использования ресурсов: оборачиваемость средств (источников), рентабельность средств (источников), рентабельность продаж.</w:t>
      </w:r>
    </w:p>
    <w:p w:rsidR="00704B7F" w:rsidRPr="00637460" w:rsidRDefault="00704B7F" w:rsidP="00F976ED">
      <w:pPr>
        <w:pStyle w:val="afffc"/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Эффективность использования ресурсного потенциала предприятия.</w:t>
      </w:r>
    </w:p>
    <w:p w:rsidR="00704B7F" w:rsidRPr="00637460" w:rsidRDefault="00704B7F" w:rsidP="00F976ED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</w:p>
    <w:p w:rsidR="00704B7F" w:rsidRPr="00637460" w:rsidRDefault="00704B7F" w:rsidP="00F976ED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5. Оценка результативности финансово-хозяйственной деятельности</w:t>
      </w:r>
    </w:p>
    <w:p w:rsidR="00704B7F" w:rsidRPr="00637460" w:rsidRDefault="00704B7F" w:rsidP="00F976ED">
      <w:pPr>
        <w:widowControl/>
        <w:numPr>
          <w:ilvl w:val="0"/>
          <w:numId w:val="26"/>
        </w:numPr>
        <w:shd w:val="clear" w:color="auto" w:fill="FFFFFF"/>
        <w:tabs>
          <w:tab w:val="left" w:pos="993"/>
          <w:tab w:val="left" w:pos="108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Задачи, основные направления и источники информации для анализа финансовых результатов.</w:t>
      </w:r>
    </w:p>
    <w:p w:rsidR="00704B7F" w:rsidRPr="00637460" w:rsidRDefault="00704B7F" w:rsidP="00F976ED">
      <w:pPr>
        <w:widowControl/>
        <w:numPr>
          <w:ilvl w:val="0"/>
          <w:numId w:val="26"/>
        </w:numPr>
        <w:shd w:val="clear" w:color="auto" w:fill="FFFFFF"/>
        <w:tabs>
          <w:tab w:val="left" w:pos="993"/>
          <w:tab w:val="left" w:pos="108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Анализ прибыли от реализации продукции.</w:t>
      </w:r>
    </w:p>
    <w:p w:rsidR="00704B7F" w:rsidRPr="00637460" w:rsidRDefault="00704B7F" w:rsidP="00F976ED">
      <w:pPr>
        <w:widowControl/>
        <w:numPr>
          <w:ilvl w:val="0"/>
          <w:numId w:val="26"/>
        </w:numPr>
        <w:shd w:val="clear" w:color="auto" w:fill="FFFFFF"/>
        <w:tabs>
          <w:tab w:val="left" w:pos="993"/>
          <w:tab w:val="left" w:pos="108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Факторный анализ прибыли от реализации продукции.</w:t>
      </w:r>
    </w:p>
    <w:p w:rsidR="00704B7F" w:rsidRPr="00637460" w:rsidRDefault="00704B7F" w:rsidP="00F976ED">
      <w:pPr>
        <w:widowControl/>
        <w:numPr>
          <w:ilvl w:val="0"/>
          <w:numId w:val="26"/>
        </w:numPr>
        <w:shd w:val="clear" w:color="auto" w:fill="FFFFFF"/>
        <w:tabs>
          <w:tab w:val="left" w:pos="993"/>
          <w:tab w:val="left" w:pos="108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Охарактеризуйте методы оценки рентабельности на предприятии.</w:t>
      </w:r>
    </w:p>
    <w:p w:rsidR="00704B7F" w:rsidRPr="00637460" w:rsidRDefault="00704B7F" w:rsidP="00F976ED">
      <w:pPr>
        <w:widowControl/>
        <w:numPr>
          <w:ilvl w:val="0"/>
          <w:numId w:val="26"/>
        </w:numPr>
        <w:shd w:val="clear" w:color="auto" w:fill="FFFFFF"/>
        <w:tabs>
          <w:tab w:val="left" w:pos="993"/>
          <w:tab w:val="left" w:pos="108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Факторный анализ уровней рентабельности.</w:t>
      </w:r>
    </w:p>
    <w:p w:rsidR="00704B7F" w:rsidRPr="00637460" w:rsidRDefault="00704B7F" w:rsidP="00F976ED">
      <w:pPr>
        <w:widowControl/>
        <w:numPr>
          <w:ilvl w:val="0"/>
          <w:numId w:val="26"/>
        </w:numPr>
        <w:shd w:val="clear" w:color="auto" w:fill="FFFFFF"/>
        <w:tabs>
          <w:tab w:val="left" w:pos="993"/>
          <w:tab w:val="left" w:pos="108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Модель формирования и распределения финансовых результатов.</w:t>
      </w:r>
    </w:p>
    <w:p w:rsidR="00704B7F" w:rsidRPr="00637460" w:rsidRDefault="00704B7F" w:rsidP="00F976ED">
      <w:pPr>
        <w:widowControl/>
        <w:numPr>
          <w:ilvl w:val="0"/>
          <w:numId w:val="26"/>
        </w:numPr>
        <w:shd w:val="clear" w:color="auto" w:fill="FFFFFF"/>
        <w:tabs>
          <w:tab w:val="left" w:pos="993"/>
          <w:tab w:val="left" w:pos="108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Налогооблагаемая прибыль и методы ее оптимизации.</w:t>
      </w:r>
    </w:p>
    <w:p w:rsidR="00704B7F" w:rsidRPr="00637460" w:rsidRDefault="00704B7F" w:rsidP="00F976ED">
      <w:pPr>
        <w:pStyle w:val="afffc"/>
        <w:numPr>
          <w:ilvl w:val="0"/>
          <w:numId w:val="26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группы показателей рентабельности выделяются?</w:t>
      </w:r>
    </w:p>
    <w:p w:rsidR="00704B7F" w:rsidRPr="00637460" w:rsidRDefault="00704B7F" w:rsidP="00F976ED">
      <w:pPr>
        <w:pStyle w:val="afffc"/>
        <w:numPr>
          <w:ilvl w:val="0"/>
          <w:numId w:val="26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 чем заключается анализ показателей оборачиваемости?</w:t>
      </w:r>
    </w:p>
    <w:p w:rsidR="00704B7F" w:rsidRPr="00637460" w:rsidRDefault="00704B7F" w:rsidP="00F976ED">
      <w:pPr>
        <w:pStyle w:val="afffc"/>
        <w:numPr>
          <w:ilvl w:val="0"/>
          <w:numId w:val="26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 чем заключается анализ показателей рентабельности?</w:t>
      </w:r>
    </w:p>
    <w:p w:rsidR="00704B7F" w:rsidRPr="00637460" w:rsidRDefault="00704B7F" w:rsidP="00F976ED">
      <w:pPr>
        <w:pStyle w:val="afffc"/>
        <w:numPr>
          <w:ilvl w:val="0"/>
          <w:numId w:val="26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 чем заключается рыночная активность предприятия?</w:t>
      </w:r>
    </w:p>
    <w:p w:rsidR="00704B7F" w:rsidRPr="00637460" w:rsidRDefault="00704B7F" w:rsidP="00F976ED">
      <w:pPr>
        <w:pStyle w:val="afffc"/>
        <w:numPr>
          <w:ilvl w:val="0"/>
          <w:numId w:val="26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 чем заключается факторное моделирование наиболее значимых показателей рентабельности?</w:t>
      </w:r>
    </w:p>
    <w:p w:rsidR="00704B7F" w:rsidRPr="00637460" w:rsidRDefault="00704B7F" w:rsidP="00F976ED">
      <w:pPr>
        <w:pStyle w:val="afffc"/>
        <w:numPr>
          <w:ilvl w:val="0"/>
          <w:numId w:val="26"/>
        </w:numPr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Факторный анализ рентабельности собственного капитала (модель Дюпона).</w:t>
      </w:r>
    </w:p>
    <w:p w:rsidR="00704B7F" w:rsidRPr="00637460" w:rsidRDefault="00704B7F" w:rsidP="00F976ED">
      <w:pPr>
        <w:pStyle w:val="afffc"/>
        <w:numPr>
          <w:ilvl w:val="0"/>
          <w:numId w:val="26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Показатели для оценки деловой активности предприятия.</w:t>
      </w:r>
    </w:p>
    <w:p w:rsidR="00704B7F" w:rsidRPr="00637460" w:rsidRDefault="00704B7F" w:rsidP="00F976ED">
      <w:pPr>
        <w:pStyle w:val="afffc"/>
        <w:numPr>
          <w:ilvl w:val="0"/>
          <w:numId w:val="26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Что характеризуют показатели оборачиваемости в целом?</w:t>
      </w:r>
    </w:p>
    <w:p w:rsidR="00704B7F" w:rsidRPr="00637460" w:rsidRDefault="00704B7F" w:rsidP="00F976ED">
      <w:pPr>
        <w:pStyle w:val="afffc"/>
        <w:numPr>
          <w:ilvl w:val="0"/>
          <w:numId w:val="26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Назовите и кратко охарактеризуйте общие показатели оборачиваемости оборотных активов.</w:t>
      </w:r>
    </w:p>
    <w:p w:rsidR="00704B7F" w:rsidRPr="00637460" w:rsidRDefault="00704B7F" w:rsidP="00F976ED">
      <w:pPr>
        <w:pStyle w:val="afffc"/>
        <w:numPr>
          <w:ilvl w:val="0"/>
          <w:numId w:val="26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Частные показатели оборачиваемости оборотных средств.</w:t>
      </w:r>
    </w:p>
    <w:p w:rsidR="00704B7F" w:rsidRPr="00637460" w:rsidRDefault="00704B7F" w:rsidP="00F976ED">
      <w:pPr>
        <w:pStyle w:val="afffc"/>
        <w:numPr>
          <w:ilvl w:val="0"/>
          <w:numId w:val="26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Оценка эффекта от ускорения оборачиваемости оборотных средств.</w:t>
      </w:r>
    </w:p>
    <w:p w:rsidR="00704B7F" w:rsidRPr="00637460" w:rsidRDefault="00704B7F" w:rsidP="00F976ED">
      <w:pPr>
        <w:pStyle w:val="afffc"/>
        <w:numPr>
          <w:ilvl w:val="0"/>
          <w:numId w:val="26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Что понимается под операционным циклом?</w:t>
      </w:r>
    </w:p>
    <w:p w:rsidR="00704B7F" w:rsidRPr="00637460" w:rsidRDefault="00704B7F" w:rsidP="00F976ED">
      <w:pPr>
        <w:pStyle w:val="afffc"/>
        <w:numPr>
          <w:ilvl w:val="0"/>
          <w:numId w:val="26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Что понимается под финансовым циклом?</w:t>
      </w:r>
    </w:p>
    <w:p w:rsidR="00704B7F" w:rsidRPr="00637460" w:rsidRDefault="00704B7F" w:rsidP="00F976ED">
      <w:pPr>
        <w:widowControl/>
        <w:shd w:val="clear" w:color="auto" w:fill="FFFFFF"/>
        <w:tabs>
          <w:tab w:val="left" w:pos="993"/>
        </w:tabs>
        <w:snapToGrid/>
        <w:spacing w:before="0" w:after="0"/>
        <w:ind w:firstLine="720"/>
        <w:jc w:val="both"/>
        <w:rPr>
          <w:color w:val="000000" w:themeColor="text1"/>
          <w:sz w:val="20"/>
        </w:rPr>
      </w:pPr>
    </w:p>
    <w:p w:rsidR="00704B7F" w:rsidRPr="00637460" w:rsidRDefault="00704B7F" w:rsidP="00F976ED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6.  Анализ в системе финансового планирования и прогнозирования</w:t>
      </w:r>
    </w:p>
    <w:p w:rsidR="00704B7F" w:rsidRPr="00637460" w:rsidRDefault="00704B7F" w:rsidP="00F976ED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720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виды финансовых планов существуют?</w:t>
      </w:r>
    </w:p>
    <w:p w:rsidR="00704B7F" w:rsidRPr="00637460" w:rsidRDefault="00704B7F" w:rsidP="00F976ED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720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Содержание и последовательность  разработки финансовых планов и бюджетов.</w:t>
      </w:r>
    </w:p>
    <w:p w:rsidR="00704B7F" w:rsidRPr="00637460" w:rsidRDefault="00704B7F" w:rsidP="00F976ED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720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Перечислите методы финансового планирования и прогнозирования.</w:t>
      </w:r>
    </w:p>
    <w:p w:rsidR="00704B7F" w:rsidRPr="00637460" w:rsidRDefault="00704B7F" w:rsidP="00F976ED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720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Дайте определение финансового прогнозирования.</w:t>
      </w:r>
    </w:p>
    <w:p w:rsidR="00704B7F" w:rsidRPr="00637460" w:rsidRDefault="00704B7F" w:rsidP="00F976ED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720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 соотносятся понятия «финансовое прогнозирование» и «прогнозирование финансовой отчетности»?</w:t>
      </w:r>
    </w:p>
    <w:p w:rsidR="00704B7F" w:rsidRPr="00637460" w:rsidRDefault="00704B7F" w:rsidP="00F976ED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720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методы финансового прогнозирования используются в качестве инструментов прогнозного финансового анализа?</w:t>
      </w:r>
    </w:p>
    <w:p w:rsidR="00704B7F" w:rsidRPr="00637460" w:rsidRDefault="00704B7F" w:rsidP="00F976ED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720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Прогнозирование финансовых результатов и финансового состояния по бюджетному методу.</w:t>
      </w:r>
    </w:p>
    <w:p w:rsidR="00704B7F" w:rsidRPr="00637460" w:rsidRDefault="00704B7F" w:rsidP="00F976ED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720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Что позволяет прогнозировать метод процента от продаж?</w:t>
      </w:r>
    </w:p>
    <w:p w:rsidR="00704B7F" w:rsidRPr="00637460" w:rsidRDefault="00704B7F" w:rsidP="00F976ED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720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Методика оценки финансового состояния неплатежеспособных предпри</w:t>
      </w:r>
      <w:r w:rsidRPr="00637460">
        <w:rPr>
          <w:rFonts w:ascii="Times New Roman" w:hAnsi="Times New Roman"/>
          <w:color w:val="000000" w:themeColor="text1"/>
        </w:rPr>
        <w:softHyphen/>
        <w:t>ятий и определения неудовлетворительной структуры баланса.</w:t>
      </w:r>
    </w:p>
    <w:p w:rsidR="00704B7F" w:rsidRPr="00637460" w:rsidRDefault="00704B7F" w:rsidP="00F976ED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Система критериев оценки возможного банкротства коммерческой организации.</w:t>
      </w:r>
    </w:p>
    <w:p w:rsidR="00704B7F" w:rsidRPr="00637460" w:rsidRDefault="00704B7F" w:rsidP="00F976ED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Методы прогнозирования банкротства компании на основе оценки ее платежеспособности.</w:t>
      </w:r>
    </w:p>
    <w:p w:rsidR="00704B7F" w:rsidRPr="00637460" w:rsidRDefault="00704B7F" w:rsidP="00F976ED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Прогнозирование банкротства с помощью модели  проф. Э. Альтмана.</w:t>
      </w:r>
    </w:p>
    <w:p w:rsidR="00704B7F" w:rsidRPr="00637460" w:rsidRDefault="00704B7F" w:rsidP="00F976ED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Рейтинг показателей банкротства по В. Бауэру.</w:t>
      </w:r>
    </w:p>
    <w:p w:rsidR="00704B7F" w:rsidRPr="00637460" w:rsidRDefault="00704B7F" w:rsidP="00F976ED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Система показателей </w:t>
      </w:r>
      <w:proofErr w:type="spellStart"/>
      <w:r w:rsidRPr="00637460">
        <w:rPr>
          <w:rFonts w:ascii="Times New Roman" w:hAnsi="Times New Roman"/>
          <w:color w:val="000000" w:themeColor="text1"/>
        </w:rPr>
        <w:t>Бивера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для оценки вероятности банкротства. </w:t>
      </w:r>
    </w:p>
    <w:p w:rsidR="00704B7F" w:rsidRPr="00637460" w:rsidRDefault="00704B7F" w:rsidP="00F976ED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 чем цель анализа безубыточности?</w:t>
      </w:r>
    </w:p>
    <w:p w:rsidR="00704B7F" w:rsidRPr="00637460" w:rsidRDefault="00704B7F" w:rsidP="00F976ED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 можно определить критический объем продаж?</w:t>
      </w:r>
    </w:p>
    <w:p w:rsidR="00704B7F" w:rsidRPr="00637460" w:rsidRDefault="00704B7F" w:rsidP="00F976ED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Формирование управленческих решений на основе анализа безубыточности.</w:t>
      </w:r>
    </w:p>
    <w:p w:rsidR="00704B7F" w:rsidRPr="00637460" w:rsidRDefault="00704B7F" w:rsidP="00F976ED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Способы прогнозирования объема продаж.</w:t>
      </w:r>
    </w:p>
    <w:p w:rsidR="00704B7F" w:rsidRPr="00637460" w:rsidRDefault="00704B7F" w:rsidP="00F976ED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Использование маржинального подхода для прогнозирования прибыли.</w:t>
      </w:r>
    </w:p>
    <w:p w:rsidR="00704B7F" w:rsidRPr="00637460" w:rsidRDefault="00704B7F" w:rsidP="00F976ED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iCs/>
          <w:color w:val="000000" w:themeColor="text1"/>
          <w:sz w:val="20"/>
        </w:rPr>
        <w:t>20. Резервы увеличения прибыли и улучшения финансового состояния организаций.</w:t>
      </w:r>
    </w:p>
    <w:p w:rsidR="00704B7F" w:rsidRPr="00637460" w:rsidRDefault="00704B7F" w:rsidP="00704B7F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704B7F" w:rsidRPr="00637460" w:rsidRDefault="00704B7F" w:rsidP="00704B7F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9A0DD6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704B7F" w:rsidRPr="00637460" w:rsidRDefault="00704B7F" w:rsidP="00704B7F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704B7F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704B7F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704B7F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704B7F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04B7F" w:rsidRPr="00637460" w:rsidRDefault="00704B7F" w:rsidP="00704B7F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04B7F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04B7F" w:rsidRPr="00637460" w:rsidRDefault="00704B7F" w:rsidP="00704B7F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704B7F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lastRenderedPageBreak/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10</w:t>
            </w:r>
          </w:p>
        </w:tc>
      </w:tr>
      <w:tr w:rsidR="00704B7F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04B7F" w:rsidRPr="00637460" w:rsidRDefault="00704B7F" w:rsidP="00704B7F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04B7F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04B7F" w:rsidRPr="00637460" w:rsidRDefault="00704B7F" w:rsidP="00704B7F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04B7F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04B7F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704B7F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</w:t>
            </w:r>
          </w:p>
        </w:tc>
      </w:tr>
    </w:tbl>
    <w:p w:rsidR="00704B7F" w:rsidRPr="00637460" w:rsidRDefault="00704B7F" w:rsidP="00704B7F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704B7F" w:rsidRPr="00637460" w:rsidRDefault="00704B7F" w:rsidP="00704B7F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9A0DD6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31%</w:t>
      </w:r>
    </w:p>
    <w:p w:rsidR="00704B7F" w:rsidRPr="00637460" w:rsidRDefault="00704B7F" w:rsidP="00704B7F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704B7F" w:rsidRPr="00637460" w:rsidRDefault="00704B7F" w:rsidP="00704B7F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704B7F" w:rsidRPr="00637460" w:rsidRDefault="00704B7F" w:rsidP="00704B7F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704B7F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704B7F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704B7F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704B7F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04B7F" w:rsidRPr="00637460" w:rsidRDefault="00704B7F" w:rsidP="00704B7F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04B7F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04B7F" w:rsidRPr="00637460" w:rsidRDefault="00704B7F" w:rsidP="00704B7F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704B7F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</w:tr>
      <w:tr w:rsidR="00704B7F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04B7F" w:rsidRPr="00637460" w:rsidRDefault="00704B7F" w:rsidP="00704B7F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(курсовое </w:t>
            </w:r>
            <w:r w:rsidRPr="00637460">
              <w:rPr>
                <w:b/>
                <w:color w:val="000000" w:themeColor="text1"/>
                <w:sz w:val="20"/>
              </w:rPr>
              <w:lastRenderedPageBreak/>
              <w:t>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04B7F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Семинарского типа</w:t>
            </w:r>
          </w:p>
          <w:p w:rsidR="00704B7F" w:rsidRPr="00637460" w:rsidRDefault="00704B7F" w:rsidP="00704B7F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04B7F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04B7F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7F" w:rsidRPr="00637460" w:rsidRDefault="00704B7F" w:rsidP="00704B7F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704B7F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7F" w:rsidRPr="00637460" w:rsidRDefault="00704B7F" w:rsidP="00704B7F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</w:tr>
    </w:tbl>
    <w:p w:rsidR="00704B7F" w:rsidRPr="00637460" w:rsidRDefault="00704B7F" w:rsidP="00704B7F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- 44%</w:t>
      </w:r>
    </w:p>
    <w:p w:rsidR="00704B7F" w:rsidRPr="00637460" w:rsidRDefault="00704B7F" w:rsidP="00704B7F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</w:p>
    <w:p w:rsidR="00704B7F" w:rsidRPr="00637460" w:rsidRDefault="00704B7F" w:rsidP="00704B7F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 Методические указания по освоению дисциплины</w:t>
      </w:r>
    </w:p>
    <w:p w:rsidR="00704B7F" w:rsidRPr="00637460" w:rsidRDefault="00704B7F" w:rsidP="00704B7F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704B7F" w:rsidRPr="00637460" w:rsidRDefault="00704B7F" w:rsidP="00704B7F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704B7F" w:rsidRPr="00637460" w:rsidRDefault="00704B7F" w:rsidP="00704B7F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704B7F" w:rsidRPr="00637460" w:rsidRDefault="00704B7F" w:rsidP="00704B7F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704B7F" w:rsidRPr="00637460" w:rsidRDefault="00704B7F" w:rsidP="00704B7F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704B7F" w:rsidRPr="00637460" w:rsidRDefault="00704B7F" w:rsidP="00704B7F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04B7F" w:rsidRPr="00637460" w:rsidRDefault="00704B7F" w:rsidP="00704B7F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704B7F" w:rsidRPr="00637460" w:rsidRDefault="00704B7F" w:rsidP="00704B7F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704B7F" w:rsidRPr="00637460" w:rsidRDefault="00704B7F" w:rsidP="00704B7F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704B7F" w:rsidRPr="00637460" w:rsidRDefault="00704B7F" w:rsidP="00704B7F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704B7F" w:rsidRPr="00637460" w:rsidRDefault="00704B7F" w:rsidP="00704B7F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704B7F" w:rsidRPr="00637460" w:rsidRDefault="00704B7F" w:rsidP="00704B7F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704B7F" w:rsidRPr="00637460" w:rsidRDefault="00704B7F" w:rsidP="00704B7F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704B7F" w:rsidRPr="00637460" w:rsidRDefault="00704B7F" w:rsidP="00704B7F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704B7F" w:rsidRPr="00637460" w:rsidRDefault="00704B7F" w:rsidP="00704B7F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704B7F" w:rsidRPr="00637460" w:rsidRDefault="00704B7F" w:rsidP="00704B7F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704B7F" w:rsidRPr="00637460" w:rsidRDefault="00704B7F" w:rsidP="00704B7F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704B7F" w:rsidRPr="00637460" w:rsidRDefault="00704B7F" w:rsidP="00704B7F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704B7F" w:rsidRPr="00637460" w:rsidRDefault="00704B7F" w:rsidP="00704B7F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704B7F" w:rsidRPr="00637460" w:rsidRDefault="00704B7F" w:rsidP="00704B7F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3B1B12" w:rsidRDefault="003B1B12" w:rsidP="003B1B12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 xml:space="preserve">6.3 Особенности реализации дисциплины в отношении лиц из числа инвалидов и лиц с </w:t>
      </w:r>
      <w:r>
        <w:rPr>
          <w:b/>
          <w:sz w:val="20"/>
        </w:rPr>
        <w:lastRenderedPageBreak/>
        <w:t>ограниченными возможностями здоровья</w:t>
      </w:r>
    </w:p>
    <w:p w:rsidR="003B1B12" w:rsidRDefault="003B1B12" w:rsidP="003B1B12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3B1B12" w:rsidRDefault="003B1B12" w:rsidP="003B1B12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3B1B12" w:rsidRDefault="003B1B12" w:rsidP="003B1B12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3B1B12" w:rsidRDefault="003B1B12" w:rsidP="003B1B12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3B1B12" w:rsidRDefault="003B1B12" w:rsidP="003B1B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704B7F" w:rsidRPr="00637460" w:rsidRDefault="003B1B12" w:rsidP="003B1B12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 xml:space="preserve"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</w:t>
      </w:r>
      <w:r>
        <w:rPr>
          <w:sz w:val="20"/>
        </w:rPr>
        <w:lastRenderedPageBreak/>
        <w:t>подтверждающие наличие у обучающегося индивидуальных особенностей (при отсутствии указанных документов в организации).</w:t>
      </w:r>
    </w:p>
    <w:p w:rsidR="00704B7F" w:rsidRPr="00637460" w:rsidRDefault="00704B7F" w:rsidP="00704B7F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704B7F" w:rsidRPr="00637460" w:rsidRDefault="00704B7F" w:rsidP="00704B7F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704B7F" w:rsidRPr="00637460" w:rsidRDefault="00704B7F" w:rsidP="00704B7F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704B7F" w:rsidRPr="00637460" w:rsidRDefault="00704B7F" w:rsidP="00704B7F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704B7F" w:rsidRPr="00637460" w:rsidRDefault="00704B7F" w:rsidP="00704B7F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704B7F" w:rsidRPr="00637460" w:rsidRDefault="00704B7F" w:rsidP="00704B7F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704B7F" w:rsidRPr="00637460" w:rsidRDefault="00704B7F" w:rsidP="00704B7F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704B7F" w:rsidRPr="00637460" w:rsidRDefault="00704B7F" w:rsidP="00704B7F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704B7F" w:rsidRPr="00637460" w:rsidRDefault="00704B7F" w:rsidP="00704B7F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704B7F" w:rsidRPr="00637460" w:rsidRDefault="00704B7F" w:rsidP="00704B7F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704B7F" w:rsidRPr="00637460" w:rsidRDefault="00704B7F" w:rsidP="00704B7F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704B7F" w:rsidRPr="00637460" w:rsidRDefault="00704B7F" w:rsidP="00704B7F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704B7F" w:rsidRPr="00637460" w:rsidRDefault="00704B7F" w:rsidP="00704B7F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704B7F" w:rsidRPr="00637460" w:rsidRDefault="00704B7F" w:rsidP="00704B7F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704B7F" w:rsidRPr="00637460" w:rsidRDefault="00704B7F" w:rsidP="00704B7F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704B7F" w:rsidRPr="00637460" w:rsidRDefault="00704B7F" w:rsidP="00704B7F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704B7F" w:rsidRPr="00637460" w:rsidRDefault="00704B7F" w:rsidP="00704B7F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704B7F" w:rsidRPr="00637460" w:rsidRDefault="00704B7F" w:rsidP="00704B7F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704B7F" w:rsidRPr="00637460" w:rsidRDefault="00704B7F" w:rsidP="00704B7F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704B7F" w:rsidRPr="00637460" w:rsidRDefault="00704B7F" w:rsidP="00704B7F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704B7F" w:rsidRPr="00637460" w:rsidRDefault="00704B7F" w:rsidP="00704B7F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704B7F" w:rsidRPr="00637460" w:rsidRDefault="00704B7F" w:rsidP="00704B7F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704B7F" w:rsidRPr="00637460" w:rsidRDefault="00704B7F" w:rsidP="00704B7F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6.4.1. Формы самостоятельной работы обучающихся по разделам дисциплины</w:t>
      </w:r>
    </w:p>
    <w:p w:rsidR="00704B7F" w:rsidRPr="00637460" w:rsidRDefault="00704B7F" w:rsidP="00704B7F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 «Сущность и значение финансового анализа»</w:t>
      </w:r>
    </w:p>
    <w:p w:rsidR="00704B7F" w:rsidRPr="00637460" w:rsidRDefault="00704B7F" w:rsidP="00704B7F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704B7F" w:rsidRPr="00637460" w:rsidRDefault="00704B7F" w:rsidP="00704B7F">
      <w:pPr>
        <w:pStyle w:val="afffc"/>
        <w:widowControl w:val="0"/>
        <w:numPr>
          <w:ilvl w:val="0"/>
          <w:numId w:val="29"/>
        </w:numPr>
        <w:shd w:val="clear" w:color="auto" w:fill="FFFFFF"/>
        <w:tabs>
          <w:tab w:val="clear" w:pos="1495"/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Роль анализа финансово-хозяйственной деятельности хозяйствующих коммерческих организаций в рыночной экономике.</w:t>
      </w:r>
    </w:p>
    <w:p w:rsidR="00704B7F" w:rsidRPr="00637460" w:rsidRDefault="00704B7F" w:rsidP="00704B7F">
      <w:pPr>
        <w:pStyle w:val="afffc"/>
        <w:widowControl w:val="0"/>
        <w:numPr>
          <w:ilvl w:val="0"/>
          <w:numId w:val="29"/>
        </w:numPr>
        <w:shd w:val="clear" w:color="auto" w:fill="FFFFFF"/>
        <w:tabs>
          <w:tab w:val="clear" w:pos="1495"/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Место финансового анализа в системе экономического анализа.</w:t>
      </w:r>
    </w:p>
    <w:p w:rsidR="00704B7F" w:rsidRPr="00637460" w:rsidRDefault="00704B7F" w:rsidP="00704B7F">
      <w:pPr>
        <w:pStyle w:val="afffc"/>
        <w:widowControl w:val="0"/>
        <w:numPr>
          <w:ilvl w:val="0"/>
          <w:numId w:val="29"/>
        </w:numPr>
        <w:shd w:val="clear" w:color="auto" w:fill="FFFFFF"/>
        <w:tabs>
          <w:tab w:val="clear" w:pos="1495"/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Содержание финансового анализа, цели, задачи и последовательность проведения.</w:t>
      </w:r>
    </w:p>
    <w:p w:rsidR="00704B7F" w:rsidRPr="00637460" w:rsidRDefault="00704B7F" w:rsidP="00704B7F">
      <w:pPr>
        <w:pStyle w:val="afffc"/>
        <w:numPr>
          <w:ilvl w:val="0"/>
          <w:numId w:val="29"/>
        </w:numPr>
        <w:tabs>
          <w:tab w:val="clear" w:pos="1495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Основные направления использования результатов финансового анализа.</w:t>
      </w:r>
    </w:p>
    <w:p w:rsidR="00704B7F" w:rsidRPr="00637460" w:rsidRDefault="00704B7F" w:rsidP="00704B7F">
      <w:pPr>
        <w:pStyle w:val="afffc"/>
        <w:numPr>
          <w:ilvl w:val="0"/>
          <w:numId w:val="29"/>
        </w:numPr>
        <w:tabs>
          <w:tab w:val="clear" w:pos="1495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Задачи, которые решает финансовый аналитик при разработке финансового блока стратегии развития коммерческой организации.</w:t>
      </w:r>
    </w:p>
    <w:p w:rsidR="00704B7F" w:rsidRPr="00637460" w:rsidRDefault="00704B7F" w:rsidP="00704B7F">
      <w:pPr>
        <w:pStyle w:val="afffc"/>
        <w:numPr>
          <w:ilvl w:val="0"/>
          <w:numId w:val="29"/>
        </w:numPr>
        <w:tabs>
          <w:tab w:val="clear" w:pos="1495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Информационная база финансового анализа.</w:t>
      </w:r>
    </w:p>
    <w:p w:rsidR="00704B7F" w:rsidRPr="00637460" w:rsidRDefault="00704B7F" w:rsidP="00704B7F">
      <w:pPr>
        <w:pStyle w:val="afffc"/>
        <w:numPr>
          <w:ilvl w:val="0"/>
          <w:numId w:val="29"/>
        </w:numPr>
        <w:shd w:val="clear" w:color="auto" w:fill="FFFFFF"/>
        <w:tabs>
          <w:tab w:val="clear" w:pos="1495"/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Состав и порядок заполнения форм финансовой (бухгалтерской) отчетности.</w:t>
      </w:r>
    </w:p>
    <w:p w:rsidR="00704B7F" w:rsidRPr="00637460" w:rsidRDefault="00704B7F" w:rsidP="00704B7F">
      <w:pPr>
        <w:pStyle w:val="afffc"/>
        <w:numPr>
          <w:ilvl w:val="0"/>
          <w:numId w:val="29"/>
        </w:numPr>
        <w:tabs>
          <w:tab w:val="clear" w:pos="1495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Оценка аналитическим возможностям форм бухгалтерской отчетности организации. </w:t>
      </w:r>
    </w:p>
    <w:p w:rsidR="00704B7F" w:rsidRPr="00637460" w:rsidRDefault="00704B7F" w:rsidP="00704B7F">
      <w:pPr>
        <w:pStyle w:val="afffc"/>
        <w:numPr>
          <w:ilvl w:val="0"/>
          <w:numId w:val="29"/>
        </w:numPr>
        <w:tabs>
          <w:tab w:val="clear" w:pos="1495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Влияние инфляции на данные финансовой отчетности.</w:t>
      </w:r>
    </w:p>
    <w:p w:rsidR="00704B7F" w:rsidRPr="00637460" w:rsidRDefault="00704B7F" w:rsidP="00704B7F">
      <w:pPr>
        <w:pStyle w:val="afffc"/>
        <w:numPr>
          <w:ilvl w:val="0"/>
          <w:numId w:val="29"/>
        </w:numPr>
        <w:tabs>
          <w:tab w:val="clear" w:pos="1495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Основные виды классификаций методов финансового анализа.</w:t>
      </w:r>
    </w:p>
    <w:p w:rsidR="00704B7F" w:rsidRPr="00637460" w:rsidRDefault="00704B7F" w:rsidP="00704B7F">
      <w:pPr>
        <w:pStyle w:val="afffc"/>
        <w:numPr>
          <w:ilvl w:val="0"/>
          <w:numId w:val="29"/>
        </w:numPr>
        <w:tabs>
          <w:tab w:val="clear" w:pos="1495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yandex-sans" w:hAnsi="yandex-sans"/>
          <w:color w:val="000000" w:themeColor="text1"/>
        </w:rPr>
        <w:t>Какие методические приемы (способы) экономического анализа получили наибольшее распространение при осуществлении финансового анализа?</w:t>
      </w:r>
    </w:p>
    <w:p w:rsidR="00704B7F" w:rsidRPr="00637460" w:rsidRDefault="00704B7F" w:rsidP="00704B7F">
      <w:pPr>
        <w:pStyle w:val="afffc"/>
        <w:numPr>
          <w:ilvl w:val="0"/>
          <w:numId w:val="29"/>
        </w:numPr>
        <w:tabs>
          <w:tab w:val="clear" w:pos="1495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Состав неформализованных (логических) методов, используемых в финансовом анализе.</w:t>
      </w:r>
    </w:p>
    <w:p w:rsidR="00704B7F" w:rsidRPr="00637460" w:rsidRDefault="00704B7F" w:rsidP="00704B7F">
      <w:pPr>
        <w:pStyle w:val="afffc"/>
        <w:numPr>
          <w:ilvl w:val="0"/>
          <w:numId w:val="29"/>
        </w:numPr>
        <w:tabs>
          <w:tab w:val="clear" w:pos="1495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Состав формализованных (</w:t>
      </w:r>
      <w:proofErr w:type="spellStart"/>
      <w:r w:rsidRPr="00637460">
        <w:rPr>
          <w:rFonts w:ascii="Times New Roman" w:hAnsi="Times New Roman"/>
          <w:color w:val="000000" w:themeColor="text1"/>
        </w:rPr>
        <w:t>математизированных</w:t>
      </w:r>
      <w:proofErr w:type="spellEnd"/>
      <w:r w:rsidRPr="00637460">
        <w:rPr>
          <w:rFonts w:ascii="Times New Roman" w:hAnsi="Times New Roman"/>
          <w:color w:val="000000" w:themeColor="text1"/>
        </w:rPr>
        <w:t>) методов, используемых в финансовом анализе.</w:t>
      </w:r>
    </w:p>
    <w:p w:rsidR="00704B7F" w:rsidRPr="00637460" w:rsidRDefault="00704B7F" w:rsidP="00704B7F">
      <w:pPr>
        <w:pStyle w:val="afffc"/>
        <w:numPr>
          <w:ilvl w:val="0"/>
          <w:numId w:val="29"/>
        </w:numPr>
        <w:tabs>
          <w:tab w:val="clear" w:pos="1495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Основные типы моделей, используемых в финансовом анализе.</w:t>
      </w:r>
    </w:p>
    <w:p w:rsidR="00704B7F" w:rsidRPr="00637460" w:rsidRDefault="00704B7F" w:rsidP="00704B7F">
      <w:pPr>
        <w:pStyle w:val="afffc"/>
        <w:numPr>
          <w:ilvl w:val="0"/>
          <w:numId w:val="29"/>
        </w:numPr>
        <w:tabs>
          <w:tab w:val="clear" w:pos="1495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Методы теории принятия решений, используемые  в финансовом анализе.</w:t>
      </w:r>
    </w:p>
    <w:p w:rsidR="00704B7F" w:rsidRPr="00637460" w:rsidRDefault="00704B7F" w:rsidP="00704B7F">
      <w:pPr>
        <w:pStyle w:val="afffc"/>
        <w:numPr>
          <w:ilvl w:val="0"/>
          <w:numId w:val="29"/>
        </w:numPr>
        <w:tabs>
          <w:tab w:val="clear" w:pos="1495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Методы чтения и анализа бухгалтерской отчетности.</w:t>
      </w:r>
    </w:p>
    <w:p w:rsidR="00704B7F" w:rsidRPr="00637460" w:rsidRDefault="00704B7F" w:rsidP="00704B7F">
      <w:pPr>
        <w:pStyle w:val="afffc"/>
        <w:numPr>
          <w:ilvl w:val="0"/>
          <w:numId w:val="29"/>
        </w:numPr>
        <w:tabs>
          <w:tab w:val="clear" w:pos="1495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Основные мотивы ведения регулярного анализа финансовой отчетности.</w:t>
      </w:r>
    </w:p>
    <w:p w:rsidR="00704B7F" w:rsidRPr="00637460" w:rsidRDefault="00704B7F" w:rsidP="00704B7F">
      <w:pPr>
        <w:pStyle w:val="afffc"/>
        <w:numPr>
          <w:ilvl w:val="0"/>
          <w:numId w:val="29"/>
        </w:numPr>
        <w:tabs>
          <w:tab w:val="clear" w:pos="1495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lastRenderedPageBreak/>
        <w:t>Назначение и достоинства факторного методы в системе анализа финансово-хозяйственной деятельности предприятия.</w:t>
      </w:r>
    </w:p>
    <w:p w:rsidR="00704B7F" w:rsidRPr="00637460" w:rsidRDefault="00704B7F" w:rsidP="00704B7F">
      <w:pPr>
        <w:pStyle w:val="afffc"/>
        <w:numPr>
          <w:ilvl w:val="0"/>
          <w:numId w:val="29"/>
        </w:numPr>
        <w:tabs>
          <w:tab w:val="clear" w:pos="1495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Использование данных пояснений к бухгалтерскому балансу и отчету о финансовых результатах в анализе финансового состояния организации</w:t>
      </w:r>
    </w:p>
    <w:p w:rsidR="00704B7F" w:rsidRPr="00637460" w:rsidRDefault="00704B7F" w:rsidP="00704B7F">
      <w:pPr>
        <w:pStyle w:val="afffc"/>
        <w:numPr>
          <w:ilvl w:val="0"/>
          <w:numId w:val="29"/>
        </w:numPr>
        <w:tabs>
          <w:tab w:val="clear" w:pos="1495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Сущность финансового анализа как инструмента совершенствования финансовой модели организации.</w:t>
      </w:r>
    </w:p>
    <w:p w:rsidR="00704B7F" w:rsidRPr="00637460" w:rsidRDefault="00704B7F" w:rsidP="00704B7F">
      <w:pPr>
        <w:tabs>
          <w:tab w:val="left" w:pos="993"/>
        </w:tabs>
        <w:snapToGrid/>
        <w:spacing w:before="0" w:after="0"/>
        <w:ind w:firstLine="567"/>
        <w:jc w:val="both"/>
        <w:rPr>
          <w:b/>
          <w:bCs/>
          <w:iCs/>
          <w:color w:val="000000" w:themeColor="text1"/>
          <w:sz w:val="20"/>
        </w:rPr>
      </w:pPr>
    </w:p>
    <w:p w:rsidR="00704B7F" w:rsidRPr="00637460" w:rsidRDefault="00704B7F" w:rsidP="00704B7F">
      <w:pPr>
        <w:tabs>
          <w:tab w:val="left" w:pos="993"/>
        </w:tabs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2 «</w:t>
      </w:r>
      <w:r w:rsidRPr="00637460">
        <w:rPr>
          <w:b/>
          <w:color w:val="000000" w:themeColor="text1"/>
          <w:sz w:val="20"/>
        </w:rPr>
        <w:t>Методические основы анализа финансово-хозяйственной деятельности хозяйствующего субъекта»</w:t>
      </w:r>
    </w:p>
    <w:p w:rsidR="00704B7F" w:rsidRPr="00637460" w:rsidRDefault="00704B7F" w:rsidP="00704B7F">
      <w:pPr>
        <w:tabs>
          <w:tab w:val="left" w:pos="993"/>
        </w:tabs>
        <w:snapToGrid/>
        <w:spacing w:before="0" w:after="0"/>
        <w:ind w:firstLine="567"/>
        <w:jc w:val="both"/>
        <w:rPr>
          <w:b/>
          <w:bCs/>
          <w:iCs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 xml:space="preserve">  Темы реферата</w:t>
      </w:r>
    </w:p>
    <w:p w:rsidR="00704B7F" w:rsidRPr="00637460" w:rsidRDefault="00704B7F" w:rsidP="00704B7F">
      <w:pPr>
        <w:numPr>
          <w:ilvl w:val="0"/>
          <w:numId w:val="30"/>
        </w:numPr>
        <w:tabs>
          <w:tab w:val="left" w:pos="851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На</w:t>
      </w:r>
      <w:r w:rsidRPr="00637460">
        <w:rPr>
          <w:color w:val="000000" w:themeColor="text1"/>
          <w:sz w:val="20"/>
        </w:rPr>
        <w:t xml:space="preserve">пишите реферат-рецензию на статью: </w:t>
      </w:r>
      <w:hyperlink r:id="rId6" w:history="1">
        <w:r w:rsidRPr="00637460">
          <w:rPr>
            <w:rStyle w:val="ab"/>
            <w:bCs/>
            <w:color w:val="000000" w:themeColor="text1"/>
            <w:sz w:val="20"/>
          </w:rPr>
          <w:t>https://center-yf.ru/data/economy/metody-finansovogo-analiza-v-2020-godu.php</w:t>
        </w:r>
      </w:hyperlink>
      <w:r w:rsidRPr="00637460">
        <w:rPr>
          <w:bCs/>
          <w:iCs/>
          <w:color w:val="000000" w:themeColor="text1"/>
          <w:sz w:val="20"/>
        </w:rPr>
        <w:t xml:space="preserve">. </w:t>
      </w:r>
      <w:proofErr w:type="spellStart"/>
      <w:r w:rsidRPr="00637460">
        <w:rPr>
          <w:color w:val="000000" w:themeColor="text1"/>
          <w:sz w:val="20"/>
          <w:shd w:val="clear" w:color="auto" w:fill="FFFFFF"/>
        </w:rPr>
        <w:t>Ошуркова</w:t>
      </w:r>
      <w:proofErr w:type="spellEnd"/>
      <w:r w:rsidRPr="00637460">
        <w:rPr>
          <w:color w:val="000000" w:themeColor="text1"/>
          <w:sz w:val="20"/>
          <w:shd w:val="clear" w:color="auto" w:fill="FFFFFF"/>
        </w:rPr>
        <w:t xml:space="preserve"> Тамара Георгиевна.</w:t>
      </w:r>
      <w:r w:rsidRPr="00637460">
        <w:rPr>
          <w:color w:val="000000" w:themeColor="text1"/>
          <w:sz w:val="12"/>
          <w:szCs w:val="12"/>
          <w:shd w:val="clear" w:color="auto" w:fill="FFFFFF"/>
        </w:rPr>
        <w:t xml:space="preserve"> </w:t>
      </w:r>
      <w:r w:rsidRPr="00637460">
        <w:rPr>
          <w:color w:val="000000" w:themeColor="text1"/>
          <w:sz w:val="20"/>
          <w:shd w:val="clear" w:color="auto" w:fill="FFFFFF"/>
        </w:rPr>
        <w:t>МЕТОДЫ ФИНАНСОВОГО АНАЛИЗА В 2020 ГОДУ // Центр Управления Финансами. 2020.</w:t>
      </w:r>
      <w:r w:rsidRPr="00637460">
        <w:rPr>
          <w:color w:val="000000" w:themeColor="text1"/>
          <w:sz w:val="20"/>
        </w:rPr>
        <w:t xml:space="preserve">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numPr>
          <w:ilvl w:val="0"/>
          <w:numId w:val="30"/>
        </w:numPr>
        <w:tabs>
          <w:tab w:val="left" w:pos="851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На</w:t>
      </w:r>
      <w:r w:rsidRPr="00637460">
        <w:rPr>
          <w:color w:val="000000" w:themeColor="text1"/>
          <w:sz w:val="20"/>
        </w:rPr>
        <w:t>пишите реферат-рецензию на статью:</w:t>
      </w:r>
      <w:r w:rsidRPr="00637460">
        <w:rPr>
          <w:color w:val="000000" w:themeColor="text1"/>
          <w:sz w:val="12"/>
          <w:szCs w:val="12"/>
          <w:shd w:val="clear" w:color="auto" w:fill="FFFFFF"/>
        </w:rPr>
        <w:t xml:space="preserve"> </w:t>
      </w:r>
      <w:hyperlink r:id="rId7" w:history="1">
        <w:r w:rsidRPr="00637460">
          <w:rPr>
            <w:rStyle w:val="ab"/>
            <w:color w:val="000000" w:themeColor="text1"/>
            <w:sz w:val="20"/>
            <w:shd w:val="clear" w:color="auto" w:fill="FFFFFF"/>
          </w:rPr>
          <w:t>https://center-yf.ru/data/Buhgalteru/finansovaya-otchetnost-2020.php</w:t>
        </w:r>
      </w:hyperlink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shd w:val="clear" w:color="auto" w:fill="FFFFFF"/>
        </w:rPr>
        <w:t>Меликова Мария Марковна. ФИНАНСОВАЯ ОТЧЕТНОСТЬ 2020 // Центр Управления Финансами. 2020.</w:t>
      </w:r>
      <w:r w:rsidRPr="00637460">
        <w:rPr>
          <w:color w:val="000000" w:themeColor="text1"/>
          <w:sz w:val="20"/>
        </w:rPr>
        <w:t xml:space="preserve"> </w:t>
      </w:r>
      <w:r w:rsidRPr="00637460">
        <w:rPr>
          <w:bCs/>
          <w:iCs/>
          <w:color w:val="000000" w:themeColor="text1"/>
          <w:sz w:val="20"/>
        </w:rPr>
        <w:t>На</w:t>
      </w:r>
      <w:r w:rsidRPr="00637460">
        <w:rPr>
          <w:color w:val="000000" w:themeColor="text1"/>
          <w:sz w:val="20"/>
        </w:rPr>
        <w:t>пишите реферат-рецензию на статью:</w:t>
      </w:r>
      <w:r w:rsidRPr="00637460">
        <w:rPr>
          <w:color w:val="000000" w:themeColor="text1"/>
          <w:sz w:val="12"/>
          <w:szCs w:val="12"/>
          <w:shd w:val="clear" w:color="auto" w:fill="FFFFFF"/>
        </w:rPr>
        <w:t xml:space="preserve"> </w:t>
      </w:r>
      <w:hyperlink r:id="rId8" w:history="1">
        <w:r w:rsidRPr="00637460">
          <w:rPr>
            <w:rStyle w:val="ab"/>
            <w:color w:val="000000" w:themeColor="text1"/>
            <w:sz w:val="20"/>
            <w:shd w:val="clear" w:color="auto" w:fill="F6F6F6"/>
          </w:rPr>
          <w:t>https://moluch.ru/archive/208/50921/</w:t>
        </w:r>
      </w:hyperlink>
      <w:r w:rsidRPr="00637460">
        <w:rPr>
          <w:color w:val="000000" w:themeColor="text1"/>
          <w:sz w:val="20"/>
          <w:shd w:val="clear" w:color="auto" w:fill="F6F6F6"/>
        </w:rPr>
        <w:t xml:space="preserve">. </w:t>
      </w:r>
      <w:proofErr w:type="spellStart"/>
      <w:r w:rsidRPr="00637460">
        <w:rPr>
          <w:color w:val="000000" w:themeColor="text1"/>
          <w:sz w:val="20"/>
          <w:shd w:val="clear" w:color="auto" w:fill="F6F6F6"/>
        </w:rPr>
        <w:t>Милованов</w:t>
      </w:r>
      <w:proofErr w:type="spellEnd"/>
      <w:r w:rsidRPr="00637460">
        <w:rPr>
          <w:color w:val="000000" w:themeColor="text1"/>
          <w:sz w:val="20"/>
          <w:shd w:val="clear" w:color="auto" w:fill="F6F6F6"/>
        </w:rPr>
        <w:t xml:space="preserve"> Дмитрий Юрьевич, Исаева Галина Викторовна, Зенкович Владислав Геннадьевич. МЕТОДЫ ОЦЕНКИ ФИНАНСОВОГО СОСТОЯНИЯ ОРГАНИЗАЦИЙ // Молодой ученый. 2018. № 22 (208).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numPr>
          <w:ilvl w:val="0"/>
          <w:numId w:val="30"/>
        </w:numPr>
        <w:tabs>
          <w:tab w:val="left" w:pos="851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1"/>
          <w:szCs w:val="21"/>
        </w:rPr>
      </w:pPr>
      <w:r w:rsidRPr="00637460">
        <w:rPr>
          <w:bCs/>
          <w:iCs/>
          <w:color w:val="000000" w:themeColor="text1"/>
          <w:sz w:val="20"/>
        </w:rPr>
        <w:t>На</w:t>
      </w:r>
      <w:r w:rsidRPr="00637460">
        <w:rPr>
          <w:color w:val="000000" w:themeColor="text1"/>
          <w:sz w:val="20"/>
        </w:rPr>
        <w:t>пишите реферат-рецензию на статью:</w:t>
      </w:r>
      <w:r w:rsidRPr="00637460">
        <w:rPr>
          <w:color w:val="000000" w:themeColor="text1"/>
          <w:sz w:val="20"/>
          <w:shd w:val="clear" w:color="auto" w:fill="FFFFFF"/>
        </w:rPr>
        <w:t xml:space="preserve"> </w:t>
      </w:r>
      <w:hyperlink r:id="rId9" w:history="1">
        <w:r w:rsidRPr="00637460">
          <w:rPr>
            <w:rStyle w:val="ab"/>
            <w:color w:val="000000" w:themeColor="text1"/>
            <w:sz w:val="20"/>
            <w:shd w:val="clear" w:color="auto" w:fill="F6F6F6"/>
          </w:rPr>
          <w:t>https://moluch.ru/archive/229/53263/</w:t>
        </w:r>
      </w:hyperlink>
      <w:r w:rsidRPr="00637460">
        <w:rPr>
          <w:color w:val="000000" w:themeColor="text1"/>
          <w:sz w:val="21"/>
          <w:szCs w:val="21"/>
          <w:shd w:val="clear" w:color="auto" w:fill="F6F6F6"/>
        </w:rPr>
        <w:t xml:space="preserve">. </w:t>
      </w:r>
      <w:proofErr w:type="spellStart"/>
      <w:r w:rsidRPr="00637460">
        <w:rPr>
          <w:color w:val="000000" w:themeColor="text1"/>
          <w:sz w:val="20"/>
          <w:shd w:val="clear" w:color="auto" w:fill="F6F6F6"/>
        </w:rPr>
        <w:t>Дрягунова</w:t>
      </w:r>
      <w:proofErr w:type="spellEnd"/>
      <w:r w:rsidRPr="00637460">
        <w:rPr>
          <w:color w:val="000000" w:themeColor="text1"/>
          <w:sz w:val="20"/>
          <w:shd w:val="clear" w:color="auto" w:fill="F6F6F6"/>
        </w:rPr>
        <w:t xml:space="preserve"> Дарья Михайловна ФИНАНСОВОЕ СОСТОЯНИЕ ПРЕДПРИЯТИЯ И ЕГО АНАЛИЗ // Молодой учёный. 2018.  №43 (229).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numPr>
          <w:ilvl w:val="0"/>
          <w:numId w:val="30"/>
        </w:numPr>
        <w:tabs>
          <w:tab w:val="left" w:pos="851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Напишите реферат-рецензию на статью: https://cyberleninka.ru/article/n/metodologicheskii-podhod-k-analizu-i-otsenke-finansovogo-sostoyaniya. Завьялова Татьяна Владимировна, Булычева Татьяна Валерьевна. МЕТОДОЛОГИЧЕСКИЙ ПОДХОД К АНАЛИЗУ И ОЦЕНКЕ ФИНАНСОВОГО СОСТОЯНИЯ // Вестник Российского университета кооперации. 2019. №1 (35).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numPr>
          <w:ilvl w:val="0"/>
          <w:numId w:val="30"/>
        </w:numPr>
        <w:tabs>
          <w:tab w:val="left" w:pos="851"/>
          <w:tab w:val="left" w:pos="1134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hyperlink r:id="rId10" w:history="1">
        <w:r w:rsidRPr="00637460">
          <w:rPr>
            <w:rStyle w:val="ab"/>
            <w:color w:val="000000" w:themeColor="text1"/>
            <w:sz w:val="20"/>
          </w:rPr>
          <w:t>https://cyberleninka.ru/article/n/mezhdunarodnye-metodiki-analiza-finansovogo-sostoyaniya-organizatsii</w:t>
        </w:r>
      </w:hyperlink>
      <w:r w:rsidRPr="00637460">
        <w:rPr>
          <w:color w:val="000000" w:themeColor="text1"/>
          <w:sz w:val="20"/>
        </w:rPr>
        <w:t>. Михалева Ольга Валерьевна. МЕЖДУНАРОДНЫЕ МЕТОДИКИ АНАЛИЗА ФИНАНСОВОГО СОСТОЯНИЯ ОРГАНИЗАЦИИ // Политика, экономика и инновации. 2018.  № 5 (22).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11" w:history="1">
        <w:r w:rsidRPr="00637460">
          <w:rPr>
            <w:rStyle w:val="ab"/>
            <w:color w:val="000000" w:themeColor="text1"/>
          </w:rPr>
          <w:t xml:space="preserve">http://www.iee.unn.ru/wp-content/uploads/sites/9/2020/02/ SBORNIK_Buhuchet_13.01.2020. </w:t>
        </w:r>
        <w:proofErr w:type="spellStart"/>
        <w:r w:rsidRPr="00637460">
          <w:rPr>
            <w:rStyle w:val="ab"/>
            <w:color w:val="000000" w:themeColor="text1"/>
          </w:rPr>
          <w:t>pdf</w:t>
        </w:r>
        <w:proofErr w:type="spellEnd"/>
      </w:hyperlink>
      <w:r w:rsidRPr="00637460">
        <w:rPr>
          <w:rFonts w:ascii="Times New Roman" w:hAnsi="Times New Roman"/>
          <w:color w:val="000000" w:themeColor="text1"/>
        </w:rPr>
        <w:t xml:space="preserve">. </w:t>
      </w:r>
      <w:proofErr w:type="spellStart"/>
      <w:r w:rsidRPr="00637460">
        <w:rPr>
          <w:rFonts w:ascii="Times New Roman" w:hAnsi="Times New Roman"/>
          <w:color w:val="000000" w:themeColor="text1"/>
        </w:rPr>
        <w:t>Лохина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И.Н. СОВРЕМЕННОЕ РАЗВИТИЕ БУХГАЛТЕРСКОГО УЧЕТА В РОССИЙСКОЙ ФЕДЕРАЦИИ / Развитие бухгалтерского учета, анализа, аудита и статистики в условиях  современных стратегий хозяйственной деятельности: Сборник научных статей / ред. кол. -  И.Е. </w:t>
      </w:r>
      <w:proofErr w:type="spellStart"/>
      <w:r w:rsidRPr="00637460">
        <w:rPr>
          <w:rFonts w:ascii="Times New Roman" w:hAnsi="Times New Roman"/>
          <w:color w:val="000000" w:themeColor="text1"/>
        </w:rPr>
        <w:t>Мизиковский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Э.С. </w:t>
      </w:r>
      <w:proofErr w:type="spellStart"/>
      <w:r w:rsidRPr="00637460">
        <w:rPr>
          <w:rFonts w:ascii="Times New Roman" w:hAnsi="Times New Roman"/>
          <w:color w:val="000000" w:themeColor="text1"/>
        </w:rPr>
        <w:t>Дружиловская</w:t>
      </w:r>
      <w:proofErr w:type="spellEnd"/>
      <w:r w:rsidRPr="00637460">
        <w:rPr>
          <w:rFonts w:ascii="Times New Roman" w:hAnsi="Times New Roman"/>
          <w:color w:val="000000" w:themeColor="text1"/>
        </w:rPr>
        <w:t>. – Н. Новгород: ННГУ им. Н.И. Лобачевского, 2020. С. 109-113.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12" w:history="1">
        <w:r w:rsidRPr="00637460">
          <w:rPr>
            <w:rStyle w:val="ab"/>
            <w:color w:val="000000" w:themeColor="text1"/>
          </w:rPr>
          <w:t xml:space="preserve">http://www.iee.unn.ru/wp-content/uploads/sites/9/2020/02/ SBORNIK_Buhuchet_13.01.2020. </w:t>
        </w:r>
        <w:proofErr w:type="spellStart"/>
        <w:r w:rsidRPr="00637460">
          <w:rPr>
            <w:rStyle w:val="ab"/>
            <w:color w:val="000000" w:themeColor="text1"/>
          </w:rPr>
          <w:t>pdf</w:t>
        </w:r>
        <w:proofErr w:type="spellEnd"/>
      </w:hyperlink>
      <w:r w:rsidRPr="00637460">
        <w:rPr>
          <w:rFonts w:ascii="Times New Roman" w:hAnsi="Times New Roman"/>
          <w:color w:val="000000" w:themeColor="text1"/>
        </w:rPr>
        <w:t xml:space="preserve">. </w:t>
      </w:r>
      <w:proofErr w:type="spellStart"/>
      <w:r w:rsidRPr="00637460">
        <w:rPr>
          <w:rFonts w:ascii="Times New Roman" w:hAnsi="Times New Roman"/>
          <w:color w:val="000000" w:themeColor="text1"/>
        </w:rPr>
        <w:t>Шихаматов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Ш.Б., </w:t>
      </w:r>
      <w:proofErr w:type="spellStart"/>
      <w:r w:rsidRPr="00637460">
        <w:rPr>
          <w:rFonts w:ascii="Times New Roman" w:hAnsi="Times New Roman"/>
          <w:color w:val="000000" w:themeColor="text1"/>
        </w:rPr>
        <w:t>Омарова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О.Ф. ТРЕБОВАНИЯ, ПРЕДЪЯВЛЯЕМЫЕ К ИНФОРМАЦИОННЫМ ТЕХНОЛОГИЯМ В БУХГАЛТЕРСКОМ УЧЕТЕ В СОВРЕМЕННЫХ УСЛОВИЯХ / Развитие бухгалтерского учета, анализа, аудита и статистики в условиях современных стратегий хозяйственной деятельности: Сборник научных статей / ред. кол. -  И.Е. </w:t>
      </w:r>
      <w:proofErr w:type="spellStart"/>
      <w:r w:rsidRPr="00637460">
        <w:rPr>
          <w:rFonts w:ascii="Times New Roman" w:hAnsi="Times New Roman"/>
          <w:color w:val="000000" w:themeColor="text1"/>
        </w:rPr>
        <w:t>Мизиковский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Э.С. </w:t>
      </w:r>
      <w:proofErr w:type="spellStart"/>
      <w:r w:rsidRPr="00637460">
        <w:rPr>
          <w:rFonts w:ascii="Times New Roman" w:hAnsi="Times New Roman"/>
          <w:color w:val="000000" w:themeColor="text1"/>
        </w:rPr>
        <w:t>Дружиловская</w:t>
      </w:r>
      <w:proofErr w:type="spellEnd"/>
      <w:r w:rsidRPr="00637460">
        <w:rPr>
          <w:rFonts w:ascii="Times New Roman" w:hAnsi="Times New Roman"/>
          <w:color w:val="000000" w:themeColor="text1"/>
        </w:rPr>
        <w:t>. – Н. Новгород: ННГУ им. Н.И. Лобачевского, 2020. С.109-113.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13" w:history="1">
        <w:r w:rsidRPr="00637460">
          <w:rPr>
            <w:rStyle w:val="ab"/>
            <w:color w:val="000000" w:themeColor="text1"/>
          </w:rPr>
          <w:t>https://cyberleninka.ru/article/n/razvitie-metodologii-ekonomicheskogo-analiza-v-tsifrovoy-ekonomike</w:t>
        </w:r>
      </w:hyperlink>
      <w:r w:rsidRPr="00637460">
        <w:rPr>
          <w:rFonts w:ascii="Times New Roman" w:hAnsi="Times New Roman"/>
          <w:color w:val="000000" w:themeColor="text1"/>
        </w:rPr>
        <w:t xml:space="preserve">. </w:t>
      </w:r>
      <w:proofErr w:type="spellStart"/>
      <w:r w:rsidRPr="00637460">
        <w:rPr>
          <w:rFonts w:ascii="Times New Roman" w:hAnsi="Times New Roman"/>
          <w:color w:val="000000" w:themeColor="text1"/>
        </w:rPr>
        <w:t>Пласкова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Наталия Степановна. РАЗВИТИЕ МЕТОДОЛОГИИ ЭКОНОМИЧЕСКОГО АНАЛИЗА В ЦИФРОВОЙ ЭКОНОМИКЕ // Учет. Анализ. Аудит. 2018. Т. 5, № 2.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numPr>
          <w:ilvl w:val="0"/>
          <w:numId w:val="30"/>
        </w:numPr>
        <w:tabs>
          <w:tab w:val="left" w:pos="851"/>
          <w:tab w:val="left" w:pos="1134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hyperlink r:id="rId14" w:history="1">
        <w:r w:rsidRPr="00637460">
          <w:rPr>
            <w:rStyle w:val="ab"/>
            <w:color w:val="000000" w:themeColor="text1"/>
            <w:sz w:val="20"/>
          </w:rPr>
          <w:t>https://cyberleninka.ru/article/n/analiz-finansovogo-sostoyaniya-promyshlennogo-predpriyatiya</w:t>
        </w:r>
      </w:hyperlink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Мухачева</w:t>
      </w:r>
      <w:proofErr w:type="spellEnd"/>
      <w:r w:rsidRPr="00637460">
        <w:rPr>
          <w:color w:val="000000" w:themeColor="text1"/>
          <w:sz w:val="20"/>
        </w:rPr>
        <w:t xml:space="preserve"> А.В. АНАЛИЗ ФИНАНСОВОГО СОСТОЯНИЯ ПРОМЫШЛЕННОГО ПРЕДПРИЯТИЯ // Вестник </w:t>
      </w:r>
      <w:proofErr w:type="spellStart"/>
      <w:r w:rsidRPr="00637460">
        <w:rPr>
          <w:color w:val="000000" w:themeColor="text1"/>
          <w:sz w:val="20"/>
        </w:rPr>
        <w:t>КемГУ</w:t>
      </w:r>
      <w:proofErr w:type="spellEnd"/>
      <w:r w:rsidRPr="00637460">
        <w:rPr>
          <w:color w:val="000000" w:themeColor="text1"/>
          <w:sz w:val="20"/>
        </w:rPr>
        <w:t>. 2019. №4 (4).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numPr>
          <w:ilvl w:val="0"/>
          <w:numId w:val="30"/>
        </w:numPr>
        <w:tabs>
          <w:tab w:val="left" w:pos="851"/>
          <w:tab w:val="left" w:pos="1134"/>
        </w:tabs>
        <w:snapToGrid/>
        <w:spacing w:before="0" w:after="0"/>
        <w:ind w:left="0" w:firstLine="567"/>
        <w:jc w:val="both"/>
        <w:rPr>
          <w:b/>
          <w:bCs/>
          <w:color w:val="000000" w:themeColor="text1"/>
          <w:sz w:val="12"/>
          <w:szCs w:val="12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hyperlink r:id="rId15" w:history="1">
        <w:r w:rsidRPr="00637460">
          <w:rPr>
            <w:rStyle w:val="ab"/>
            <w:color w:val="000000" w:themeColor="text1"/>
            <w:sz w:val="20"/>
          </w:rPr>
          <w:t>https://cyberleninka.ru/article/n/razrabotka-kompleksnogo-podhoda-dlya-analiza-finansovo-ekonomicheskoy-deyatelnosti-predpriyatiya/viewer</w:t>
        </w:r>
      </w:hyperlink>
      <w:r w:rsidRPr="00637460">
        <w:rPr>
          <w:color w:val="000000" w:themeColor="text1"/>
          <w:sz w:val="20"/>
        </w:rPr>
        <w:t xml:space="preserve">. </w:t>
      </w:r>
      <w:proofErr w:type="spellStart"/>
      <w:r w:rsidRPr="00637460">
        <w:rPr>
          <w:color w:val="000000" w:themeColor="text1"/>
          <w:sz w:val="20"/>
        </w:rPr>
        <w:t>Асатурова</w:t>
      </w:r>
      <w:proofErr w:type="spellEnd"/>
      <w:r w:rsidRPr="00637460">
        <w:rPr>
          <w:color w:val="000000" w:themeColor="text1"/>
          <w:sz w:val="20"/>
        </w:rPr>
        <w:t xml:space="preserve"> Юлия Михайловна. РАЗРАБОТКА КОМПЛЕКСНОГО ПОДХОДА ДЛЯ АНАЛИЗА ФИНАНСОВО-ЭКОНОМИЧЕСКОЙ ДЕЯТЕЛЬНОСТИ ПРЕДПРИЯТИЯ // Научно-технические ведомости </w:t>
      </w:r>
      <w:proofErr w:type="spellStart"/>
      <w:r w:rsidRPr="00637460">
        <w:rPr>
          <w:color w:val="000000" w:themeColor="text1"/>
          <w:sz w:val="20"/>
        </w:rPr>
        <w:t>СПбГПУ</w:t>
      </w:r>
      <w:proofErr w:type="spellEnd"/>
      <w:r w:rsidRPr="00637460">
        <w:rPr>
          <w:color w:val="000000" w:themeColor="text1"/>
          <w:sz w:val="20"/>
        </w:rPr>
        <w:t xml:space="preserve">. Экономические науки. Том 11, 2018. № 1. Сформулируйте основные утверждения автора. Выразите свое мнение по поводу утверждений автора и обоснуйте. </w:t>
      </w:r>
    </w:p>
    <w:p w:rsidR="00704B7F" w:rsidRPr="00637460" w:rsidRDefault="00704B7F" w:rsidP="00704B7F">
      <w:pPr>
        <w:numPr>
          <w:ilvl w:val="0"/>
          <w:numId w:val="30"/>
        </w:numPr>
        <w:tabs>
          <w:tab w:val="left" w:pos="851"/>
          <w:tab w:val="left" w:pos="1134"/>
        </w:tabs>
        <w:snapToGrid/>
        <w:spacing w:before="0" w:after="0"/>
        <w:ind w:left="0"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Напишите реферат-рецензию на статью: </w:t>
      </w:r>
      <w:hyperlink r:id="rId16" w:history="1">
        <w:r w:rsidRPr="00637460">
          <w:rPr>
            <w:rStyle w:val="ab"/>
            <w:color w:val="000000" w:themeColor="text1"/>
            <w:sz w:val="20"/>
            <w:shd w:val="clear" w:color="auto" w:fill="FFFFFF"/>
          </w:rPr>
          <w:t>http://web.snauka.ru/issues/2018/2/85758</w:t>
        </w:r>
      </w:hyperlink>
      <w:r w:rsidRPr="00637460">
        <w:rPr>
          <w:color w:val="000000" w:themeColor="text1"/>
          <w:sz w:val="20"/>
          <w:shd w:val="clear" w:color="auto" w:fill="FFFFFF"/>
        </w:rPr>
        <w:t>. Назаренко Наталья Андреевна, Попцова Виктория Александровна, Гаврилова Арина Викторовна.</w:t>
      </w:r>
      <w:r w:rsidRPr="00637460">
        <w:rPr>
          <w:color w:val="000000" w:themeColor="text1"/>
          <w:sz w:val="20"/>
          <w:shd w:val="clear" w:color="auto" w:fill="FFFFFF"/>
          <w:vertAlign w:val="superscript"/>
        </w:rPr>
        <w:t xml:space="preserve"> </w:t>
      </w:r>
      <w:r w:rsidRPr="00637460">
        <w:rPr>
          <w:color w:val="000000" w:themeColor="text1"/>
          <w:sz w:val="20"/>
          <w:shd w:val="clear" w:color="auto" w:fill="FFFFFF"/>
        </w:rPr>
        <w:t xml:space="preserve">АНАЛИЗ ФИНАНСОВОГО СОСТОЯНИЯ ПРЕДПРИЯТИЯ НА ПРИМЕРЕ АКЦИОНЕРНОГО ОБЩЕСТВА // Современные научные исследования и инновации // Электронный научно-практический журнал «Современные научные исследования и инновации». 2018. № 2.  </w:t>
      </w:r>
      <w:r w:rsidRPr="00637460">
        <w:rPr>
          <w:color w:val="000000" w:themeColor="text1"/>
          <w:sz w:val="20"/>
        </w:rPr>
        <w:t xml:space="preserve">Сформулируйте основные утверждения автора. Выразите свое мнение по поводу утверждений автора и обоснуйте. </w:t>
      </w:r>
      <w:r w:rsidRPr="00637460">
        <w:rPr>
          <w:color w:val="000000" w:themeColor="text1"/>
          <w:sz w:val="20"/>
          <w:shd w:val="clear" w:color="auto" w:fill="FFFFFF"/>
        </w:rPr>
        <w:t xml:space="preserve"> </w:t>
      </w:r>
    </w:p>
    <w:p w:rsidR="00704B7F" w:rsidRPr="00637460" w:rsidRDefault="00704B7F" w:rsidP="00704B7F">
      <w:pPr>
        <w:numPr>
          <w:ilvl w:val="0"/>
          <w:numId w:val="30"/>
        </w:numPr>
        <w:tabs>
          <w:tab w:val="left" w:pos="851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https://eesa-journal.com/wp-content/uploads/35-38-Abdurahmanov-S.-K.-Gyulmagomedova-G.-A. Абдурахманов Саид </w:t>
      </w:r>
      <w:proofErr w:type="spellStart"/>
      <w:r w:rsidRPr="00637460">
        <w:rPr>
          <w:color w:val="000000" w:themeColor="text1"/>
          <w:sz w:val="20"/>
        </w:rPr>
        <w:t>Курамагомедович</w:t>
      </w:r>
      <w:proofErr w:type="spellEnd"/>
      <w:r w:rsidRPr="00637460">
        <w:rPr>
          <w:color w:val="000000" w:themeColor="text1"/>
          <w:sz w:val="20"/>
        </w:rPr>
        <w:t xml:space="preserve">, </w:t>
      </w:r>
      <w:proofErr w:type="spellStart"/>
      <w:r w:rsidRPr="00637460">
        <w:rPr>
          <w:color w:val="000000" w:themeColor="text1"/>
          <w:sz w:val="20"/>
        </w:rPr>
        <w:t>Гюльмагомедова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Гюльзар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Ахмедулаховна</w:t>
      </w:r>
      <w:proofErr w:type="spellEnd"/>
      <w:r w:rsidRPr="00637460">
        <w:rPr>
          <w:color w:val="000000" w:themeColor="text1"/>
          <w:sz w:val="20"/>
        </w:rPr>
        <w:t xml:space="preserve"> ПРОБЛЕМЫ ФОРМИРОВАНИЯ ФИНАНСОВЫХ РЕСУРСОВ НА ПРЕДПРИЯТИИ // </w:t>
      </w:r>
      <w:r w:rsidRPr="00637460">
        <w:rPr>
          <w:color w:val="000000" w:themeColor="text1"/>
          <w:sz w:val="20"/>
          <w:shd w:val="clear" w:color="auto" w:fill="FFFFFF"/>
        </w:rPr>
        <w:t xml:space="preserve">Восточно-Европейский Научный Журнал. Экономические науки. 2019. №12 (52). </w:t>
      </w:r>
      <w:r w:rsidRPr="00637460">
        <w:rPr>
          <w:color w:val="000000" w:themeColor="text1"/>
          <w:sz w:val="20"/>
        </w:rPr>
        <w:t xml:space="preserve">Сформулируйте основные утверждения автора. Выразите свое мнение по поводу утверждений автора и обоснуйте. </w:t>
      </w:r>
    </w:p>
    <w:p w:rsidR="00704B7F" w:rsidRPr="00637460" w:rsidRDefault="00704B7F" w:rsidP="00704B7F">
      <w:pPr>
        <w:numPr>
          <w:ilvl w:val="0"/>
          <w:numId w:val="30"/>
        </w:numPr>
        <w:tabs>
          <w:tab w:val="left" w:pos="851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 Напишите реферат-рецензию на статью: </w:t>
      </w:r>
      <w:hyperlink r:id="rId17" w:history="1">
        <w:r w:rsidRPr="00637460">
          <w:rPr>
            <w:rStyle w:val="ab"/>
            <w:color w:val="000000" w:themeColor="text1"/>
            <w:sz w:val="20"/>
          </w:rPr>
          <w:t>https://cyberleninka.ru/article/n/analiz-finansovogo-sostoyaniya-promyshlennogo-predpriyatiya</w:t>
        </w:r>
      </w:hyperlink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Мухачева</w:t>
      </w:r>
      <w:proofErr w:type="spellEnd"/>
      <w:r w:rsidRPr="00637460">
        <w:rPr>
          <w:color w:val="000000" w:themeColor="text1"/>
          <w:sz w:val="20"/>
        </w:rPr>
        <w:t xml:space="preserve"> Анна В. АНАЛИЗ ФИНАНСОВОГО СОСТОЯНИЯ ПРОМЫШЛЕННОГО ПРЕДПРИЯТИЯ // Вестник </w:t>
      </w:r>
      <w:proofErr w:type="spellStart"/>
      <w:r w:rsidRPr="00637460">
        <w:rPr>
          <w:color w:val="000000" w:themeColor="text1"/>
          <w:sz w:val="20"/>
        </w:rPr>
        <w:t>КемГУ</w:t>
      </w:r>
      <w:proofErr w:type="spellEnd"/>
      <w:r w:rsidRPr="00637460">
        <w:rPr>
          <w:color w:val="000000" w:themeColor="text1"/>
          <w:sz w:val="20"/>
        </w:rPr>
        <w:t xml:space="preserve">. 2019. №4 (4). Сформулируйте основные утверждения автора. Выразите свое мнение по поводу утверждений автора и обоснуйте. </w:t>
      </w:r>
    </w:p>
    <w:p w:rsidR="00704B7F" w:rsidRPr="00637460" w:rsidRDefault="00704B7F" w:rsidP="00704B7F">
      <w:pPr>
        <w:pStyle w:val="afffc"/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 </w:t>
      </w:r>
      <w:hyperlink r:id="rId18" w:history="1">
        <w:r w:rsidRPr="00637460">
          <w:rPr>
            <w:rStyle w:val="ab"/>
            <w:color w:val="000000" w:themeColor="text1"/>
          </w:rPr>
          <w:t>https://www.profiz.ru/peo/11_2018/ocenka_dejatelnosti/</w:t>
        </w:r>
      </w:hyperlink>
      <w:r w:rsidRPr="00637460">
        <w:rPr>
          <w:rFonts w:ascii="Times New Roman" w:hAnsi="Times New Roman"/>
          <w:color w:val="000000" w:themeColor="text1"/>
        </w:rPr>
        <w:t xml:space="preserve">. Полякова О.С. ОЦЕНКА ФИНАНСОВОГО ПОЛОЖЕНИЯ ГРУППЫ КОМПАНИЙ // Планово-экономический отдел. 2018. № 11. Сформулируйте основные утверждения автора. Выразите свое мнение по поводу утверждений автора и обоснуйте. </w:t>
      </w:r>
    </w:p>
    <w:p w:rsidR="00704B7F" w:rsidRPr="00637460" w:rsidRDefault="00704B7F" w:rsidP="00704B7F">
      <w:pPr>
        <w:pStyle w:val="afffc"/>
        <w:widowControl w:val="0"/>
        <w:numPr>
          <w:ilvl w:val="0"/>
          <w:numId w:val="3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8. Напишите реферат-рецензию на статью: </w:t>
      </w:r>
      <w:hyperlink r:id="rId19" w:history="1">
        <w:r w:rsidRPr="00637460">
          <w:rPr>
            <w:rStyle w:val="ab"/>
            <w:color w:val="000000" w:themeColor="text1"/>
          </w:rPr>
          <w:t>https://cyberleninka.ru/article/n/metodicheskie-aspekty-otsenki-finansovogo-sostoyaniya-malogo-biznesa-na-mezourovne-na-primere-primorskogo-kraya/viewer</w:t>
        </w:r>
      </w:hyperlink>
      <w:r w:rsidRPr="00637460">
        <w:rPr>
          <w:rFonts w:ascii="Times New Roman" w:hAnsi="Times New Roman"/>
          <w:color w:val="000000" w:themeColor="text1"/>
        </w:rPr>
        <w:t xml:space="preserve">. Левкина Елена Владимировна, Гусев Евгений Георгиевич. МЕТОДИЧЕСКИЕ АСПЕКТЫ ОЦЕНКИ ФИНАНСОВОГО СОСТОЯНИЯ МАЛОГО БИЗНЕСА НА МЕЗОУРОВНЕ (НА ПРИМЕРЕ ПРИМОРСКОГО КРАЯ) // Азимут научных исследований экономика и управление. 2019. - №2 (27). Сформулируйте основные утверждения автора. Выразите свое мнение по поводу утверждений автора и обоснуйте. </w:t>
      </w:r>
    </w:p>
    <w:p w:rsidR="00704B7F" w:rsidRPr="00637460" w:rsidRDefault="00704B7F" w:rsidP="00704B7F">
      <w:pPr>
        <w:pStyle w:val="afffc"/>
        <w:widowControl w:val="0"/>
        <w:numPr>
          <w:ilvl w:val="0"/>
          <w:numId w:val="3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20" w:history="1">
        <w:r w:rsidRPr="00637460">
          <w:rPr>
            <w:rStyle w:val="ab"/>
            <w:color w:val="000000" w:themeColor="text1"/>
          </w:rPr>
          <w:t>https://cyberleninka.ru/article/n/razrabotka-kompleksnogo-podhoda-dlya-analiza-finansovo-ekonomicheskoy-deyatelnosti-predpriyatiya</w:t>
        </w:r>
      </w:hyperlink>
      <w:r w:rsidRPr="00637460">
        <w:rPr>
          <w:rFonts w:ascii="Times New Roman" w:hAnsi="Times New Roman"/>
          <w:color w:val="000000" w:themeColor="text1"/>
        </w:rPr>
        <w:t xml:space="preserve">. </w:t>
      </w:r>
      <w:proofErr w:type="spellStart"/>
      <w:r w:rsidRPr="00637460">
        <w:rPr>
          <w:rFonts w:ascii="Times New Roman" w:hAnsi="Times New Roman"/>
          <w:color w:val="000000" w:themeColor="text1"/>
        </w:rPr>
        <w:t>Асатурова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Юлия Михайловна. РАЗРАБОТКА КОМПЛЕКСНОГО ПОДХОДА ДЛЯ АНАЛИЗА ФИНАНСОВО-ЭКОНОМИЧЕСКОЙ ДЕЯТЕЛЬНОСТИ ПРЕДПРИЯТИЯ // Научно-технические ведомости </w:t>
      </w:r>
      <w:proofErr w:type="spellStart"/>
      <w:r w:rsidRPr="00637460">
        <w:rPr>
          <w:rFonts w:ascii="Times New Roman" w:hAnsi="Times New Roman"/>
          <w:color w:val="000000" w:themeColor="text1"/>
        </w:rPr>
        <w:t>СПбГПУ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. Экономические науки. Том 11. 2018. № 1. Сформулируйте основные утверждения автора. Выразите свое мнение по поводу утверждений автора и обоснуйте его. </w:t>
      </w:r>
    </w:p>
    <w:p w:rsidR="00704B7F" w:rsidRPr="00637460" w:rsidRDefault="00704B7F" w:rsidP="00704B7F">
      <w:pPr>
        <w:pStyle w:val="afffc"/>
        <w:widowControl w:val="0"/>
        <w:numPr>
          <w:ilvl w:val="0"/>
          <w:numId w:val="3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21" w:history="1">
        <w:r w:rsidRPr="00637460">
          <w:rPr>
            <w:rStyle w:val="ab"/>
            <w:color w:val="000000" w:themeColor="text1"/>
          </w:rPr>
          <w:t xml:space="preserve">https://cyberleninka.ru/article/n/metodologicheskie-podhody-otsenki-finansovogo-sostoyaniya-predpriyatiy/viewer. </w:t>
        </w:r>
        <w:proofErr w:type="spellStart"/>
        <w:r w:rsidRPr="00637460">
          <w:rPr>
            <w:rStyle w:val="ab"/>
            <w:color w:val="000000" w:themeColor="text1"/>
          </w:rPr>
          <w:t>Рыбянцева</w:t>
        </w:r>
        <w:proofErr w:type="spellEnd"/>
        <w:r w:rsidRPr="00637460">
          <w:rPr>
            <w:rStyle w:val="ab"/>
            <w:color w:val="000000" w:themeColor="text1"/>
          </w:rPr>
          <w:t xml:space="preserve"> М.С</w:t>
        </w:r>
      </w:hyperlink>
      <w:r w:rsidRPr="00637460">
        <w:rPr>
          <w:rFonts w:ascii="Times New Roman" w:hAnsi="Times New Roman"/>
          <w:color w:val="000000" w:themeColor="text1"/>
        </w:rPr>
        <w:t xml:space="preserve">., Мищенко Е.Н. МЕТОДОЛОГИЧЕСКИЕ ПОДХОДЫ ОЦЕНКИ ФИНАНСОВОГО СОСТОЯНИЯ ПРЕДПРИЯТИЙ // </w:t>
      </w:r>
      <w:proofErr w:type="spellStart"/>
      <w:r w:rsidRPr="00637460">
        <w:rPr>
          <w:rFonts w:ascii="Times New Roman" w:hAnsi="Times New Roman"/>
          <w:color w:val="000000" w:themeColor="text1"/>
        </w:rPr>
        <w:t>Journal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of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Economy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and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Business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2020.  № 1-2 (59). Сформулируйте основные утверждения автора. Выразите свое мнение по поводу утверждений автора и обоснуйте. </w:t>
      </w:r>
    </w:p>
    <w:p w:rsidR="00704B7F" w:rsidRPr="00637460" w:rsidRDefault="00704B7F" w:rsidP="00704B7F">
      <w:pPr>
        <w:pStyle w:val="afffc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22" w:history="1">
        <w:r w:rsidRPr="00637460">
          <w:rPr>
            <w:rStyle w:val="ab"/>
            <w:color w:val="000000" w:themeColor="text1"/>
          </w:rPr>
          <w:t>https://cyberleninka.ru/article/n/provedenie-analiza-debitorskoy-i-kreditorskoy-zadoljennosti-na-osnove-dann-h-otchetnosti-organizatsii</w:t>
        </w:r>
      </w:hyperlink>
      <w:r w:rsidRPr="00637460">
        <w:rPr>
          <w:rFonts w:ascii="Times New Roman" w:hAnsi="Times New Roman"/>
          <w:color w:val="000000" w:themeColor="text1"/>
        </w:rPr>
        <w:t xml:space="preserve">.  Адаменко А.А.,  </w:t>
      </w:r>
      <w:proofErr w:type="spellStart"/>
      <w:r w:rsidRPr="00637460">
        <w:rPr>
          <w:rFonts w:ascii="Times New Roman" w:hAnsi="Times New Roman"/>
          <w:color w:val="000000" w:themeColor="text1"/>
        </w:rPr>
        <w:t>Небавская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Т.В., </w:t>
      </w:r>
      <w:proofErr w:type="spellStart"/>
      <w:r w:rsidRPr="00637460">
        <w:rPr>
          <w:rFonts w:ascii="Times New Roman" w:hAnsi="Times New Roman"/>
          <w:color w:val="000000" w:themeColor="text1"/>
        </w:rPr>
        <w:t>Квочкин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В.Н. ПРОВЕДЕНИЕ АНАЛИЗА ДЕБИТОРСКОЙ И КРЕДИТОРСКОЙ ЗАДОЛЖЕННОСТИ НА ОСНОВЕ ДАННЫХ ОТЧЕТНОСТИ ОРГАНИЗАЦИИ // Вестник Академии знаний. 2020. №38 (3).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 </w:t>
      </w:r>
      <w:hyperlink r:id="rId23" w:history="1">
        <w:r w:rsidRPr="00637460">
          <w:rPr>
            <w:rStyle w:val="ab"/>
            <w:color w:val="000000" w:themeColor="text1"/>
          </w:rPr>
          <w:t>https://cyberleninka.ru/article/n/diagnostika-finansovogo-sostoyaniya-predpriyatiya-kak-osnovnoy-faktor-finansovoy-bezopasnosti</w:t>
        </w:r>
      </w:hyperlink>
      <w:r w:rsidRPr="00637460">
        <w:rPr>
          <w:rFonts w:ascii="Times New Roman" w:hAnsi="Times New Roman"/>
          <w:color w:val="000000" w:themeColor="text1"/>
        </w:rPr>
        <w:t xml:space="preserve">. </w:t>
      </w:r>
      <w:proofErr w:type="spellStart"/>
      <w:r w:rsidRPr="00637460">
        <w:rPr>
          <w:rFonts w:ascii="Times New Roman" w:hAnsi="Times New Roman"/>
          <w:color w:val="000000" w:themeColor="text1"/>
        </w:rPr>
        <w:t>Варнакова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Галина Федоровна. ДИАГНОСТИКА ФИНАНСОВОГО СОСТОЯНИЯ ПРЕДПРИЯТИЯ КАК ОСНОВНОЙ ФАКТОР ФИНАНСОВОЙ БЕЗОПАСНОСТИ // Региональные проблемы преобразования экономики. 2019.  №1.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 </w:t>
      </w:r>
      <w:hyperlink r:id="rId24" w:history="1">
        <w:r w:rsidRPr="00637460">
          <w:rPr>
            <w:rStyle w:val="ab"/>
            <w:color w:val="000000" w:themeColor="text1"/>
          </w:rPr>
          <w:t>https://cyberleninka.ru/article/n/mda-modeli-v-kompleksnoy-otsenke-riska-bankrotstva-rossiyskih-predpriyatiy</w:t>
        </w:r>
      </w:hyperlink>
      <w:r w:rsidRPr="00637460">
        <w:rPr>
          <w:rFonts w:ascii="Times New Roman" w:hAnsi="Times New Roman"/>
          <w:color w:val="000000" w:themeColor="text1"/>
        </w:rPr>
        <w:t>. Лаптева Светлана Васильевна. MDA-МОДЕЛИ В КОМПЛЕКСНОЙ ОЦЕНКЕ РИСКА БАНКРОТСТВА РОССИЙСКИХ ПРЕДПРИЯТИЙ // Вестник Волжского университета имени В.Н. Татищева. 2018.  №3.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Напишите реферат-рецензию на статью:  http://human.snauka.ru/2018/03/24880. Грачева Ксения Олеговна МНОГОУРОВНЕВЫЙ ФАКТОРНЫЙ АНАЛИЗ ФИНАНСОВЫХ ПОКАЗАТЕЛЕЙ</w:t>
      </w:r>
      <w:r w:rsidRPr="00637460">
        <w:rPr>
          <w:rFonts w:ascii="Times New Roman" w:hAnsi="Times New Roman"/>
          <w:color w:val="000000" w:themeColor="text1"/>
          <w:shd w:val="clear" w:color="auto" w:fill="FFFFFF"/>
        </w:rPr>
        <w:t xml:space="preserve"> // Гуманитарные научные исследования. 2018. № 3. 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 https://www.profiz.ru/peo/6_2019/chistye_aktivy/ </w:t>
      </w:r>
      <w:proofErr w:type="spellStart"/>
      <w:r w:rsidRPr="00637460">
        <w:rPr>
          <w:rFonts w:ascii="Times New Roman" w:hAnsi="Times New Roman"/>
          <w:color w:val="000000" w:themeColor="text1"/>
        </w:rPr>
        <w:t>Дубоносова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Н.А.  КАК УВЕЛИЧИТЬ ЧИСТЫЕ АКТИВЫ КОМПАНИИ // </w:t>
      </w:r>
      <w:hyperlink r:id="rId25" w:history="1">
        <w:r w:rsidRPr="00637460">
          <w:rPr>
            <w:rStyle w:val="ab"/>
            <w:color w:val="000000" w:themeColor="text1"/>
          </w:rPr>
          <w:t>Планово-экономический отдел. 2019.</w:t>
        </w:r>
      </w:hyperlink>
      <w:r w:rsidRPr="00637460">
        <w:rPr>
          <w:rFonts w:ascii="Times New Roman" w:hAnsi="Times New Roman"/>
          <w:color w:val="000000" w:themeColor="text1"/>
        </w:rPr>
        <w:t xml:space="preserve"> №6. 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widowControl w:val="0"/>
        <w:numPr>
          <w:ilvl w:val="0"/>
          <w:numId w:val="3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26" w:history="1">
        <w:r w:rsidRPr="00637460">
          <w:rPr>
            <w:rStyle w:val="ab"/>
            <w:color w:val="000000" w:themeColor="text1"/>
            <w:lang w:val="de-DE"/>
          </w:rPr>
          <w:t>http</w:t>
        </w:r>
        <w:r w:rsidRPr="00637460">
          <w:rPr>
            <w:rStyle w:val="ab"/>
            <w:color w:val="000000" w:themeColor="text1"/>
          </w:rPr>
          <w:t>://</w:t>
        </w:r>
        <w:r w:rsidRPr="00637460">
          <w:rPr>
            <w:rStyle w:val="ab"/>
            <w:color w:val="000000" w:themeColor="text1"/>
            <w:lang w:val="de-DE"/>
          </w:rPr>
          <w:t>www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iee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unn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ru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wp</w:t>
        </w:r>
        <w:r w:rsidRPr="00637460">
          <w:rPr>
            <w:rStyle w:val="ab"/>
            <w:color w:val="000000" w:themeColor="text1"/>
          </w:rPr>
          <w:t>-</w:t>
        </w:r>
        <w:r w:rsidRPr="00637460">
          <w:rPr>
            <w:rStyle w:val="ab"/>
            <w:color w:val="000000" w:themeColor="text1"/>
            <w:lang w:val="de-DE"/>
          </w:rPr>
          <w:lastRenderedPageBreak/>
          <w:t>content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uploads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sites</w:t>
        </w:r>
        <w:r w:rsidRPr="00637460">
          <w:rPr>
            <w:rStyle w:val="ab"/>
            <w:color w:val="000000" w:themeColor="text1"/>
          </w:rPr>
          <w:t xml:space="preserve">/9/2020/02/ </w:t>
        </w:r>
        <w:r w:rsidRPr="00637460">
          <w:rPr>
            <w:rStyle w:val="ab"/>
            <w:color w:val="000000" w:themeColor="text1"/>
            <w:lang w:val="de-DE"/>
          </w:rPr>
          <w:t>SBORNIK</w:t>
        </w:r>
        <w:r w:rsidRPr="00637460">
          <w:rPr>
            <w:rStyle w:val="ab"/>
            <w:color w:val="000000" w:themeColor="text1"/>
          </w:rPr>
          <w:t>_</w:t>
        </w:r>
        <w:proofErr w:type="spellStart"/>
        <w:r w:rsidRPr="00637460">
          <w:rPr>
            <w:rStyle w:val="ab"/>
            <w:color w:val="000000" w:themeColor="text1"/>
            <w:lang w:val="de-DE"/>
          </w:rPr>
          <w:t>Buhuchet</w:t>
        </w:r>
        <w:proofErr w:type="spellEnd"/>
        <w:r w:rsidRPr="00637460">
          <w:rPr>
            <w:rStyle w:val="ab"/>
            <w:color w:val="000000" w:themeColor="text1"/>
          </w:rPr>
          <w:t xml:space="preserve">_13.01.2020. </w:t>
        </w:r>
        <w:proofErr w:type="spellStart"/>
        <w:r w:rsidRPr="00637460">
          <w:rPr>
            <w:rStyle w:val="ab"/>
            <w:color w:val="000000" w:themeColor="text1"/>
            <w:lang w:val="de-DE"/>
          </w:rPr>
          <w:t>pdf</w:t>
        </w:r>
        <w:proofErr w:type="spellEnd"/>
      </w:hyperlink>
      <w:r w:rsidRPr="00637460">
        <w:rPr>
          <w:rFonts w:ascii="Times New Roman" w:hAnsi="Times New Roman"/>
          <w:color w:val="000000" w:themeColor="text1"/>
        </w:rPr>
        <w:t xml:space="preserve">. Добролюбов Н.А. ПРОБЛЕМЫ ГАРМОНИЗАЦИИ МЕЖДУНАРОДНЫХ И РОССИЙСКИХ СТАНДАРТОВ БУХГАЛТЕРСКОГО УЧЕТА ФИНАНСОВЫХ ИНСТРУМЕНТОВ. Развитие бухгалтерского учета, анализа, аудита и статистики в условиях современных стратегий хозяйственной деятельности: Сборник научных статей / ред. кол. -  И.Е. </w:t>
      </w:r>
      <w:proofErr w:type="spellStart"/>
      <w:r w:rsidRPr="00637460">
        <w:rPr>
          <w:rFonts w:ascii="Times New Roman" w:hAnsi="Times New Roman"/>
          <w:color w:val="000000" w:themeColor="text1"/>
        </w:rPr>
        <w:t>Мизиковский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Э.С. </w:t>
      </w:r>
      <w:proofErr w:type="spellStart"/>
      <w:r w:rsidRPr="00637460">
        <w:rPr>
          <w:rFonts w:ascii="Times New Roman" w:hAnsi="Times New Roman"/>
          <w:color w:val="000000" w:themeColor="text1"/>
        </w:rPr>
        <w:t>Дружиловская</w:t>
      </w:r>
      <w:proofErr w:type="spellEnd"/>
      <w:r w:rsidRPr="00637460">
        <w:rPr>
          <w:rFonts w:ascii="Times New Roman" w:hAnsi="Times New Roman"/>
          <w:color w:val="000000" w:themeColor="text1"/>
        </w:rPr>
        <w:t>. – Н. Новгород: ННГУ им. Н.И. Лобачевского, 2020. С. 57-60.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27" w:history="1">
        <w:r w:rsidRPr="00637460">
          <w:rPr>
            <w:rStyle w:val="ab"/>
            <w:color w:val="000000" w:themeColor="text1"/>
            <w:lang w:val="de-DE"/>
          </w:rPr>
          <w:t>http</w:t>
        </w:r>
        <w:r w:rsidRPr="00637460">
          <w:rPr>
            <w:rStyle w:val="ab"/>
            <w:color w:val="000000" w:themeColor="text1"/>
          </w:rPr>
          <w:t>://</w:t>
        </w:r>
        <w:r w:rsidRPr="00637460">
          <w:rPr>
            <w:rStyle w:val="ab"/>
            <w:color w:val="000000" w:themeColor="text1"/>
            <w:lang w:val="de-DE"/>
          </w:rPr>
          <w:t>www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iee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unn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ru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wp</w:t>
        </w:r>
        <w:r w:rsidRPr="00637460">
          <w:rPr>
            <w:rStyle w:val="ab"/>
            <w:color w:val="000000" w:themeColor="text1"/>
          </w:rPr>
          <w:t>-</w:t>
        </w:r>
        <w:r w:rsidRPr="00637460">
          <w:rPr>
            <w:rStyle w:val="ab"/>
            <w:color w:val="000000" w:themeColor="text1"/>
            <w:lang w:val="de-DE"/>
          </w:rPr>
          <w:t>content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uploads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sites</w:t>
        </w:r>
        <w:r w:rsidRPr="00637460">
          <w:rPr>
            <w:rStyle w:val="ab"/>
            <w:color w:val="000000" w:themeColor="text1"/>
          </w:rPr>
          <w:t xml:space="preserve">/9/2020/02/ </w:t>
        </w:r>
        <w:r w:rsidRPr="00637460">
          <w:rPr>
            <w:rStyle w:val="ab"/>
            <w:color w:val="000000" w:themeColor="text1"/>
            <w:lang w:val="de-DE"/>
          </w:rPr>
          <w:t>SBORNIK</w:t>
        </w:r>
        <w:r w:rsidRPr="00637460">
          <w:rPr>
            <w:rStyle w:val="ab"/>
            <w:color w:val="000000" w:themeColor="text1"/>
          </w:rPr>
          <w:t>_</w:t>
        </w:r>
        <w:proofErr w:type="spellStart"/>
        <w:r w:rsidRPr="00637460">
          <w:rPr>
            <w:rStyle w:val="ab"/>
            <w:color w:val="000000" w:themeColor="text1"/>
            <w:lang w:val="de-DE"/>
          </w:rPr>
          <w:t>Buhuchet</w:t>
        </w:r>
        <w:proofErr w:type="spellEnd"/>
        <w:r w:rsidRPr="00637460">
          <w:rPr>
            <w:rStyle w:val="ab"/>
            <w:color w:val="000000" w:themeColor="text1"/>
          </w:rPr>
          <w:t xml:space="preserve">_13.01.2020. </w:t>
        </w:r>
        <w:proofErr w:type="spellStart"/>
        <w:r w:rsidRPr="00637460">
          <w:rPr>
            <w:rStyle w:val="ab"/>
            <w:color w:val="000000" w:themeColor="text1"/>
            <w:lang w:val="de-DE"/>
          </w:rPr>
          <w:t>pdf</w:t>
        </w:r>
        <w:proofErr w:type="spellEnd"/>
      </w:hyperlink>
      <w:r w:rsidRPr="00637460">
        <w:rPr>
          <w:rFonts w:ascii="Times New Roman" w:hAnsi="Times New Roman"/>
          <w:color w:val="000000" w:themeColor="text1"/>
        </w:rPr>
        <w:t xml:space="preserve">. Стрелкова Л.В., </w:t>
      </w:r>
      <w:proofErr w:type="spellStart"/>
      <w:r w:rsidRPr="00637460">
        <w:rPr>
          <w:rFonts w:ascii="Times New Roman" w:hAnsi="Times New Roman"/>
          <w:color w:val="000000" w:themeColor="text1"/>
        </w:rPr>
        <w:t>Сабитов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Т.Р. ОСОБЕННОСТИ АНАЛИЗА ЭКОНОМИЧЕСКОГО СОСТОЯНИЯ ПРЕДПРИЯТИЯ / Развитие бухгалтерского учета, анализа, аудита и статистики в условиях современных стратегий хозяйственной деятельности: Сборник научных статей / ред. кол. -  И.Е. </w:t>
      </w:r>
      <w:proofErr w:type="spellStart"/>
      <w:r w:rsidRPr="00637460">
        <w:rPr>
          <w:rFonts w:ascii="Times New Roman" w:hAnsi="Times New Roman"/>
          <w:color w:val="000000" w:themeColor="text1"/>
        </w:rPr>
        <w:t>Мизиковский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Э.С. </w:t>
      </w:r>
      <w:proofErr w:type="spellStart"/>
      <w:r w:rsidRPr="00637460">
        <w:rPr>
          <w:rFonts w:ascii="Times New Roman" w:hAnsi="Times New Roman"/>
          <w:color w:val="000000" w:themeColor="text1"/>
        </w:rPr>
        <w:t>Дружиловская</w:t>
      </w:r>
      <w:proofErr w:type="spellEnd"/>
      <w:r w:rsidRPr="00637460">
        <w:rPr>
          <w:rFonts w:ascii="Times New Roman" w:hAnsi="Times New Roman"/>
          <w:color w:val="000000" w:themeColor="text1"/>
        </w:rPr>
        <w:t>. – Н. Новгород: ННГУ им. Н.И. Лобачевского, 2020. С. 244-249.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28" w:history="1">
        <w:r w:rsidRPr="00637460">
          <w:rPr>
            <w:rStyle w:val="ab"/>
            <w:color w:val="000000" w:themeColor="text1"/>
            <w:lang w:val="de-DE"/>
          </w:rPr>
          <w:t>http</w:t>
        </w:r>
        <w:r w:rsidRPr="00637460">
          <w:rPr>
            <w:rStyle w:val="ab"/>
            <w:color w:val="000000" w:themeColor="text1"/>
          </w:rPr>
          <w:t>://</w:t>
        </w:r>
        <w:r w:rsidRPr="00637460">
          <w:rPr>
            <w:rStyle w:val="ab"/>
            <w:color w:val="000000" w:themeColor="text1"/>
            <w:lang w:val="de-DE"/>
          </w:rPr>
          <w:t>www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iee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unn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ru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wp</w:t>
        </w:r>
        <w:r w:rsidRPr="00637460">
          <w:rPr>
            <w:rStyle w:val="ab"/>
            <w:color w:val="000000" w:themeColor="text1"/>
          </w:rPr>
          <w:t>-</w:t>
        </w:r>
        <w:r w:rsidRPr="00637460">
          <w:rPr>
            <w:rStyle w:val="ab"/>
            <w:color w:val="000000" w:themeColor="text1"/>
            <w:lang w:val="de-DE"/>
          </w:rPr>
          <w:t>content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uploads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sites</w:t>
        </w:r>
        <w:r w:rsidRPr="00637460">
          <w:rPr>
            <w:rStyle w:val="ab"/>
            <w:color w:val="000000" w:themeColor="text1"/>
          </w:rPr>
          <w:t xml:space="preserve">/9/2020/02/ </w:t>
        </w:r>
        <w:r w:rsidRPr="00637460">
          <w:rPr>
            <w:rStyle w:val="ab"/>
            <w:color w:val="000000" w:themeColor="text1"/>
            <w:lang w:val="de-DE"/>
          </w:rPr>
          <w:t>SBORNIK</w:t>
        </w:r>
        <w:r w:rsidRPr="00637460">
          <w:rPr>
            <w:rStyle w:val="ab"/>
            <w:color w:val="000000" w:themeColor="text1"/>
          </w:rPr>
          <w:t>_</w:t>
        </w:r>
        <w:proofErr w:type="spellStart"/>
        <w:r w:rsidRPr="00637460">
          <w:rPr>
            <w:rStyle w:val="ab"/>
            <w:color w:val="000000" w:themeColor="text1"/>
            <w:lang w:val="de-DE"/>
          </w:rPr>
          <w:t>Buhuchet</w:t>
        </w:r>
        <w:proofErr w:type="spellEnd"/>
        <w:r w:rsidRPr="00637460">
          <w:rPr>
            <w:rStyle w:val="ab"/>
            <w:color w:val="000000" w:themeColor="text1"/>
          </w:rPr>
          <w:t xml:space="preserve">_13.01.2020. </w:t>
        </w:r>
        <w:proofErr w:type="spellStart"/>
        <w:r w:rsidRPr="00637460">
          <w:rPr>
            <w:rStyle w:val="ab"/>
            <w:color w:val="000000" w:themeColor="text1"/>
            <w:lang w:val="de-DE"/>
          </w:rPr>
          <w:t>pdf</w:t>
        </w:r>
        <w:proofErr w:type="spellEnd"/>
      </w:hyperlink>
      <w:r w:rsidRPr="00637460">
        <w:rPr>
          <w:rFonts w:ascii="Times New Roman" w:hAnsi="Times New Roman"/>
          <w:color w:val="000000" w:themeColor="text1"/>
        </w:rPr>
        <w:t xml:space="preserve">. </w:t>
      </w:r>
      <w:proofErr w:type="spellStart"/>
      <w:r w:rsidRPr="00637460">
        <w:rPr>
          <w:rFonts w:ascii="Times New Roman" w:hAnsi="Times New Roman"/>
          <w:color w:val="000000" w:themeColor="text1"/>
        </w:rPr>
        <w:t>Дружиловская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Т.Ю., </w:t>
      </w:r>
      <w:proofErr w:type="spellStart"/>
      <w:r w:rsidRPr="00637460">
        <w:rPr>
          <w:rFonts w:ascii="Times New Roman" w:hAnsi="Times New Roman"/>
          <w:color w:val="000000" w:themeColor="text1"/>
        </w:rPr>
        <w:t>Дружиловская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Э.С. НОВАЦИИ В ПОДХОДАХ К ФОРМИРОВАНИЮ ФИНАНСОВОЙ ОТЧЕТНОСТИ РОССИЙСКИХ КОММЕРЧЕСКИХ ОРГАНИЗАЦИЙ / Развитие бухгалтерского учета, анализа, аудита и статистики в условиях современных стратегий хозяйственной деятельности: Сборник научных статей / ред. кол. -  И.Е. </w:t>
      </w:r>
      <w:proofErr w:type="spellStart"/>
      <w:r w:rsidRPr="00637460">
        <w:rPr>
          <w:rFonts w:ascii="Times New Roman" w:hAnsi="Times New Roman"/>
          <w:color w:val="000000" w:themeColor="text1"/>
        </w:rPr>
        <w:t>Мизиковский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Э.С. </w:t>
      </w:r>
      <w:proofErr w:type="spellStart"/>
      <w:r w:rsidRPr="00637460">
        <w:rPr>
          <w:rFonts w:ascii="Times New Roman" w:hAnsi="Times New Roman"/>
          <w:color w:val="000000" w:themeColor="text1"/>
        </w:rPr>
        <w:t>Дружиловская</w:t>
      </w:r>
      <w:proofErr w:type="spellEnd"/>
      <w:r w:rsidRPr="00637460">
        <w:rPr>
          <w:rFonts w:ascii="Times New Roman" w:hAnsi="Times New Roman"/>
          <w:color w:val="000000" w:themeColor="text1"/>
        </w:rPr>
        <w:t>. – Н. Новгород: ННГУ им. Н.И. Лобачевского, 2020. С.109-113.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https://cyberleninka.ru/article/n/faktornyy-analiz-rentabelnosti-sobstvennogo-kapitala-predpriyatiya-po-metodu-dyupon/viewer </w:t>
      </w:r>
      <w:proofErr w:type="spellStart"/>
      <w:r w:rsidRPr="00637460">
        <w:rPr>
          <w:rFonts w:ascii="Times New Roman" w:hAnsi="Times New Roman"/>
          <w:color w:val="000000" w:themeColor="text1"/>
        </w:rPr>
        <w:t>Полуянцевич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О.И. ФАКТОРНЫЙ АНАЛИЗ РЕНТАБЕЛЬНОСТИ СОБСТВЕННОГО КАПИТАЛА ПРЕДПРИЯТИЯ ПО МЕТОДУ ДЮПОН О. И. </w:t>
      </w:r>
      <w:proofErr w:type="spellStart"/>
      <w:r w:rsidRPr="00637460">
        <w:rPr>
          <w:rFonts w:ascii="Times New Roman" w:hAnsi="Times New Roman"/>
          <w:color w:val="000000" w:themeColor="text1"/>
        </w:rPr>
        <w:t>Полуянцевич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// Экономические науки. 2018. №9.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29" w:history="1">
        <w:r w:rsidRPr="00637460">
          <w:rPr>
            <w:rStyle w:val="ab"/>
            <w:color w:val="000000" w:themeColor="text1"/>
            <w:lang w:val="de-DE"/>
          </w:rPr>
          <w:t>http</w:t>
        </w:r>
        <w:r w:rsidRPr="00637460">
          <w:rPr>
            <w:rStyle w:val="ab"/>
            <w:color w:val="000000" w:themeColor="text1"/>
          </w:rPr>
          <w:t>://</w:t>
        </w:r>
        <w:r w:rsidRPr="00637460">
          <w:rPr>
            <w:rStyle w:val="ab"/>
            <w:color w:val="000000" w:themeColor="text1"/>
            <w:lang w:val="de-DE"/>
          </w:rPr>
          <w:t>www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iee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unn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ru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wp</w:t>
        </w:r>
        <w:r w:rsidRPr="00637460">
          <w:rPr>
            <w:rStyle w:val="ab"/>
            <w:color w:val="000000" w:themeColor="text1"/>
          </w:rPr>
          <w:t>-</w:t>
        </w:r>
        <w:r w:rsidRPr="00637460">
          <w:rPr>
            <w:rStyle w:val="ab"/>
            <w:color w:val="000000" w:themeColor="text1"/>
            <w:lang w:val="de-DE"/>
          </w:rPr>
          <w:t>content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uploads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sites</w:t>
        </w:r>
        <w:r w:rsidRPr="00637460">
          <w:rPr>
            <w:rStyle w:val="ab"/>
            <w:color w:val="000000" w:themeColor="text1"/>
          </w:rPr>
          <w:t xml:space="preserve">/9/2020/02/ </w:t>
        </w:r>
        <w:r w:rsidRPr="00637460">
          <w:rPr>
            <w:rStyle w:val="ab"/>
            <w:color w:val="000000" w:themeColor="text1"/>
            <w:lang w:val="de-DE"/>
          </w:rPr>
          <w:t>SBORNIK</w:t>
        </w:r>
        <w:r w:rsidRPr="00637460">
          <w:rPr>
            <w:rStyle w:val="ab"/>
            <w:color w:val="000000" w:themeColor="text1"/>
          </w:rPr>
          <w:t>_</w:t>
        </w:r>
        <w:proofErr w:type="spellStart"/>
        <w:r w:rsidRPr="00637460">
          <w:rPr>
            <w:rStyle w:val="ab"/>
            <w:color w:val="000000" w:themeColor="text1"/>
            <w:lang w:val="de-DE"/>
          </w:rPr>
          <w:t>Buhuchet</w:t>
        </w:r>
        <w:proofErr w:type="spellEnd"/>
        <w:r w:rsidRPr="00637460">
          <w:rPr>
            <w:rStyle w:val="ab"/>
            <w:color w:val="000000" w:themeColor="text1"/>
          </w:rPr>
          <w:t xml:space="preserve">_13.01.2020. </w:t>
        </w:r>
        <w:proofErr w:type="spellStart"/>
        <w:r w:rsidRPr="00637460">
          <w:rPr>
            <w:rStyle w:val="ab"/>
            <w:color w:val="000000" w:themeColor="text1"/>
            <w:lang w:val="de-DE"/>
          </w:rPr>
          <w:t>pdf</w:t>
        </w:r>
        <w:proofErr w:type="spellEnd"/>
      </w:hyperlink>
      <w:r w:rsidRPr="00637460">
        <w:rPr>
          <w:rFonts w:ascii="Times New Roman" w:hAnsi="Times New Roman"/>
          <w:color w:val="000000" w:themeColor="text1"/>
        </w:rPr>
        <w:t xml:space="preserve">. </w:t>
      </w:r>
      <w:proofErr w:type="spellStart"/>
      <w:r w:rsidRPr="00637460">
        <w:rPr>
          <w:rFonts w:ascii="Times New Roman" w:hAnsi="Times New Roman"/>
          <w:color w:val="000000" w:themeColor="text1"/>
        </w:rPr>
        <w:t>Лохина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И.Н. СОВРЕМЕННОЕ РАЗВИТИЕ БУХГАЛТЕРСКОГО УЧЕТА В РОССИЙСКОЙ ФЕДЕРАЦИИ / Развитие бухгалтерского учета, анализа, аудита и статистики в условиях  современных стратегий хозяйственной деятельности: Сборник научных статей / ред. кол. -  И.Е. </w:t>
      </w:r>
      <w:proofErr w:type="spellStart"/>
      <w:r w:rsidRPr="00637460">
        <w:rPr>
          <w:rFonts w:ascii="Times New Roman" w:hAnsi="Times New Roman"/>
          <w:color w:val="000000" w:themeColor="text1"/>
        </w:rPr>
        <w:t>Мизиковский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Э.С. </w:t>
      </w:r>
      <w:proofErr w:type="spellStart"/>
      <w:r w:rsidRPr="00637460">
        <w:rPr>
          <w:rFonts w:ascii="Times New Roman" w:hAnsi="Times New Roman"/>
          <w:color w:val="000000" w:themeColor="text1"/>
        </w:rPr>
        <w:t>Дружиловская</w:t>
      </w:r>
      <w:proofErr w:type="spellEnd"/>
      <w:r w:rsidRPr="00637460">
        <w:rPr>
          <w:rFonts w:ascii="Times New Roman" w:hAnsi="Times New Roman"/>
          <w:color w:val="000000" w:themeColor="text1"/>
        </w:rPr>
        <w:t>. – Н. Новгород: ННГУ им. Н.И. Лобачевского, 2020. С. 109-113.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30" w:history="1">
        <w:r w:rsidRPr="00637460">
          <w:rPr>
            <w:rStyle w:val="ab"/>
            <w:color w:val="000000" w:themeColor="text1"/>
            <w:lang w:val="de-DE"/>
          </w:rPr>
          <w:t>http</w:t>
        </w:r>
        <w:r w:rsidRPr="00637460">
          <w:rPr>
            <w:rStyle w:val="ab"/>
            <w:color w:val="000000" w:themeColor="text1"/>
          </w:rPr>
          <w:t>://</w:t>
        </w:r>
        <w:r w:rsidRPr="00637460">
          <w:rPr>
            <w:rStyle w:val="ab"/>
            <w:color w:val="000000" w:themeColor="text1"/>
            <w:lang w:val="de-DE"/>
          </w:rPr>
          <w:t>www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iee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unn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ru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wp</w:t>
        </w:r>
        <w:r w:rsidRPr="00637460">
          <w:rPr>
            <w:rStyle w:val="ab"/>
            <w:color w:val="000000" w:themeColor="text1"/>
          </w:rPr>
          <w:t>-</w:t>
        </w:r>
        <w:r w:rsidRPr="00637460">
          <w:rPr>
            <w:rStyle w:val="ab"/>
            <w:color w:val="000000" w:themeColor="text1"/>
            <w:lang w:val="de-DE"/>
          </w:rPr>
          <w:t>content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uploads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sites</w:t>
        </w:r>
        <w:r w:rsidRPr="00637460">
          <w:rPr>
            <w:rStyle w:val="ab"/>
            <w:color w:val="000000" w:themeColor="text1"/>
          </w:rPr>
          <w:t xml:space="preserve">/9/2020/02/ </w:t>
        </w:r>
        <w:r w:rsidRPr="00637460">
          <w:rPr>
            <w:rStyle w:val="ab"/>
            <w:color w:val="000000" w:themeColor="text1"/>
            <w:lang w:val="de-DE"/>
          </w:rPr>
          <w:t>SBORNIK</w:t>
        </w:r>
        <w:r w:rsidRPr="00637460">
          <w:rPr>
            <w:rStyle w:val="ab"/>
            <w:color w:val="000000" w:themeColor="text1"/>
          </w:rPr>
          <w:t>_</w:t>
        </w:r>
        <w:proofErr w:type="spellStart"/>
        <w:r w:rsidRPr="00637460">
          <w:rPr>
            <w:rStyle w:val="ab"/>
            <w:color w:val="000000" w:themeColor="text1"/>
            <w:lang w:val="de-DE"/>
          </w:rPr>
          <w:t>Buhuchet</w:t>
        </w:r>
        <w:proofErr w:type="spellEnd"/>
        <w:r w:rsidRPr="00637460">
          <w:rPr>
            <w:rStyle w:val="ab"/>
            <w:color w:val="000000" w:themeColor="text1"/>
          </w:rPr>
          <w:t xml:space="preserve">_13.01.2020. </w:t>
        </w:r>
        <w:proofErr w:type="spellStart"/>
        <w:r w:rsidRPr="00637460">
          <w:rPr>
            <w:rStyle w:val="ab"/>
            <w:color w:val="000000" w:themeColor="text1"/>
            <w:lang w:val="de-DE"/>
          </w:rPr>
          <w:t>pdf</w:t>
        </w:r>
        <w:proofErr w:type="spellEnd"/>
      </w:hyperlink>
      <w:r w:rsidRPr="00637460">
        <w:rPr>
          <w:rFonts w:ascii="Times New Roman" w:hAnsi="Times New Roman"/>
          <w:color w:val="000000" w:themeColor="text1"/>
        </w:rPr>
        <w:t xml:space="preserve">. </w:t>
      </w:r>
      <w:proofErr w:type="spellStart"/>
      <w:r w:rsidRPr="00637460">
        <w:rPr>
          <w:rFonts w:ascii="Times New Roman" w:hAnsi="Times New Roman"/>
          <w:color w:val="000000" w:themeColor="text1"/>
        </w:rPr>
        <w:t>Шихаматов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Ш.Б.,  </w:t>
      </w:r>
      <w:proofErr w:type="spellStart"/>
      <w:r w:rsidRPr="00637460">
        <w:rPr>
          <w:rFonts w:ascii="Times New Roman" w:hAnsi="Times New Roman"/>
          <w:color w:val="000000" w:themeColor="text1"/>
        </w:rPr>
        <w:t>Омарова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О.Ф. ТРЕБОВАНИЯ, ПРЕДЪЯВЛЯЕМЫЕ К ИНФОРМАЦИОННЫМ ТЕХНОЛОГИЯМ В БУХГАЛТЕРСКОМ УЧЕТЕ В СОВРЕМЕННЫХ УСЛОВИЯХ / Развитие бухгалтерского учета, анализа, аудита и статистики в условиях современных стратегий хозяйственной деятельности: Сборник научных статей / ред. кол. -  И.Е. </w:t>
      </w:r>
      <w:proofErr w:type="spellStart"/>
      <w:r w:rsidRPr="00637460">
        <w:rPr>
          <w:rFonts w:ascii="Times New Roman" w:hAnsi="Times New Roman"/>
          <w:color w:val="000000" w:themeColor="text1"/>
        </w:rPr>
        <w:t>Мизиковский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Э.С. </w:t>
      </w:r>
      <w:proofErr w:type="spellStart"/>
      <w:r w:rsidRPr="00637460">
        <w:rPr>
          <w:rFonts w:ascii="Times New Roman" w:hAnsi="Times New Roman"/>
          <w:color w:val="000000" w:themeColor="text1"/>
        </w:rPr>
        <w:t>Дружиловская</w:t>
      </w:r>
      <w:proofErr w:type="spellEnd"/>
      <w:r w:rsidRPr="00637460">
        <w:rPr>
          <w:rFonts w:ascii="Times New Roman" w:hAnsi="Times New Roman"/>
          <w:color w:val="000000" w:themeColor="text1"/>
        </w:rPr>
        <w:t>. – Н. Новгород: ННГУ им. Н.И. Лобачевского, 2020. С.109-113.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31" w:history="1">
        <w:r w:rsidRPr="00637460">
          <w:rPr>
            <w:rStyle w:val="ab"/>
            <w:color w:val="000000" w:themeColor="text1"/>
            <w:lang w:val="de-DE"/>
          </w:rPr>
          <w:t>http</w:t>
        </w:r>
        <w:r w:rsidRPr="00637460">
          <w:rPr>
            <w:rStyle w:val="ab"/>
            <w:color w:val="000000" w:themeColor="text1"/>
          </w:rPr>
          <w:t>://</w:t>
        </w:r>
        <w:r w:rsidRPr="00637460">
          <w:rPr>
            <w:rStyle w:val="ab"/>
            <w:color w:val="000000" w:themeColor="text1"/>
            <w:lang w:val="de-DE"/>
          </w:rPr>
          <w:t>www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iee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unn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ru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wp</w:t>
        </w:r>
        <w:r w:rsidRPr="00637460">
          <w:rPr>
            <w:rStyle w:val="ab"/>
            <w:color w:val="000000" w:themeColor="text1"/>
          </w:rPr>
          <w:t>-</w:t>
        </w:r>
        <w:r w:rsidRPr="00637460">
          <w:rPr>
            <w:rStyle w:val="ab"/>
            <w:color w:val="000000" w:themeColor="text1"/>
            <w:lang w:val="de-DE"/>
          </w:rPr>
          <w:t>content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uploads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sites</w:t>
        </w:r>
        <w:r w:rsidRPr="00637460">
          <w:rPr>
            <w:rStyle w:val="ab"/>
            <w:color w:val="000000" w:themeColor="text1"/>
          </w:rPr>
          <w:t xml:space="preserve">/9/2020/02/ </w:t>
        </w:r>
        <w:r w:rsidRPr="00637460">
          <w:rPr>
            <w:rStyle w:val="ab"/>
            <w:color w:val="000000" w:themeColor="text1"/>
            <w:lang w:val="de-DE"/>
          </w:rPr>
          <w:t>SBORNIK</w:t>
        </w:r>
        <w:r w:rsidRPr="00637460">
          <w:rPr>
            <w:rStyle w:val="ab"/>
            <w:color w:val="000000" w:themeColor="text1"/>
          </w:rPr>
          <w:t>_</w:t>
        </w:r>
        <w:proofErr w:type="spellStart"/>
        <w:r w:rsidRPr="00637460">
          <w:rPr>
            <w:rStyle w:val="ab"/>
            <w:color w:val="000000" w:themeColor="text1"/>
            <w:lang w:val="de-DE"/>
          </w:rPr>
          <w:t>Buhuchet</w:t>
        </w:r>
        <w:proofErr w:type="spellEnd"/>
        <w:r w:rsidRPr="00637460">
          <w:rPr>
            <w:rStyle w:val="ab"/>
            <w:color w:val="000000" w:themeColor="text1"/>
          </w:rPr>
          <w:t xml:space="preserve">_13.01.2020. </w:t>
        </w:r>
        <w:proofErr w:type="spellStart"/>
        <w:r w:rsidRPr="00637460">
          <w:rPr>
            <w:rStyle w:val="ab"/>
            <w:color w:val="000000" w:themeColor="text1"/>
            <w:lang w:val="de-DE"/>
          </w:rPr>
          <w:t>pdf</w:t>
        </w:r>
        <w:proofErr w:type="spellEnd"/>
      </w:hyperlink>
      <w:r w:rsidRPr="00637460">
        <w:rPr>
          <w:rFonts w:ascii="Times New Roman" w:hAnsi="Times New Roman"/>
          <w:color w:val="000000" w:themeColor="text1"/>
        </w:rPr>
        <w:t xml:space="preserve">. Кузнецов Ю.А., </w:t>
      </w:r>
      <w:proofErr w:type="spellStart"/>
      <w:r w:rsidRPr="00637460">
        <w:rPr>
          <w:rFonts w:ascii="Times New Roman" w:hAnsi="Times New Roman"/>
          <w:color w:val="000000" w:themeColor="text1"/>
        </w:rPr>
        <w:t>Зореновская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Д.Н., Мартемьянова Я.А.   ПРОГНОЗИРОВАНИЕ В ПРОГРАММНЫХ ПАКЕТАХ ФИНАНСОВО-ЭКОНОМИЧЕСКОГО АНАЛИЗА / Развитие бухгалтерского учета, анализа, аудита и статистики в условиях современных стратегий хозяйственной деятельности: Сборник научных статей / ред. кол. -  И.Е. </w:t>
      </w:r>
      <w:proofErr w:type="spellStart"/>
      <w:r w:rsidRPr="00637460">
        <w:rPr>
          <w:rFonts w:ascii="Times New Roman" w:hAnsi="Times New Roman"/>
          <w:color w:val="000000" w:themeColor="text1"/>
        </w:rPr>
        <w:t>Мизиковский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Э.С. </w:t>
      </w:r>
      <w:proofErr w:type="spellStart"/>
      <w:r w:rsidRPr="00637460">
        <w:rPr>
          <w:rFonts w:ascii="Times New Roman" w:hAnsi="Times New Roman"/>
          <w:color w:val="000000" w:themeColor="text1"/>
        </w:rPr>
        <w:t>Дружиловская</w:t>
      </w:r>
      <w:proofErr w:type="spellEnd"/>
      <w:r w:rsidRPr="00637460">
        <w:rPr>
          <w:rFonts w:ascii="Times New Roman" w:hAnsi="Times New Roman"/>
          <w:color w:val="000000" w:themeColor="text1"/>
        </w:rPr>
        <w:t>. – Н. Новгород: ННГУ им. Н.И. Лобачевского, 2020. С.115-118.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32" w:history="1">
        <w:r w:rsidRPr="00637460">
          <w:rPr>
            <w:rStyle w:val="ab"/>
            <w:color w:val="000000" w:themeColor="text1"/>
            <w:lang w:val="de-DE"/>
          </w:rPr>
          <w:t>http</w:t>
        </w:r>
        <w:r w:rsidRPr="00637460">
          <w:rPr>
            <w:rStyle w:val="ab"/>
            <w:color w:val="000000" w:themeColor="text1"/>
          </w:rPr>
          <w:t>://</w:t>
        </w:r>
        <w:r w:rsidRPr="00637460">
          <w:rPr>
            <w:rStyle w:val="ab"/>
            <w:color w:val="000000" w:themeColor="text1"/>
            <w:lang w:val="de-DE"/>
          </w:rPr>
          <w:t>www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iee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unn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ru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wp</w:t>
        </w:r>
        <w:r w:rsidRPr="00637460">
          <w:rPr>
            <w:rStyle w:val="ab"/>
            <w:color w:val="000000" w:themeColor="text1"/>
          </w:rPr>
          <w:t>-</w:t>
        </w:r>
        <w:r w:rsidRPr="00637460">
          <w:rPr>
            <w:rStyle w:val="ab"/>
            <w:color w:val="000000" w:themeColor="text1"/>
            <w:lang w:val="de-DE"/>
          </w:rPr>
          <w:t>content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uploads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sites</w:t>
        </w:r>
        <w:r w:rsidRPr="00637460">
          <w:rPr>
            <w:rStyle w:val="ab"/>
            <w:color w:val="000000" w:themeColor="text1"/>
          </w:rPr>
          <w:t xml:space="preserve">/9/2020/02/ </w:t>
        </w:r>
        <w:r w:rsidRPr="00637460">
          <w:rPr>
            <w:rStyle w:val="ab"/>
            <w:color w:val="000000" w:themeColor="text1"/>
            <w:lang w:val="de-DE"/>
          </w:rPr>
          <w:t>SBORNIK</w:t>
        </w:r>
        <w:r w:rsidRPr="00637460">
          <w:rPr>
            <w:rStyle w:val="ab"/>
            <w:color w:val="000000" w:themeColor="text1"/>
          </w:rPr>
          <w:t>_</w:t>
        </w:r>
        <w:proofErr w:type="spellStart"/>
        <w:r w:rsidRPr="00637460">
          <w:rPr>
            <w:rStyle w:val="ab"/>
            <w:color w:val="000000" w:themeColor="text1"/>
            <w:lang w:val="de-DE"/>
          </w:rPr>
          <w:t>Buhuchet</w:t>
        </w:r>
        <w:proofErr w:type="spellEnd"/>
        <w:r w:rsidRPr="00637460">
          <w:rPr>
            <w:rStyle w:val="ab"/>
            <w:color w:val="000000" w:themeColor="text1"/>
          </w:rPr>
          <w:t xml:space="preserve">_13.01.2020. </w:t>
        </w:r>
        <w:proofErr w:type="spellStart"/>
        <w:r w:rsidRPr="00637460">
          <w:rPr>
            <w:rStyle w:val="ab"/>
            <w:color w:val="000000" w:themeColor="text1"/>
            <w:lang w:val="de-DE"/>
          </w:rPr>
          <w:t>pdf</w:t>
        </w:r>
        <w:proofErr w:type="spellEnd"/>
      </w:hyperlink>
      <w:r w:rsidRPr="00637460">
        <w:rPr>
          <w:rFonts w:ascii="Times New Roman" w:hAnsi="Times New Roman"/>
          <w:color w:val="000000" w:themeColor="text1"/>
        </w:rPr>
        <w:t xml:space="preserve">. Мусаев Т.К. ОРГАНИЗАЦИОННЫЕ АСПЕКТЫ АНАЛИЗА ОБОРОТНЫХ АКТИВОВ В ОРГАНИЗАЦИЯХ / Развитие бухгалтерского учета, анализа, аудита и статистики в условиях современных стратегий хозяйственной деятельности: Сборник научных статей / ред. кол. -  И.Е. </w:t>
      </w:r>
      <w:proofErr w:type="spellStart"/>
      <w:r w:rsidRPr="00637460">
        <w:rPr>
          <w:rFonts w:ascii="Times New Roman" w:hAnsi="Times New Roman"/>
          <w:color w:val="000000" w:themeColor="text1"/>
        </w:rPr>
        <w:t>Мизиковский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Э.С. </w:t>
      </w:r>
      <w:proofErr w:type="spellStart"/>
      <w:r w:rsidRPr="00637460">
        <w:rPr>
          <w:rFonts w:ascii="Times New Roman" w:hAnsi="Times New Roman"/>
          <w:color w:val="000000" w:themeColor="text1"/>
        </w:rPr>
        <w:t>Дружиловская</w:t>
      </w:r>
      <w:proofErr w:type="spellEnd"/>
      <w:r w:rsidRPr="00637460">
        <w:rPr>
          <w:rFonts w:ascii="Times New Roman" w:hAnsi="Times New Roman"/>
          <w:color w:val="000000" w:themeColor="text1"/>
        </w:rPr>
        <w:t>. – Н. Новгород: ННГУ им. Н.И. Лобачевского, 2020. С. 228-232.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33" w:history="1">
        <w:r w:rsidRPr="00637460">
          <w:rPr>
            <w:rStyle w:val="ab"/>
            <w:color w:val="000000" w:themeColor="text1"/>
          </w:rPr>
          <w:t>https://cyberleninka.ru/article/n/razvitie-metodologii-ekonomicheskogo-analiza-v-tsifrovoy-ekonomike</w:t>
        </w:r>
      </w:hyperlink>
      <w:r w:rsidRPr="00637460">
        <w:rPr>
          <w:rFonts w:ascii="Times New Roman" w:hAnsi="Times New Roman"/>
          <w:color w:val="000000" w:themeColor="text1"/>
        </w:rPr>
        <w:t xml:space="preserve">. </w:t>
      </w:r>
      <w:proofErr w:type="spellStart"/>
      <w:r w:rsidRPr="00637460">
        <w:rPr>
          <w:rFonts w:ascii="Times New Roman" w:hAnsi="Times New Roman"/>
          <w:color w:val="000000" w:themeColor="text1"/>
        </w:rPr>
        <w:t>Пласкова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Наталия Степановна РАЗВИТИЕ МЕТОДОЛОГИИ ЭКОНОМИЧЕСКОГО АНАЛИЗА В ЦИФРОВОЙ ЭКОНОМИКЕ // Учет. Анализ. Аудит. 2018. Т. 5, № 2.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widowControl/>
        <w:snapToGrid/>
        <w:spacing w:before="0" w:after="0"/>
        <w:ind w:firstLine="567"/>
        <w:jc w:val="both"/>
        <w:rPr>
          <w:color w:val="000000" w:themeColor="text1"/>
          <w:sz w:val="20"/>
        </w:rPr>
      </w:pPr>
    </w:p>
    <w:p w:rsidR="00704B7F" w:rsidRPr="00637460" w:rsidRDefault="00704B7F" w:rsidP="00704B7F">
      <w:pPr>
        <w:widowControl/>
        <w:tabs>
          <w:tab w:val="left" w:pos="1080"/>
        </w:tabs>
        <w:snapToGrid/>
        <w:spacing w:before="0" w:after="0"/>
        <w:ind w:firstLine="709"/>
        <w:rPr>
          <w:b/>
          <w:iCs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</w:t>
      </w:r>
      <w:r w:rsidRPr="00637460">
        <w:rPr>
          <w:b/>
          <w:iCs/>
          <w:color w:val="000000" w:themeColor="text1"/>
          <w:sz w:val="20"/>
        </w:rPr>
        <w:t xml:space="preserve"> «</w:t>
      </w:r>
      <w:r w:rsidRPr="00637460">
        <w:rPr>
          <w:b/>
          <w:color w:val="000000" w:themeColor="text1"/>
          <w:sz w:val="20"/>
        </w:rPr>
        <w:t>Оценка и анализ имущественного положения хозяйствующего субъекта</w:t>
      </w:r>
      <w:r w:rsidRPr="00637460">
        <w:rPr>
          <w:b/>
          <w:iCs/>
          <w:color w:val="000000" w:themeColor="text1"/>
          <w:sz w:val="20"/>
        </w:rPr>
        <w:t>»</w:t>
      </w:r>
    </w:p>
    <w:p w:rsidR="00704B7F" w:rsidRPr="00637460" w:rsidRDefault="00704B7F" w:rsidP="00704B7F">
      <w:pPr>
        <w:widowControl/>
        <w:tabs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tabs>
          <w:tab w:val="left" w:pos="0"/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lastRenderedPageBreak/>
        <w:t>Формирование имущественного потенциала в бухгалтерском учете.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tabs>
          <w:tab w:val="left" w:pos="0"/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Структура имущества предприятия и источники его образования.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tabs>
          <w:tab w:val="left" w:pos="0"/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Аналитическая группировка актива баланса.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tabs>
          <w:tab w:val="left" w:pos="0"/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Аналитическая группировка пассива баланса.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tabs>
          <w:tab w:val="left" w:pos="0"/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yandex-sans" w:hAnsi="yandex-sans"/>
          <w:color w:val="000000" w:themeColor="text1"/>
        </w:rPr>
        <w:t>Анализ динамики состава и структуры имущества и его цель.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spacing w:after="0" w:line="240" w:lineRule="auto"/>
        <w:ind w:left="993" w:hanging="426"/>
        <w:rPr>
          <w:rFonts w:ascii="yandex-sans" w:hAnsi="yandex-sans"/>
          <w:color w:val="000000" w:themeColor="text1"/>
        </w:rPr>
      </w:pPr>
      <w:r w:rsidRPr="00637460">
        <w:rPr>
          <w:rFonts w:ascii="yandex-sans" w:hAnsi="yandex-sans"/>
          <w:color w:val="000000" w:themeColor="text1"/>
        </w:rPr>
        <w:t xml:space="preserve"> Реальные активы, их состав и значение в деятельности предприятия.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spacing w:after="0" w:line="240" w:lineRule="auto"/>
        <w:ind w:left="993" w:hanging="426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Анализ оборотных активов, сгруппированных по степени риска.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993" w:hanging="426"/>
        <w:rPr>
          <w:rFonts w:ascii="yandex-sans" w:hAnsi="yandex-sans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Анализ оборачиваемости оборотного капитала.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tabs>
          <w:tab w:val="left" w:pos="0"/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Соотношение темпов роста оборотных и </w:t>
      </w:r>
      <w:proofErr w:type="spellStart"/>
      <w:r w:rsidRPr="00637460">
        <w:rPr>
          <w:rFonts w:ascii="Times New Roman" w:hAnsi="Times New Roman"/>
          <w:color w:val="000000" w:themeColor="text1"/>
        </w:rPr>
        <w:t>внеоборотных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активов.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Финансовые коэффициенты, характеризующие имущественное положение организации.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Оценка удельного веса долгосрочных финансовых вложений во </w:t>
      </w:r>
      <w:proofErr w:type="spellStart"/>
      <w:r w:rsidRPr="00637460">
        <w:rPr>
          <w:rFonts w:ascii="Times New Roman" w:hAnsi="Times New Roman"/>
          <w:color w:val="000000" w:themeColor="text1"/>
        </w:rPr>
        <w:t>внеоборотных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активах.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Оценка удельного веса отложенных налоговых обязательств во </w:t>
      </w:r>
      <w:proofErr w:type="spellStart"/>
      <w:r w:rsidRPr="00637460">
        <w:rPr>
          <w:rFonts w:ascii="Times New Roman" w:hAnsi="Times New Roman"/>
          <w:color w:val="000000" w:themeColor="text1"/>
        </w:rPr>
        <w:t>внеоборотных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активах.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Коэффициенты соотношения мобильных и иммобилизованных средств.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Коэффициент соотношения оборотных и </w:t>
      </w:r>
      <w:proofErr w:type="spellStart"/>
      <w:r w:rsidRPr="00637460">
        <w:rPr>
          <w:rFonts w:ascii="Times New Roman" w:hAnsi="Times New Roman"/>
          <w:color w:val="000000" w:themeColor="text1"/>
        </w:rPr>
        <w:t>внеоборотных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активов.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Общий показатель для оценки эффективности  изменений структуры имущественного потенциала.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Частные показатели оценки эффективность изменения  составляющих имущественного комплекса.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Анализ структуры пассивов баланса.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Оценка динамики капитала по данным бухгалтерского баланса.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Оценка </w:t>
      </w:r>
      <w:proofErr w:type="spellStart"/>
      <w:r w:rsidRPr="00637460">
        <w:rPr>
          <w:rFonts w:ascii="Times New Roman" w:hAnsi="Times New Roman"/>
          <w:color w:val="000000" w:themeColor="text1"/>
        </w:rPr>
        <w:t>внеоборотных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активов по балансу и на основе коэффициентов.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Охарактеризуйте схему движения имущественного потенциала.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Оборотные фонды и фонды обращения, их состав.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Оценка оборотных средств предприятия.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Методика расчета показателей оборачиваемости оборотных средств.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Оценка чистых оборотных активов.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Дебиторская задолженность, ее анализ.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Источники формирования имущества предприятия.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Структура собственного капитала. Анализ движения собственного капитала.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Структура заемного капитала. Анализ источников заемных средств.</w:t>
      </w:r>
    </w:p>
    <w:p w:rsidR="00704B7F" w:rsidRPr="00637460" w:rsidRDefault="00704B7F" w:rsidP="00704B7F">
      <w:pPr>
        <w:pStyle w:val="afff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hanging="153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Методика определения неудовлетворительной структуры баланса предприятия</w:t>
      </w:r>
    </w:p>
    <w:p w:rsidR="00F976ED" w:rsidRDefault="00F976ED" w:rsidP="00704B7F">
      <w:pPr>
        <w:tabs>
          <w:tab w:val="left" w:pos="993"/>
          <w:tab w:val="left" w:pos="1134"/>
        </w:tabs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</w:p>
    <w:p w:rsidR="00704B7F" w:rsidRPr="00637460" w:rsidRDefault="00704B7F" w:rsidP="00704B7F">
      <w:pPr>
        <w:tabs>
          <w:tab w:val="left" w:pos="993"/>
          <w:tab w:val="left" w:pos="1134"/>
        </w:tabs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4. «Оценка и анализ  финансового положения хозяйствующего субъекта»</w:t>
      </w:r>
    </w:p>
    <w:p w:rsidR="00704B7F" w:rsidRPr="00637460" w:rsidRDefault="00704B7F" w:rsidP="00704B7F">
      <w:pPr>
        <w:tabs>
          <w:tab w:val="left" w:pos="993"/>
        </w:tabs>
        <w:snapToGrid/>
        <w:spacing w:before="0" w:after="0"/>
        <w:ind w:firstLine="567"/>
        <w:jc w:val="both"/>
        <w:rPr>
          <w:b/>
          <w:bCs/>
          <w:iCs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 xml:space="preserve"> Темы реферата</w:t>
      </w:r>
    </w:p>
    <w:p w:rsidR="00704B7F" w:rsidRPr="00637460" w:rsidRDefault="00704B7F" w:rsidP="00704B7F">
      <w:pPr>
        <w:widowControl/>
        <w:snapToGrid/>
        <w:spacing w:before="0" w:after="0"/>
        <w:ind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1. Напишите реферат-рецензию на статью: </w:t>
      </w:r>
      <w:r w:rsidRPr="00637460">
        <w:rPr>
          <w:color w:val="000000" w:themeColor="text1"/>
          <w:sz w:val="20"/>
          <w:shd w:val="clear" w:color="auto" w:fill="FFFFFF"/>
        </w:rPr>
        <w:t xml:space="preserve">http://web.snauka.ru/issues/2018/02/85757. </w:t>
      </w:r>
      <w:proofErr w:type="spellStart"/>
      <w:r w:rsidRPr="00637460">
        <w:rPr>
          <w:color w:val="000000" w:themeColor="text1"/>
          <w:sz w:val="20"/>
        </w:rPr>
        <w:t>Тусаева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Азиза</w:t>
      </w:r>
      <w:proofErr w:type="spellEnd"/>
      <w:r w:rsidRPr="00637460">
        <w:rPr>
          <w:color w:val="000000" w:themeColor="text1"/>
          <w:sz w:val="20"/>
        </w:rPr>
        <w:t xml:space="preserve"> Рустамовна, Попцова Виктория Александровна, Гаврилова Арина Викторовна. А</w:t>
      </w:r>
      <w:r w:rsidRPr="00637460">
        <w:rPr>
          <w:color w:val="000000" w:themeColor="text1"/>
          <w:sz w:val="20"/>
          <w:shd w:val="clear" w:color="auto" w:fill="FFFFFF"/>
        </w:rPr>
        <w:t>НАЛИЗ ЛИКВИДНОСТИ И ПЛАТЁЖЕСПОСОБНОСТИ ПРЕДПРИЯТИЯ НА ПРИМЕРЕ АКЦИОНЕРНОГО ОБЩЕСТВА // СОВРЕМЕННЫЕ НАУЧНЫЕ ИССЛЕДОВАНИЯ И ИННОВАЦИИ // Электронный научно-практический журнал «Современные научные исследования и инновации. 2018. № 2.</w:t>
      </w:r>
      <w:r w:rsidRPr="00637460">
        <w:rPr>
          <w:rFonts w:ascii="Georgia" w:hAnsi="Georgia"/>
          <w:color w:val="000000" w:themeColor="text1"/>
          <w:sz w:val="20"/>
          <w:shd w:val="clear" w:color="auto" w:fill="FFFFFF"/>
        </w:rPr>
        <w:t xml:space="preserve">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color w:val="000000" w:themeColor="text1"/>
        </w:rPr>
        <w:t xml:space="preserve">2. </w:t>
      </w: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34" w:history="1">
        <w:r w:rsidRPr="00637460">
          <w:rPr>
            <w:rStyle w:val="ab"/>
            <w:color w:val="000000" w:themeColor="text1"/>
            <w:lang w:val="de-DE"/>
          </w:rPr>
          <w:t>http</w:t>
        </w:r>
        <w:r w:rsidRPr="00637460">
          <w:rPr>
            <w:rStyle w:val="ab"/>
            <w:color w:val="000000" w:themeColor="text1"/>
          </w:rPr>
          <w:t>://</w:t>
        </w:r>
        <w:r w:rsidRPr="00637460">
          <w:rPr>
            <w:rStyle w:val="ab"/>
            <w:color w:val="000000" w:themeColor="text1"/>
            <w:lang w:val="de-DE"/>
          </w:rPr>
          <w:t>www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iee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unn</w:t>
        </w:r>
        <w:r w:rsidRPr="00637460">
          <w:rPr>
            <w:rStyle w:val="ab"/>
            <w:color w:val="000000" w:themeColor="text1"/>
          </w:rPr>
          <w:t>.</w:t>
        </w:r>
        <w:r w:rsidRPr="00637460">
          <w:rPr>
            <w:rStyle w:val="ab"/>
            <w:color w:val="000000" w:themeColor="text1"/>
            <w:lang w:val="de-DE"/>
          </w:rPr>
          <w:t>ru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wp</w:t>
        </w:r>
        <w:r w:rsidRPr="00637460">
          <w:rPr>
            <w:rStyle w:val="ab"/>
            <w:color w:val="000000" w:themeColor="text1"/>
          </w:rPr>
          <w:t>-</w:t>
        </w:r>
        <w:r w:rsidRPr="00637460">
          <w:rPr>
            <w:rStyle w:val="ab"/>
            <w:color w:val="000000" w:themeColor="text1"/>
            <w:lang w:val="de-DE"/>
          </w:rPr>
          <w:t>content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uploads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de-DE"/>
          </w:rPr>
          <w:t>sites</w:t>
        </w:r>
        <w:r w:rsidRPr="00637460">
          <w:rPr>
            <w:rStyle w:val="ab"/>
            <w:color w:val="000000" w:themeColor="text1"/>
          </w:rPr>
          <w:t xml:space="preserve">/9/2020/02/ </w:t>
        </w:r>
        <w:r w:rsidRPr="00637460">
          <w:rPr>
            <w:rStyle w:val="ab"/>
            <w:color w:val="000000" w:themeColor="text1"/>
            <w:lang w:val="de-DE"/>
          </w:rPr>
          <w:t>SBORNIK</w:t>
        </w:r>
        <w:r w:rsidRPr="00637460">
          <w:rPr>
            <w:rStyle w:val="ab"/>
            <w:color w:val="000000" w:themeColor="text1"/>
          </w:rPr>
          <w:t>_</w:t>
        </w:r>
        <w:proofErr w:type="spellStart"/>
        <w:r w:rsidRPr="00637460">
          <w:rPr>
            <w:rStyle w:val="ab"/>
            <w:color w:val="000000" w:themeColor="text1"/>
            <w:lang w:val="de-DE"/>
          </w:rPr>
          <w:t>Buhuchet</w:t>
        </w:r>
        <w:proofErr w:type="spellEnd"/>
        <w:r w:rsidRPr="00637460">
          <w:rPr>
            <w:rStyle w:val="ab"/>
            <w:color w:val="000000" w:themeColor="text1"/>
          </w:rPr>
          <w:t xml:space="preserve">_13.01.2020. </w:t>
        </w:r>
        <w:proofErr w:type="spellStart"/>
        <w:r w:rsidRPr="00637460">
          <w:rPr>
            <w:rStyle w:val="ab"/>
            <w:color w:val="000000" w:themeColor="text1"/>
            <w:lang w:val="de-DE"/>
          </w:rPr>
          <w:t>pdf</w:t>
        </w:r>
        <w:proofErr w:type="spellEnd"/>
      </w:hyperlink>
      <w:r w:rsidRPr="00637460">
        <w:rPr>
          <w:rFonts w:ascii="Times New Roman" w:hAnsi="Times New Roman"/>
          <w:color w:val="000000" w:themeColor="text1"/>
        </w:rPr>
        <w:t xml:space="preserve">. </w:t>
      </w:r>
      <w:proofErr w:type="spellStart"/>
      <w:r w:rsidRPr="00637460">
        <w:rPr>
          <w:rFonts w:ascii="Times New Roman" w:hAnsi="Times New Roman"/>
          <w:color w:val="000000" w:themeColor="text1"/>
        </w:rPr>
        <w:t>Салмин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П.С., </w:t>
      </w:r>
      <w:proofErr w:type="spellStart"/>
      <w:r w:rsidRPr="00637460">
        <w:rPr>
          <w:rFonts w:ascii="Times New Roman" w:hAnsi="Times New Roman"/>
          <w:color w:val="000000" w:themeColor="text1"/>
        </w:rPr>
        <w:t>Салмина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Н.А. НЕТРАДИЦИОННОЙ ПОДХОД К РАСЧЕТУ КОЭФФИЦИЕНТОВ ЛИКВИДНОСТИ ДЛЯ ЦЕЛЕЙ АНАЛИЗА ПЛАТЕЖЕСПОСОБНОСТИ КОМПАНИИ / Развитие бухгалтерского учета, анализа, аудита и статистики в условиях современных стратегий хозяйственной деятельности: Сборник научных статей / ред. кол. -  И.Е. </w:t>
      </w:r>
      <w:proofErr w:type="spellStart"/>
      <w:r w:rsidRPr="00637460">
        <w:rPr>
          <w:rFonts w:ascii="Times New Roman" w:hAnsi="Times New Roman"/>
          <w:color w:val="000000" w:themeColor="text1"/>
        </w:rPr>
        <w:t>Мизиковский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Э.С. </w:t>
      </w:r>
      <w:proofErr w:type="spellStart"/>
      <w:r w:rsidRPr="00637460">
        <w:rPr>
          <w:rFonts w:ascii="Times New Roman" w:hAnsi="Times New Roman"/>
          <w:color w:val="000000" w:themeColor="text1"/>
        </w:rPr>
        <w:t>Дружиловская</w:t>
      </w:r>
      <w:proofErr w:type="spellEnd"/>
      <w:r w:rsidRPr="00637460">
        <w:rPr>
          <w:rFonts w:ascii="Times New Roman" w:hAnsi="Times New Roman"/>
          <w:color w:val="000000" w:themeColor="text1"/>
        </w:rPr>
        <w:t>. – Н. Новгород: ННГУ им. Н.И. Лобачевского, 2020. С. 249-253.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widowControl/>
        <w:snapToGrid/>
        <w:spacing w:before="0" w:after="0"/>
        <w:ind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3. Напишите реферат-рецензию на статью: </w:t>
      </w:r>
      <w:hyperlink r:id="rId35" w:history="1">
        <w:r w:rsidRPr="00637460">
          <w:rPr>
            <w:rStyle w:val="ab"/>
            <w:color w:val="000000" w:themeColor="text1"/>
            <w:sz w:val="20"/>
          </w:rPr>
          <w:t>https://cyberleninka.ru/article/n/analiz-finansovo-hozyaystvennoy-deyatelnosti-organizatsii-i-razrabotka-napravleniy-ee-sovershenstvovaniya</w:t>
        </w:r>
      </w:hyperlink>
      <w:r w:rsidRPr="00637460">
        <w:rPr>
          <w:color w:val="000000" w:themeColor="text1"/>
          <w:sz w:val="20"/>
        </w:rPr>
        <w:t xml:space="preserve">. Царева А.Р., </w:t>
      </w:r>
      <w:proofErr w:type="spellStart"/>
      <w:r w:rsidRPr="00637460">
        <w:rPr>
          <w:color w:val="000000" w:themeColor="text1"/>
          <w:sz w:val="20"/>
        </w:rPr>
        <w:t>Тахумова</w:t>
      </w:r>
      <w:proofErr w:type="spellEnd"/>
      <w:r w:rsidRPr="00637460">
        <w:rPr>
          <w:color w:val="000000" w:themeColor="text1"/>
          <w:sz w:val="20"/>
        </w:rPr>
        <w:t xml:space="preserve"> О.В. АНАЛИЗ ФИНАНСОВО-ХОЗЯЙСТВЕННОЙ ДЕЯТЕЛЬНОСТИ ОРГАНИЗАЦИИ И НАПРАВЛЕНИЯ ЕЕ СОВЕРШЕНСТВОВАНИЯ // Международный журнал «Естественно-гуманитарные исследования». 2020. №29 (3).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tabs>
          <w:tab w:val="left" w:pos="142"/>
          <w:tab w:val="left" w:pos="851"/>
        </w:tabs>
        <w:snapToGrid/>
        <w:spacing w:before="0" w:after="0"/>
        <w:ind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4. Напишите реферат-рецензию на статью: </w:t>
      </w:r>
      <w:hyperlink r:id="rId36" w:history="1">
        <w:r w:rsidRPr="00637460">
          <w:rPr>
            <w:rStyle w:val="ab"/>
            <w:color w:val="000000" w:themeColor="text1"/>
            <w:sz w:val="20"/>
          </w:rPr>
          <w:t>fmetodika-diagnostiki-finansovogo-ekonomicheskogo-sostoyaniya-apk-i-puti-ego-uluchsheniya.pdf</w:t>
        </w:r>
      </w:hyperlink>
      <w:r w:rsidRPr="00637460">
        <w:rPr>
          <w:color w:val="000000" w:themeColor="text1"/>
          <w:sz w:val="20"/>
        </w:rPr>
        <w:t>. Смоленцева А.И., Смоленцев В.М.  МЕТОДИКА ДИАГНОСТИКИ ФИНАНСОВОГО-ЭКОНОМИЧЕСКОГО СОСТОЯНИЯ АПК И ПУТИ ЕГО УЛУЧШЕНИЯ // Вестник АКАДЕМИИ ЗНАНИЙ. 2019. №34 (5), 2019.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widowControl w:val="0"/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5. Напишите реферат-рецензию на статью: </w:t>
      </w:r>
      <w:hyperlink r:id="rId37" w:history="1">
        <w:r w:rsidRPr="00637460">
          <w:rPr>
            <w:rStyle w:val="ab"/>
            <w:color w:val="000000" w:themeColor="text1"/>
          </w:rPr>
          <w:t>https://moluch.ru/archive/288/65092</w:t>
        </w:r>
      </w:hyperlink>
      <w:r w:rsidRPr="00637460">
        <w:rPr>
          <w:rFonts w:ascii="Times New Roman" w:hAnsi="Times New Roman"/>
          <w:color w:val="000000" w:themeColor="text1"/>
        </w:rPr>
        <w:t xml:space="preserve">. </w:t>
      </w:r>
      <w:proofErr w:type="spellStart"/>
      <w:r w:rsidRPr="00637460">
        <w:rPr>
          <w:rFonts w:ascii="Times New Roman" w:hAnsi="Times New Roman"/>
          <w:color w:val="000000" w:themeColor="text1"/>
        </w:rPr>
        <w:t>Абдулкеримов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 Фарид </w:t>
      </w:r>
      <w:proofErr w:type="spellStart"/>
      <w:r w:rsidRPr="00637460">
        <w:rPr>
          <w:rFonts w:ascii="Times New Roman" w:hAnsi="Times New Roman"/>
          <w:color w:val="000000" w:themeColor="text1"/>
        </w:rPr>
        <w:t>Курбанисмаилович</w:t>
      </w:r>
      <w:proofErr w:type="spellEnd"/>
      <w:r w:rsidRPr="00637460">
        <w:rPr>
          <w:rFonts w:ascii="Times New Roman" w:hAnsi="Times New Roman"/>
          <w:color w:val="000000" w:themeColor="text1"/>
        </w:rPr>
        <w:t>. Современные подходы к анализу финансово-экономического состояния экономических субъектов  // Молодой ученый.  2019.  № 50 (288).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widowControl w:val="0"/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6. </w:t>
      </w:r>
      <w:hyperlink r:id="rId38" w:history="1">
        <w:r w:rsidRPr="00637460">
          <w:rPr>
            <w:rStyle w:val="ab"/>
            <w:color w:val="000000" w:themeColor="text1"/>
          </w:rPr>
          <w:t xml:space="preserve">Напишите реферат-рецензию на статью: </w:t>
        </w:r>
        <w:r w:rsidRPr="00637460">
          <w:rPr>
            <w:rStyle w:val="ab"/>
            <w:color w:val="000000" w:themeColor="text1"/>
            <w:lang w:val="en-US"/>
          </w:rPr>
          <w:t>https</w:t>
        </w:r>
        <w:r w:rsidRPr="00637460">
          <w:rPr>
            <w:rStyle w:val="ab"/>
            <w:color w:val="000000" w:themeColor="text1"/>
          </w:rPr>
          <w:t>://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cyberleninka</w:t>
        </w:r>
        <w:proofErr w:type="spellEnd"/>
        <w:r w:rsidRPr="00637460">
          <w:rPr>
            <w:rStyle w:val="ab"/>
            <w:color w:val="000000" w:themeColor="text1"/>
          </w:rPr>
          <w:t>.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ru</w:t>
        </w:r>
        <w:proofErr w:type="spellEnd"/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en-US"/>
          </w:rPr>
          <w:t>article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en-US"/>
          </w:rPr>
          <w:t>n</w:t>
        </w:r>
        <w:r w:rsidRPr="00637460">
          <w:rPr>
            <w:rStyle w:val="ab"/>
            <w:color w:val="000000" w:themeColor="text1"/>
          </w:rPr>
          <w:t>/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osobennosti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analiza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finansovogo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sostoyaniya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subektov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malogo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biznesa</w:t>
        </w:r>
        <w:proofErr w:type="spellEnd"/>
        <w:r w:rsidRPr="00637460">
          <w:rPr>
            <w:rStyle w:val="ab"/>
            <w:color w:val="000000" w:themeColor="text1"/>
          </w:rPr>
          <w:t xml:space="preserve">/ </w:t>
        </w:r>
        <w:r w:rsidRPr="00637460">
          <w:rPr>
            <w:rStyle w:val="ab"/>
            <w:color w:val="000000" w:themeColor="text1"/>
            <w:lang w:val="en-US"/>
          </w:rPr>
          <w:t>viewer</w:t>
        </w:r>
      </w:hyperlink>
      <w:r w:rsidRPr="00637460">
        <w:rPr>
          <w:rFonts w:ascii="Times New Roman" w:hAnsi="Times New Roman"/>
          <w:color w:val="000000" w:themeColor="text1"/>
        </w:rPr>
        <w:t xml:space="preserve">. Галицкая Юлия Николаевна. ОСОБЕННОСТИ АНАЛИЗА ФИНАНСОВОГО СОСТОЯНИЯ СУБЪЕКТОВ МАЛОГО БИЗНЕСА // </w:t>
      </w:r>
      <w:proofErr w:type="spellStart"/>
      <w:r w:rsidRPr="00637460">
        <w:rPr>
          <w:rFonts w:ascii="Times New Roman" w:hAnsi="Times New Roman"/>
          <w:color w:val="000000" w:themeColor="text1"/>
        </w:rPr>
        <w:t>Journal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of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Economy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and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lastRenderedPageBreak/>
        <w:t>Business</w:t>
      </w:r>
      <w:proofErr w:type="spellEnd"/>
      <w:r w:rsidRPr="00637460">
        <w:rPr>
          <w:rFonts w:ascii="Times New Roman" w:hAnsi="Times New Roman"/>
          <w:color w:val="000000" w:themeColor="text1"/>
        </w:rPr>
        <w:t>. 2010.  № 8.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7. Напишите реферат-рецензию на статью: </w:t>
      </w:r>
      <w:hyperlink r:id="rId39" w:history="1">
        <w:r w:rsidRPr="00637460">
          <w:rPr>
            <w:rStyle w:val="ab"/>
            <w:color w:val="000000" w:themeColor="text1"/>
          </w:rPr>
          <w:t>https://cyberleninka.ru/article/n/aktualnye-napravleniya-povysheniya-finansovoy-aktivnosti-i-platezhesposobnosti-gruppy-musoropererabatyvayuschih-kompaniy</w:t>
        </w:r>
      </w:hyperlink>
      <w:r w:rsidRPr="00637460">
        <w:rPr>
          <w:rFonts w:ascii="Times New Roman" w:hAnsi="Times New Roman"/>
          <w:color w:val="000000" w:themeColor="text1"/>
        </w:rPr>
        <w:t xml:space="preserve">. Соколова Ирина Сергеевна, Колганова Наталья Владимировна, Губанова Елена Витальевна. АКТУАЛЬНЫЕ НАПРАВЛЕНИЯ ПОВЫШЕНИЯ ФИНАНСОВОЙ АКТИВНОСТИ И ПЛАТЕЖЕСПОСОБНОСТИ ГРУППЫ МУСОРОПЕРЕРАБАТЫВАЮЩИХ КОМПАНИЙ //  Модели, системы, сети в экономике, технике, природе и обществе. - 2018. - № 3 (27). - С. 59-70 </w:t>
      </w:r>
      <w:proofErr w:type="spellStart"/>
      <w:r w:rsidRPr="00637460">
        <w:rPr>
          <w:rFonts w:ascii="Times New Roman" w:hAnsi="Times New Roman"/>
          <w:color w:val="000000" w:themeColor="text1"/>
        </w:rPr>
        <w:t>Journal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of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Economy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and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Business</w:t>
      </w:r>
      <w:proofErr w:type="spellEnd"/>
      <w:r w:rsidRPr="00637460">
        <w:rPr>
          <w:rFonts w:ascii="Times New Roman" w:hAnsi="Times New Roman"/>
          <w:color w:val="000000" w:themeColor="text1"/>
        </w:rPr>
        <w:t>. 2020.  № 1-2 (59).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8. Напишите реферат-рецензию на статью: https://cyberleninka.ru/article/n/diagnostika-finansovoy-ustoychivosti-platejesposobnosti-i-likvidnosti-aktivov-kompanii-pao-lukoyl.pdf Гущина Елена Юрьевна. ДИАГНОСТИКА ФИНАНСОВОЙ УСТОЙЧИВОСТИ, ПЛАТЕЖЕСПОСОБНОСТИ И ЛИКВИДНОСТИ АКТИВОВ КОМПАНИИ ПАО «ЛУКОЙЛ» // </w:t>
      </w:r>
      <w:proofErr w:type="spellStart"/>
      <w:r w:rsidRPr="00637460">
        <w:rPr>
          <w:rFonts w:ascii="Times New Roman" w:hAnsi="Times New Roman"/>
          <w:color w:val="000000" w:themeColor="text1"/>
        </w:rPr>
        <w:t>Journal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of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Economy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and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Business</w:t>
      </w:r>
      <w:proofErr w:type="spellEnd"/>
      <w:r w:rsidRPr="00637460">
        <w:rPr>
          <w:rFonts w:ascii="Times New Roman" w:hAnsi="Times New Roman"/>
          <w:color w:val="000000" w:themeColor="text1"/>
        </w:rPr>
        <w:t>. 2019. №7.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9. Напишите реферат-рецензию на статью: </w:t>
      </w:r>
      <w:hyperlink r:id="rId40" w:history="1">
        <w:r w:rsidRPr="00637460">
          <w:rPr>
            <w:rStyle w:val="ab"/>
            <w:color w:val="000000" w:themeColor="text1"/>
          </w:rPr>
          <w:t>https://cyberleninka.ru/article/n/sovremennye-napravleniya-analiza-finansovoy-ustoychivosti-organizatsiy. Н.К. Васильева Н.К</w:t>
        </w:r>
      </w:hyperlink>
      <w:r w:rsidRPr="00637460">
        <w:rPr>
          <w:rFonts w:ascii="Times New Roman" w:hAnsi="Times New Roman"/>
          <w:color w:val="000000" w:themeColor="text1"/>
        </w:rPr>
        <w:t xml:space="preserve">., </w:t>
      </w:r>
      <w:proofErr w:type="spellStart"/>
      <w:r w:rsidRPr="00637460">
        <w:rPr>
          <w:rFonts w:ascii="Times New Roman" w:hAnsi="Times New Roman"/>
          <w:color w:val="000000" w:themeColor="text1"/>
        </w:rPr>
        <w:t>Шоль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В.В., </w:t>
      </w:r>
      <w:proofErr w:type="spellStart"/>
      <w:r w:rsidRPr="00637460">
        <w:rPr>
          <w:rFonts w:ascii="Times New Roman" w:hAnsi="Times New Roman"/>
          <w:color w:val="000000" w:themeColor="text1"/>
        </w:rPr>
        <w:t>Шоль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Н.Н. СОВРЕМЕННЫЕ НАПРАВЛЕНИЯ АНАЛИЗА ФИНАНСОВОЙ УСТОЙЧИВОСТИ ОРГАНИЗАЦИЙ // Вестник Академии знаний. 2019. №30 (1).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10. Напишите реферат-рецензию на статью: </w:t>
      </w:r>
      <w:hyperlink r:id="rId41" w:history="1">
        <w:r w:rsidRPr="00637460">
          <w:rPr>
            <w:rStyle w:val="ab"/>
            <w:color w:val="000000" w:themeColor="text1"/>
          </w:rPr>
          <w:t>https://cyberleninka.ru/article/n/osobennosti-otsenki-veroyatnosti-bankrotstva-selskohozyaystvennyh-predpriyatiy</w:t>
        </w:r>
      </w:hyperlink>
      <w:r w:rsidRPr="00637460">
        <w:rPr>
          <w:rFonts w:ascii="Times New Roman" w:hAnsi="Times New Roman"/>
          <w:color w:val="000000" w:themeColor="text1"/>
        </w:rPr>
        <w:t xml:space="preserve">. Левкина Елена Владимировна, Малышева Виктория Владимировна. </w:t>
      </w:r>
      <w:r w:rsidRPr="00637460">
        <w:rPr>
          <w:rFonts w:ascii="Times New Roman" w:hAnsi="Times New Roman"/>
          <w:iCs/>
          <w:caps/>
          <w:color w:val="000000" w:themeColor="text1"/>
        </w:rPr>
        <w:t>ОСОБЕННОСТИ ОЦЕНКИ ВЕРОЯТНОСТИ БАНКРОТСТВА СЕЛЬСКОХОЗЯЙСТВЕННЫХ ПРЕДПРИЯТИЙ</w:t>
      </w:r>
      <w:r w:rsidRPr="00637460">
        <w:rPr>
          <w:rFonts w:ascii="Times New Roman" w:hAnsi="Times New Roman"/>
          <w:color w:val="000000" w:themeColor="text1"/>
        </w:rPr>
        <w:t xml:space="preserve">   // Территория новых возможностей. Вестник Владивостокского государственного университета экономики и сервиса. 2019. Т. 11, № 1.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c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aps/>
          <w:color w:val="000000" w:themeColor="text1"/>
          <w:spacing w:val="24"/>
        </w:rPr>
      </w:pPr>
      <w:r w:rsidRPr="00637460">
        <w:rPr>
          <w:rFonts w:ascii="Times New Roman" w:hAnsi="Times New Roman"/>
          <w:color w:val="000000" w:themeColor="text1"/>
        </w:rPr>
        <w:t xml:space="preserve">11. Напишите реферат-рецензию на статью: </w:t>
      </w:r>
      <w:r w:rsidR="001D0BD1" w:rsidRPr="00637460">
        <w:rPr>
          <w:color w:val="000000" w:themeColor="text1"/>
        </w:rPr>
        <w:fldChar w:fldCharType="begin"/>
      </w:r>
      <w:r w:rsidRPr="00637460">
        <w:rPr>
          <w:color w:val="000000" w:themeColor="text1"/>
        </w:rPr>
        <w:instrText>HYPERLINK</w:instrText>
      </w:r>
      <w:r w:rsidR="001D0BD1" w:rsidRPr="00637460">
        <w:rPr>
          <w:color w:val="000000" w:themeColor="text1"/>
        </w:rPr>
        <w:fldChar w:fldCharType="separate"/>
      </w:r>
      <w:r w:rsidRPr="00637460">
        <w:rPr>
          <w:b/>
          <w:bCs/>
          <w:color w:val="000000" w:themeColor="text1"/>
        </w:rPr>
        <w:t>Ошибка! Недопустимый объект гиперссылки.</w:t>
      </w:r>
      <w:r w:rsidR="001D0BD1" w:rsidRPr="00637460">
        <w:rPr>
          <w:color w:val="000000" w:themeColor="text1"/>
        </w:rPr>
        <w:fldChar w:fldCharType="end"/>
      </w:r>
      <w:r w:rsidRPr="00637460">
        <w:rPr>
          <w:rFonts w:ascii="Times New Roman" w:hAnsi="Times New Roman"/>
          <w:color w:val="000000" w:themeColor="text1"/>
        </w:rPr>
        <w:t>. ОЦЕНКА ФИНАНСОВОГО СОСТОЯНИЯ ПРЕДПРИЯТИЯ НА БАЗЕ ГОДОВОЙ УПРАВЛЕНЧЕСКОЙ ОТЧЕТНОСТИ //</w:t>
      </w:r>
      <w:r w:rsidRPr="00637460">
        <w:rPr>
          <w:rFonts w:ascii="Times New Roman" w:hAnsi="Times New Roman"/>
          <w:bCs/>
          <w:caps/>
          <w:color w:val="000000" w:themeColor="text1"/>
          <w:spacing w:val="24"/>
        </w:rPr>
        <w:t xml:space="preserve"> </w:t>
      </w:r>
      <w:r w:rsidRPr="00637460">
        <w:rPr>
          <w:rFonts w:ascii="Times New Roman" w:hAnsi="Times New Roman"/>
          <w:color w:val="000000" w:themeColor="text1"/>
        </w:rPr>
        <w:t xml:space="preserve">Планово-экономический отдел. </w:t>
      </w:r>
      <w:r w:rsidRPr="00637460">
        <w:rPr>
          <w:rFonts w:ascii="Times New Roman" w:hAnsi="Times New Roman"/>
          <w:bCs/>
          <w:caps/>
          <w:color w:val="000000" w:themeColor="text1"/>
          <w:spacing w:val="24"/>
        </w:rPr>
        <w:t>2019. № 12.</w:t>
      </w:r>
      <w:r w:rsidRPr="00637460">
        <w:rPr>
          <w:rFonts w:ascii="Times New Roman" w:hAnsi="Times New Roman"/>
          <w:color w:val="000000" w:themeColor="text1"/>
        </w:rPr>
        <w:t xml:space="preserve">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widowControl/>
        <w:shd w:val="clear" w:color="auto" w:fill="FFFFFF"/>
        <w:snapToGrid/>
        <w:spacing w:before="0" w:after="0"/>
        <w:ind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12. Напишите реферат-рецензию на статью:  </w:t>
      </w:r>
      <w:hyperlink r:id="rId42" w:history="1">
        <w:r w:rsidRPr="00637460">
          <w:rPr>
            <w:rStyle w:val="ab"/>
            <w:color w:val="000000" w:themeColor="text1"/>
            <w:sz w:val="20"/>
          </w:rPr>
          <w:t>https://cyberleninka.ru/article/n/otsenka-dostovernosti-modeley-prognozirovaniya-nesostoyatelnosti-bankrotstva</w:t>
        </w:r>
      </w:hyperlink>
      <w:r w:rsidRPr="00637460">
        <w:rPr>
          <w:color w:val="000000" w:themeColor="text1"/>
          <w:sz w:val="20"/>
        </w:rPr>
        <w:t xml:space="preserve">. Шпак С.В., Борисова О.В. ОЦЕНКА ДОСТОВЕРНОСТИ МОДЕЛЕЙ ПРОГНОЗИРОВАНИЯ НЕСОСТОЯТЕЛЬНОСТИ (БАНКРОТСТВА) // Стратегии бизнеса. – 2019. - № 30 (1). Сформулируйте основные утверждения автора.  Выразите свое мнение по поводу утверждений автора и обоснуйте его. </w:t>
      </w:r>
    </w:p>
    <w:p w:rsidR="00704B7F" w:rsidRPr="00637460" w:rsidRDefault="00704B7F" w:rsidP="00704B7F">
      <w:pPr>
        <w:pStyle w:val="afffc"/>
        <w:widowControl w:val="0"/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13. Напишите реферат-рецензию на статью: </w:t>
      </w:r>
      <w:hyperlink r:id="rId43" w:history="1">
        <w:r w:rsidRPr="00637460">
          <w:rPr>
            <w:rStyle w:val="ab"/>
            <w:color w:val="000000" w:themeColor="text1"/>
          </w:rPr>
          <w:t>https://cyberleninka.ru/article/n/uchetno-analiticheskoe-obespechenie-otsenki-finansovogo-sostoyaniya-i-ekonomicheskoy-bezopasnosti-po-materialam-pererabatyvayuschih</w:t>
        </w:r>
      </w:hyperlink>
      <w:r w:rsidRPr="00637460">
        <w:rPr>
          <w:rFonts w:ascii="Times New Roman" w:hAnsi="Times New Roman"/>
          <w:color w:val="000000" w:themeColor="text1"/>
        </w:rPr>
        <w:t xml:space="preserve">. </w:t>
      </w:r>
      <w:proofErr w:type="spellStart"/>
      <w:r w:rsidRPr="00637460">
        <w:rPr>
          <w:rFonts w:ascii="Times New Roman" w:hAnsi="Times New Roman"/>
          <w:color w:val="000000" w:themeColor="text1"/>
        </w:rPr>
        <w:t>Цыгулева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Мария Ивановна, Федорова Ольга Александровна.  УЧЕТНО-АНАЛИТИЧЕСКОЕ ОБЕСПЕЧЕНИЕ ОЦЕНКИ ФИНАНСОВОГО СОСТОЯНИЯ И ЭКОНОМИЧЕСКОЙ БЕЗОПАСНОСТИ (ПО МАТЕРИАЛАМ ПЕРЕРАБАТЫВАЮЩИХ ПРЕДПРИЯТИЙ АПК ОРЕНБУРГСКОЙ ОБЛАСТИ) // Азимут научных исследований экономика и управление. 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afff1"/>
        <w:shd w:val="clear" w:color="auto" w:fill="FFFFFF"/>
        <w:ind w:firstLine="567"/>
        <w:jc w:val="both"/>
        <w:textAlignment w:val="baseline"/>
        <w:rPr>
          <w:color w:val="000000" w:themeColor="text1"/>
          <w:sz w:val="20"/>
        </w:rPr>
      </w:pPr>
      <w:r w:rsidRPr="00637460">
        <w:rPr>
          <w:color w:val="000000" w:themeColor="text1"/>
          <w:sz w:val="21"/>
          <w:szCs w:val="21"/>
        </w:rPr>
        <w:t xml:space="preserve">14. </w:t>
      </w:r>
      <w:r w:rsidRPr="00637460">
        <w:rPr>
          <w:color w:val="000000" w:themeColor="text1"/>
          <w:sz w:val="20"/>
        </w:rPr>
        <w:t xml:space="preserve">Напишите реферат-рецензию на статью:  https://readera.org/read/143169416 </w:t>
      </w:r>
      <w:r w:rsidRPr="00637460">
        <w:rPr>
          <w:rFonts w:ascii="Arial" w:hAnsi="Arial" w:cs="Arial"/>
          <w:color w:val="000000" w:themeColor="text1"/>
          <w:sz w:val="11"/>
          <w:szCs w:val="11"/>
        </w:rPr>
        <w:t> </w:t>
      </w:r>
      <w:r w:rsidRPr="00637460">
        <w:rPr>
          <w:color w:val="000000" w:themeColor="text1"/>
          <w:sz w:val="20"/>
        </w:rPr>
        <w:t xml:space="preserve">Ковтун В. О.  </w:t>
      </w:r>
      <w:r w:rsidRPr="00637460">
        <w:rPr>
          <w:bCs/>
          <w:color w:val="000000" w:themeColor="text1"/>
          <w:sz w:val="20"/>
          <w:shd w:val="clear" w:color="auto" w:fill="FFFFFF"/>
        </w:rPr>
        <w:t xml:space="preserve">АНАЛИЗ ФЗ «О НЕСОСТОЯТЕЛЬНОСТИ (БАНКРОТСТВЕ)» // </w:t>
      </w:r>
      <w:hyperlink r:id="rId44" w:history="1">
        <w:r w:rsidRPr="00637460">
          <w:rPr>
            <w:rStyle w:val="dct-infoprofile-name"/>
            <w:color w:val="000000" w:themeColor="text1"/>
            <w:sz w:val="20"/>
          </w:rPr>
          <w:t xml:space="preserve">Актуальные вопросы современной экономики. 2020. №1.  </w:t>
        </w:r>
      </w:hyperlink>
      <w:r w:rsidRPr="00637460">
        <w:rPr>
          <w:color w:val="000000" w:themeColor="text1"/>
          <w:sz w:val="20"/>
        </w:rPr>
        <w:t xml:space="preserve"> Сформулируйте основные утверждения автора. Выразите свое мнение по поводу утверждений автора и обоснуйте его.</w:t>
      </w:r>
    </w:p>
    <w:p w:rsidR="00704B7F" w:rsidRPr="003B1B12" w:rsidRDefault="00704B7F" w:rsidP="00704B7F">
      <w:pPr>
        <w:pStyle w:val="10"/>
        <w:ind w:firstLine="567"/>
        <w:textAlignment w:val="top"/>
        <w:rPr>
          <w:rFonts w:ascii="Times New Roman" w:hAnsi="Times New Roman"/>
          <w:color w:val="000000" w:themeColor="text1"/>
        </w:rPr>
      </w:pPr>
      <w:r w:rsidRPr="003B1B12">
        <w:rPr>
          <w:rFonts w:ascii="Times New Roman" w:hAnsi="Times New Roman"/>
          <w:color w:val="000000" w:themeColor="text1"/>
        </w:rPr>
        <w:t xml:space="preserve">15. Напишите реферат-рецензию на статью: </w:t>
      </w:r>
      <w:hyperlink r:id="rId45" w:history="1">
        <w:r w:rsidRPr="003B1B12">
          <w:rPr>
            <w:rStyle w:val="ab"/>
            <w:rFonts w:ascii="Times New Roman" w:hAnsi="Times New Roman"/>
            <w:color w:val="000000" w:themeColor="text1"/>
          </w:rPr>
          <w:t>https://cyberleninka.ru/article/n/metodiki-otsenki-riskov-finansovoy-nesostoyatelnosti-selskohozyaystvennyh-predpriyatiy-i-napravleniya-ih-sovershenstvovaniya</w:t>
        </w:r>
      </w:hyperlink>
      <w:r w:rsidRPr="003B1B12">
        <w:rPr>
          <w:rFonts w:ascii="Times New Roman" w:hAnsi="Times New Roman"/>
          <w:color w:val="000000" w:themeColor="text1"/>
        </w:rPr>
        <w:t xml:space="preserve">. Данилова Надежда Васильевна, </w:t>
      </w:r>
      <w:proofErr w:type="spellStart"/>
      <w:r w:rsidRPr="003B1B12">
        <w:rPr>
          <w:rFonts w:ascii="Times New Roman" w:hAnsi="Times New Roman"/>
          <w:color w:val="000000" w:themeColor="text1"/>
        </w:rPr>
        <w:t>Леванова</w:t>
      </w:r>
      <w:proofErr w:type="spellEnd"/>
      <w:r w:rsidRPr="003B1B12">
        <w:rPr>
          <w:rFonts w:ascii="Times New Roman" w:hAnsi="Times New Roman"/>
          <w:color w:val="000000" w:themeColor="text1"/>
        </w:rPr>
        <w:t xml:space="preserve"> Татьяна Анатольевна. </w:t>
      </w:r>
      <w:r w:rsidRPr="003B1B12">
        <w:rPr>
          <w:rFonts w:ascii="Times New Roman" w:hAnsi="Times New Roman"/>
          <w:iCs/>
          <w:caps/>
          <w:color w:val="000000" w:themeColor="text1"/>
        </w:rPr>
        <w:t xml:space="preserve">МЕТОДИКИ ОЦЕНКИ РИСКОВ ФИНАНСОВОЙ НЕСОСТОЯТЕЛЬНОСТИ СЕЛЬСКОХОЗЯЙСТВЕННЫХ ПРЕДПРИЯТИЙ И НАПРАВЛЕНИЯ ИХ СОВЕРШЕНСТВОВАНИЯ // ВесТНИК НГУЭУ, 2018. № 12. </w:t>
      </w:r>
      <w:r w:rsidRPr="003B1B12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widowControl/>
        <w:snapToGrid/>
        <w:spacing w:before="0" w:after="0"/>
        <w:ind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16. Напишите реферат-рецензию на статью: </w:t>
      </w:r>
      <w:hyperlink r:id="rId46" w:history="1">
        <w:r w:rsidRPr="00637460">
          <w:rPr>
            <w:rStyle w:val="ab"/>
            <w:color w:val="000000" w:themeColor="text1"/>
            <w:sz w:val="20"/>
          </w:rPr>
          <w:t xml:space="preserve">https://readera.org/finansovaja-ustojchivostkak-osnova-jekonomicheskoj-bezopasnosti-predprijatija-143171791. </w:t>
        </w:r>
        <w:proofErr w:type="spellStart"/>
        <w:r w:rsidRPr="00637460">
          <w:rPr>
            <w:rStyle w:val="ab"/>
            <w:color w:val="000000" w:themeColor="text1"/>
            <w:sz w:val="20"/>
          </w:rPr>
          <w:t>Воротилова</w:t>
        </w:r>
        <w:proofErr w:type="spellEnd"/>
        <w:r w:rsidRPr="00637460">
          <w:rPr>
            <w:rStyle w:val="ab"/>
            <w:color w:val="000000" w:themeColor="text1"/>
            <w:sz w:val="20"/>
          </w:rPr>
          <w:t xml:space="preserve"> О.А</w:t>
        </w:r>
      </w:hyperlink>
      <w:r w:rsidRPr="00637460">
        <w:rPr>
          <w:color w:val="000000" w:themeColor="text1"/>
          <w:sz w:val="20"/>
        </w:rPr>
        <w:t xml:space="preserve">., ПУГАЧЕВА В.В. ФИНАНСОВАЯ УСТОЙЧИВОСТЬ - КАК ОСНОВА ЭКОНОМИЧЕСКОЙ БЕЗОПАСНОСТИ ПРЕДПРИЯТИЯ // Актуальные вопросы современной экономики. 2020. № 3. Сформулируйте основные утверждения автора. Выразите свое мнение по поводу утверждений автора и обоснуйте его.  </w:t>
      </w:r>
    </w:p>
    <w:p w:rsidR="00704B7F" w:rsidRPr="00637460" w:rsidRDefault="00704B7F" w:rsidP="00704B7F">
      <w:pPr>
        <w:pStyle w:val="10"/>
        <w:ind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17. Напишите реферат-рецензию на статью:</w:t>
      </w:r>
      <w:r w:rsidRPr="00637460">
        <w:rPr>
          <w:rStyle w:val="ae"/>
          <w:rFonts w:ascii="Times New Roman" w:hAnsi="Times New Roman"/>
          <w:bCs/>
          <w:color w:val="000000" w:themeColor="text1"/>
        </w:rPr>
        <w:t xml:space="preserve">https://na-journal.ru/2-2020-ekonomika-finansy/2406-upravlenie-denezhnymi-potokami-organizacii. </w:t>
      </w:r>
      <w:proofErr w:type="spellStart"/>
      <w:r w:rsidRPr="00637460">
        <w:rPr>
          <w:rStyle w:val="ae"/>
          <w:rFonts w:ascii="Times New Roman" w:hAnsi="Times New Roman"/>
          <w:color w:val="000000" w:themeColor="text1"/>
        </w:rPr>
        <w:t>Ларченков</w:t>
      </w:r>
      <w:proofErr w:type="spellEnd"/>
      <w:r w:rsidRPr="00637460">
        <w:rPr>
          <w:rStyle w:val="ae"/>
          <w:rFonts w:ascii="Times New Roman" w:hAnsi="Times New Roman"/>
          <w:color w:val="000000" w:themeColor="text1"/>
        </w:rPr>
        <w:t xml:space="preserve"> Илья Сергеевич</w:t>
      </w:r>
      <w:r w:rsidRPr="00637460">
        <w:rPr>
          <w:rFonts w:ascii="Times New Roman" w:hAnsi="Times New Roman"/>
          <w:b/>
          <w:color w:val="000000" w:themeColor="text1"/>
        </w:rPr>
        <w:t xml:space="preserve">. </w:t>
      </w:r>
      <w:r w:rsidRPr="00637460">
        <w:rPr>
          <w:rStyle w:val="ae"/>
          <w:rFonts w:ascii="Times New Roman" w:hAnsi="Times New Roman"/>
          <w:bCs/>
          <w:color w:val="000000" w:themeColor="text1"/>
        </w:rPr>
        <w:t xml:space="preserve">УПРАВЛЕНИЕ ДЕНЕЖНЫМИ ПОТОКАМИ ОРГАНИЗАЦИИ // </w:t>
      </w:r>
      <w:r w:rsidRPr="00637460">
        <w:rPr>
          <w:rFonts w:ascii="Times New Roman" w:hAnsi="Times New Roman"/>
          <w:color w:val="000000" w:themeColor="text1"/>
        </w:rPr>
        <w:t>Научный аспект. 2020. №2.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pStyle w:val="10"/>
        <w:ind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18. Напишите реферат-рецензию на статью: https://na-journal.ru/2-2020-ekonomika-finansy/2404-problemy-formirovaniya-optimalnoj-struktury-kapitala-kompanii. </w:t>
      </w:r>
      <w:r w:rsidRPr="00637460">
        <w:rPr>
          <w:rStyle w:val="ae"/>
          <w:rFonts w:ascii="Times New Roman" w:hAnsi="Times New Roman"/>
          <w:color w:val="000000" w:themeColor="text1"/>
        </w:rPr>
        <w:t>Воронкова Анна Сергеевна.</w:t>
      </w:r>
      <w:r w:rsidRPr="00637460">
        <w:rPr>
          <w:rFonts w:ascii="Times New Roman" w:hAnsi="Times New Roman"/>
          <w:color w:val="000000" w:themeColor="text1"/>
        </w:rPr>
        <w:t xml:space="preserve">  </w:t>
      </w:r>
      <w:r w:rsidRPr="00637460">
        <w:rPr>
          <w:rStyle w:val="ae"/>
          <w:rFonts w:ascii="Times New Roman" w:hAnsi="Times New Roman"/>
          <w:bCs/>
          <w:color w:val="000000" w:themeColor="text1"/>
        </w:rPr>
        <w:t xml:space="preserve">ПРОБЛЕМЫ </w:t>
      </w:r>
      <w:r w:rsidRPr="00637460">
        <w:rPr>
          <w:rStyle w:val="ae"/>
          <w:rFonts w:ascii="Times New Roman" w:hAnsi="Times New Roman"/>
          <w:bCs/>
          <w:color w:val="000000" w:themeColor="text1"/>
        </w:rPr>
        <w:lastRenderedPageBreak/>
        <w:t xml:space="preserve">ФОРМИРОВАНИЯ ОПТИМАЛЬНОЙ СТРУКТУРЫ КАПИТАЛА КОМПАНИИ // </w:t>
      </w:r>
      <w:r w:rsidRPr="00637460">
        <w:rPr>
          <w:rFonts w:ascii="Times New Roman" w:hAnsi="Times New Roman"/>
          <w:color w:val="000000" w:themeColor="text1"/>
        </w:rPr>
        <w:t>Научный аспект. 2020. №2.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widowControl/>
        <w:snapToGrid/>
        <w:spacing w:before="0" w:after="0"/>
        <w:ind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19. Напишите реферат-рецензию на статью: </w:t>
      </w:r>
      <w:hyperlink r:id="rId47" w:history="1">
        <w:r w:rsidRPr="00637460">
          <w:rPr>
            <w:rStyle w:val="ab"/>
            <w:bCs/>
            <w:color w:val="000000" w:themeColor="text1"/>
            <w:sz w:val="20"/>
          </w:rPr>
          <w:t>https://na-journal.ru/2-2020-ekonomika-finansy/2293-sravnitelnyj-analiz-rossijskogo-i-zarubezhnogo-opyta-analiza-finansovogo-sostoyaniya-predpriyatiya</w:t>
        </w:r>
      </w:hyperlink>
      <w:r w:rsidRPr="00637460">
        <w:rPr>
          <w:rStyle w:val="ae"/>
          <w:bCs/>
          <w:color w:val="000000" w:themeColor="text1"/>
          <w:sz w:val="20"/>
        </w:rPr>
        <w:t xml:space="preserve">. </w:t>
      </w:r>
      <w:proofErr w:type="spellStart"/>
      <w:r w:rsidRPr="00637460">
        <w:rPr>
          <w:rStyle w:val="ae"/>
          <w:color w:val="000000" w:themeColor="text1"/>
          <w:sz w:val="20"/>
        </w:rPr>
        <w:t>Браева</w:t>
      </w:r>
      <w:proofErr w:type="spellEnd"/>
      <w:r w:rsidRPr="00637460">
        <w:rPr>
          <w:rStyle w:val="ae"/>
          <w:color w:val="000000" w:themeColor="text1"/>
          <w:sz w:val="20"/>
        </w:rPr>
        <w:t xml:space="preserve"> Татьяна Сергеевна.</w:t>
      </w:r>
      <w:r w:rsidRPr="00637460">
        <w:rPr>
          <w:rFonts w:ascii="Helvetica" w:hAnsi="Helvetica"/>
          <w:color w:val="000000" w:themeColor="text1"/>
          <w:sz w:val="20"/>
        </w:rPr>
        <w:t> </w:t>
      </w:r>
      <w:r w:rsidRPr="00637460">
        <w:rPr>
          <w:rStyle w:val="ae"/>
          <w:bCs/>
          <w:color w:val="000000" w:themeColor="text1"/>
          <w:sz w:val="20"/>
        </w:rPr>
        <w:t xml:space="preserve"> СРАВНИТЕЛЬНЫЙ АНАЛИЗ РОССИЙСКОГО И ЗАРУБЕЖНОГО ОПЫТА АНАЛИЗА ФИНАНСОВОГО СОСТОЯНИЯ ПРЕДПРИЯТИЯ (НА ПРИМЕРЕ ООО «НЕСТЛЕ РОССИЯ» И MARTON’S</w:t>
      </w:r>
      <w:r w:rsidRPr="00637460">
        <w:rPr>
          <w:color w:val="000000" w:themeColor="text1"/>
          <w:sz w:val="20"/>
        </w:rPr>
        <w:t> </w:t>
      </w:r>
      <w:r w:rsidRPr="00637460">
        <w:rPr>
          <w:rStyle w:val="ae"/>
          <w:bCs/>
          <w:color w:val="000000" w:themeColor="text1"/>
          <w:sz w:val="20"/>
        </w:rPr>
        <w:t xml:space="preserve">PLS (MARS)). // </w:t>
      </w:r>
      <w:r w:rsidRPr="00637460">
        <w:rPr>
          <w:color w:val="000000" w:themeColor="text1"/>
          <w:sz w:val="20"/>
        </w:rPr>
        <w:t>Научный аспект. 2020. №2.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widowControl/>
        <w:snapToGrid/>
        <w:spacing w:before="0" w:after="0"/>
        <w:ind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20. Напишите реферат-рецензию на статью: </w:t>
      </w:r>
      <w:hyperlink r:id="rId48" w:history="1">
        <w:r w:rsidRPr="00637460">
          <w:rPr>
            <w:rStyle w:val="ab"/>
            <w:color w:val="000000" w:themeColor="text1"/>
            <w:sz w:val="20"/>
          </w:rPr>
          <w:t>https://na-journal.ru/2-2020-ekonomika-finansy/2296-pokazateli-platezhespobnosti-predpriyatiya</w:t>
        </w:r>
      </w:hyperlink>
      <w:r w:rsidRPr="00637460">
        <w:rPr>
          <w:rStyle w:val="ae"/>
          <w:color w:val="000000" w:themeColor="text1"/>
          <w:sz w:val="20"/>
          <w:szCs w:val="24"/>
        </w:rPr>
        <w:t xml:space="preserve">. </w:t>
      </w:r>
      <w:proofErr w:type="spellStart"/>
      <w:r w:rsidRPr="00637460">
        <w:rPr>
          <w:rStyle w:val="ae"/>
          <w:color w:val="000000" w:themeColor="text1"/>
          <w:sz w:val="20"/>
        </w:rPr>
        <w:t>Екамасова</w:t>
      </w:r>
      <w:proofErr w:type="spellEnd"/>
      <w:r w:rsidRPr="00637460">
        <w:rPr>
          <w:rStyle w:val="ae"/>
          <w:color w:val="000000" w:themeColor="text1"/>
          <w:sz w:val="20"/>
        </w:rPr>
        <w:t xml:space="preserve"> Ольга Владиславовна</w:t>
      </w:r>
      <w:r w:rsidRPr="00637460">
        <w:rPr>
          <w:rStyle w:val="ae"/>
          <w:color w:val="000000" w:themeColor="text1"/>
          <w:sz w:val="20"/>
          <w:szCs w:val="24"/>
        </w:rPr>
        <w:t>.</w:t>
      </w:r>
      <w:r w:rsidRPr="00637460">
        <w:rPr>
          <w:rStyle w:val="ae"/>
          <w:bCs/>
          <w:color w:val="000000" w:themeColor="text1"/>
          <w:szCs w:val="24"/>
        </w:rPr>
        <w:t xml:space="preserve"> </w:t>
      </w:r>
      <w:r w:rsidRPr="00637460">
        <w:rPr>
          <w:rStyle w:val="ae"/>
          <w:bCs/>
          <w:color w:val="000000" w:themeColor="text1"/>
          <w:sz w:val="20"/>
          <w:szCs w:val="24"/>
        </w:rPr>
        <w:t xml:space="preserve">ПОКАЗАТЕЛИ ПЛАТЕЖЕСПОБНОСТИ ПРЕДПРИЯТИЯ </w:t>
      </w:r>
      <w:r w:rsidRPr="00637460">
        <w:rPr>
          <w:rStyle w:val="ae"/>
          <w:bCs/>
          <w:color w:val="000000" w:themeColor="text1"/>
          <w:sz w:val="20"/>
        </w:rPr>
        <w:t xml:space="preserve">// </w:t>
      </w:r>
      <w:r w:rsidRPr="00637460">
        <w:rPr>
          <w:color w:val="000000" w:themeColor="text1"/>
          <w:sz w:val="20"/>
        </w:rPr>
        <w:t>Научный аспект. 2020. №2.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widowControl/>
        <w:snapToGrid/>
        <w:spacing w:before="0" w:after="0"/>
        <w:ind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21. Напишите реферат-рецензию на статью:</w:t>
      </w:r>
      <w:r w:rsidRPr="00637460">
        <w:rPr>
          <w:rStyle w:val="ae"/>
          <w:color w:val="000000" w:themeColor="text1"/>
          <w:sz w:val="20"/>
          <w:szCs w:val="24"/>
        </w:rPr>
        <w:t xml:space="preserve"> </w:t>
      </w:r>
      <w:proofErr w:type="spellStart"/>
      <w:r w:rsidRPr="00637460">
        <w:rPr>
          <w:rStyle w:val="ae"/>
          <w:color w:val="000000" w:themeColor="text1"/>
          <w:sz w:val="20"/>
        </w:rPr>
        <w:t>Екамасова</w:t>
      </w:r>
      <w:proofErr w:type="spellEnd"/>
      <w:r w:rsidRPr="00637460">
        <w:rPr>
          <w:rStyle w:val="ae"/>
          <w:color w:val="000000" w:themeColor="text1"/>
          <w:sz w:val="20"/>
        </w:rPr>
        <w:t xml:space="preserve"> Ольга Владиславовна</w:t>
      </w:r>
      <w:r w:rsidRPr="00637460">
        <w:rPr>
          <w:rStyle w:val="ae"/>
          <w:color w:val="000000" w:themeColor="text1"/>
          <w:sz w:val="20"/>
          <w:szCs w:val="24"/>
        </w:rPr>
        <w:t>.</w:t>
      </w:r>
      <w:r w:rsidRPr="00637460">
        <w:rPr>
          <w:rStyle w:val="ae"/>
          <w:bCs/>
          <w:color w:val="000000" w:themeColor="text1"/>
          <w:szCs w:val="24"/>
        </w:rPr>
        <w:t xml:space="preserve"> </w:t>
      </w:r>
      <w:r w:rsidRPr="00637460">
        <w:rPr>
          <w:rStyle w:val="ae"/>
          <w:bCs/>
          <w:color w:val="000000" w:themeColor="text1"/>
          <w:sz w:val="20"/>
        </w:rPr>
        <w:t xml:space="preserve">ФИНАНСОВАЯ УСТОЙЧИВОСТЬ ПРЕДПРИЯТИЯ // </w:t>
      </w:r>
      <w:r w:rsidRPr="00637460">
        <w:rPr>
          <w:color w:val="000000" w:themeColor="text1"/>
          <w:sz w:val="20"/>
        </w:rPr>
        <w:t>Научный аспект. 2020. №2.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widowControl/>
        <w:snapToGrid/>
        <w:spacing w:before="0" w:after="0"/>
        <w:ind w:firstLine="567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22. Напишите реферат-рецензию на статью: </w:t>
      </w:r>
      <w:hyperlink r:id="rId49" w:history="1">
        <w:r w:rsidRPr="00637460">
          <w:rPr>
            <w:rStyle w:val="ab"/>
            <w:color w:val="000000" w:themeColor="text1"/>
            <w:sz w:val="20"/>
            <w:lang w:val="de-DE"/>
          </w:rPr>
          <w:t>http</w:t>
        </w:r>
        <w:r w:rsidRPr="00637460">
          <w:rPr>
            <w:rStyle w:val="ab"/>
            <w:color w:val="000000" w:themeColor="text1"/>
            <w:sz w:val="20"/>
          </w:rPr>
          <w:t>://</w:t>
        </w:r>
        <w:r w:rsidRPr="00637460">
          <w:rPr>
            <w:rStyle w:val="ab"/>
            <w:color w:val="000000" w:themeColor="text1"/>
            <w:sz w:val="20"/>
            <w:lang w:val="de-DE"/>
          </w:rPr>
          <w:t>www</w:t>
        </w:r>
        <w:r w:rsidRPr="00637460">
          <w:rPr>
            <w:rStyle w:val="ab"/>
            <w:color w:val="000000" w:themeColor="text1"/>
            <w:sz w:val="20"/>
          </w:rPr>
          <w:t>.</w:t>
        </w:r>
        <w:r w:rsidRPr="00637460">
          <w:rPr>
            <w:rStyle w:val="ab"/>
            <w:color w:val="000000" w:themeColor="text1"/>
            <w:sz w:val="20"/>
            <w:lang w:val="de-DE"/>
          </w:rPr>
          <w:t>iee</w:t>
        </w:r>
        <w:r w:rsidRPr="00637460">
          <w:rPr>
            <w:rStyle w:val="ab"/>
            <w:color w:val="000000" w:themeColor="text1"/>
            <w:sz w:val="20"/>
          </w:rPr>
          <w:t>.</w:t>
        </w:r>
        <w:r w:rsidRPr="00637460">
          <w:rPr>
            <w:rStyle w:val="ab"/>
            <w:color w:val="000000" w:themeColor="text1"/>
            <w:sz w:val="20"/>
            <w:lang w:val="de-DE"/>
          </w:rPr>
          <w:t>unn</w:t>
        </w:r>
        <w:r w:rsidRPr="00637460">
          <w:rPr>
            <w:rStyle w:val="ab"/>
            <w:color w:val="000000" w:themeColor="text1"/>
            <w:sz w:val="20"/>
          </w:rPr>
          <w:t>.</w:t>
        </w:r>
        <w:r w:rsidRPr="00637460">
          <w:rPr>
            <w:rStyle w:val="ab"/>
            <w:color w:val="000000" w:themeColor="text1"/>
            <w:sz w:val="20"/>
            <w:lang w:val="de-DE"/>
          </w:rPr>
          <w:t>ru</w:t>
        </w:r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de-DE"/>
          </w:rPr>
          <w:t>wp</w:t>
        </w:r>
        <w:r w:rsidRPr="00637460">
          <w:rPr>
            <w:rStyle w:val="ab"/>
            <w:color w:val="000000" w:themeColor="text1"/>
            <w:sz w:val="20"/>
          </w:rPr>
          <w:t>-</w:t>
        </w:r>
        <w:r w:rsidRPr="00637460">
          <w:rPr>
            <w:rStyle w:val="ab"/>
            <w:color w:val="000000" w:themeColor="text1"/>
            <w:sz w:val="20"/>
            <w:lang w:val="de-DE"/>
          </w:rPr>
          <w:t>content</w:t>
        </w:r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de-DE"/>
          </w:rPr>
          <w:t>uploads</w:t>
        </w:r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de-DE"/>
          </w:rPr>
          <w:t>sites</w:t>
        </w:r>
        <w:r w:rsidRPr="00637460">
          <w:rPr>
            <w:rStyle w:val="ab"/>
            <w:color w:val="000000" w:themeColor="text1"/>
            <w:sz w:val="20"/>
          </w:rPr>
          <w:t xml:space="preserve">/9/ 2020/02/ </w:t>
        </w:r>
        <w:r w:rsidRPr="00637460">
          <w:rPr>
            <w:rStyle w:val="ab"/>
            <w:color w:val="000000" w:themeColor="text1"/>
            <w:sz w:val="20"/>
            <w:lang w:val="de-DE"/>
          </w:rPr>
          <w:t>SBORNIK</w:t>
        </w:r>
        <w:r w:rsidRPr="00637460">
          <w:rPr>
            <w:rStyle w:val="ab"/>
            <w:color w:val="000000" w:themeColor="text1"/>
            <w:sz w:val="20"/>
          </w:rPr>
          <w:t>_</w:t>
        </w:r>
        <w:proofErr w:type="spellStart"/>
        <w:r w:rsidRPr="00637460">
          <w:rPr>
            <w:rStyle w:val="ab"/>
            <w:color w:val="000000" w:themeColor="text1"/>
            <w:sz w:val="20"/>
            <w:lang w:val="de-DE"/>
          </w:rPr>
          <w:t>Buhuchet</w:t>
        </w:r>
        <w:proofErr w:type="spellEnd"/>
        <w:r w:rsidRPr="00637460">
          <w:rPr>
            <w:rStyle w:val="ab"/>
            <w:color w:val="000000" w:themeColor="text1"/>
            <w:sz w:val="20"/>
          </w:rPr>
          <w:t xml:space="preserve">_13.01.2020. </w:t>
        </w:r>
        <w:proofErr w:type="spellStart"/>
        <w:r w:rsidRPr="00637460">
          <w:rPr>
            <w:rStyle w:val="ab"/>
            <w:color w:val="000000" w:themeColor="text1"/>
            <w:sz w:val="20"/>
            <w:lang w:val="de-DE"/>
          </w:rPr>
          <w:t>pdf</w:t>
        </w:r>
        <w:proofErr w:type="spellEnd"/>
      </w:hyperlink>
      <w:r w:rsidRPr="00637460">
        <w:rPr>
          <w:color w:val="000000" w:themeColor="text1"/>
          <w:sz w:val="20"/>
        </w:rPr>
        <w:t xml:space="preserve">. Добролюбов Н.А. ПРОБЛЕМЫ ГАРМОНИЗАЦИИ МЕЖДУНАРОДНЫХ И РОССИЙСКИХ СТАНДАРТОВ БУХГАЛТЕРСКОГО УЧЕТА ФИНАНСОВЫХ ИНСТРУМЕНТОВ / Развитие бухгалтерского учета, анализа, аудита и статистики в условиях современных стратегий хозяйственной деятельности: Сборник научных статей / ред. кол. -  И.Е. </w:t>
      </w:r>
      <w:proofErr w:type="spellStart"/>
      <w:r w:rsidRPr="00637460">
        <w:rPr>
          <w:color w:val="000000" w:themeColor="text1"/>
          <w:sz w:val="20"/>
        </w:rPr>
        <w:t>Мизиковский</w:t>
      </w:r>
      <w:proofErr w:type="spellEnd"/>
      <w:r w:rsidRPr="00637460">
        <w:rPr>
          <w:color w:val="000000" w:themeColor="text1"/>
          <w:sz w:val="20"/>
        </w:rPr>
        <w:t xml:space="preserve">, Э.С. </w:t>
      </w:r>
      <w:proofErr w:type="spellStart"/>
      <w:r w:rsidRPr="00637460">
        <w:rPr>
          <w:color w:val="000000" w:themeColor="text1"/>
          <w:sz w:val="20"/>
        </w:rPr>
        <w:t>Дружиловская</w:t>
      </w:r>
      <w:proofErr w:type="spellEnd"/>
      <w:r w:rsidRPr="00637460">
        <w:rPr>
          <w:color w:val="000000" w:themeColor="text1"/>
          <w:sz w:val="20"/>
        </w:rPr>
        <w:t xml:space="preserve">. – Н. Новгород: ННГУ им. Н.И. Лобачевского, 2020. С.57-61. Сформулируйте основные утверждения автора. Выразите свое мнение по поводу утверждений автора и обоснуйте его.  </w:t>
      </w:r>
    </w:p>
    <w:p w:rsidR="00704B7F" w:rsidRPr="00637460" w:rsidRDefault="00704B7F" w:rsidP="00704B7F">
      <w:pPr>
        <w:widowControl/>
        <w:snapToGrid/>
        <w:spacing w:before="0" w:after="0"/>
        <w:ind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23. Напишите реферат-рецензию на статью: </w:t>
      </w:r>
      <w:hyperlink r:id="rId50" w:history="1">
        <w:r w:rsidRPr="00637460">
          <w:rPr>
            <w:rStyle w:val="ab"/>
            <w:color w:val="000000" w:themeColor="text1"/>
            <w:sz w:val="20"/>
            <w:lang w:val="de-DE"/>
          </w:rPr>
          <w:t>http</w:t>
        </w:r>
        <w:r w:rsidRPr="00637460">
          <w:rPr>
            <w:rStyle w:val="ab"/>
            <w:color w:val="000000" w:themeColor="text1"/>
            <w:sz w:val="20"/>
          </w:rPr>
          <w:t>://</w:t>
        </w:r>
        <w:r w:rsidRPr="00637460">
          <w:rPr>
            <w:rStyle w:val="ab"/>
            <w:color w:val="000000" w:themeColor="text1"/>
            <w:sz w:val="20"/>
            <w:lang w:val="de-DE"/>
          </w:rPr>
          <w:t>www</w:t>
        </w:r>
        <w:r w:rsidRPr="00637460">
          <w:rPr>
            <w:rStyle w:val="ab"/>
            <w:color w:val="000000" w:themeColor="text1"/>
            <w:sz w:val="20"/>
          </w:rPr>
          <w:t>.</w:t>
        </w:r>
        <w:r w:rsidRPr="00637460">
          <w:rPr>
            <w:rStyle w:val="ab"/>
            <w:color w:val="000000" w:themeColor="text1"/>
            <w:sz w:val="20"/>
            <w:lang w:val="de-DE"/>
          </w:rPr>
          <w:t>iee</w:t>
        </w:r>
        <w:r w:rsidRPr="00637460">
          <w:rPr>
            <w:rStyle w:val="ab"/>
            <w:color w:val="000000" w:themeColor="text1"/>
            <w:sz w:val="20"/>
          </w:rPr>
          <w:t>.</w:t>
        </w:r>
        <w:r w:rsidRPr="00637460">
          <w:rPr>
            <w:rStyle w:val="ab"/>
            <w:color w:val="000000" w:themeColor="text1"/>
            <w:sz w:val="20"/>
            <w:lang w:val="de-DE"/>
          </w:rPr>
          <w:t>unn</w:t>
        </w:r>
        <w:r w:rsidRPr="00637460">
          <w:rPr>
            <w:rStyle w:val="ab"/>
            <w:color w:val="000000" w:themeColor="text1"/>
            <w:sz w:val="20"/>
          </w:rPr>
          <w:t>.</w:t>
        </w:r>
        <w:r w:rsidRPr="00637460">
          <w:rPr>
            <w:rStyle w:val="ab"/>
            <w:color w:val="000000" w:themeColor="text1"/>
            <w:sz w:val="20"/>
            <w:lang w:val="de-DE"/>
          </w:rPr>
          <w:t>ru</w:t>
        </w:r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de-DE"/>
          </w:rPr>
          <w:t>wp</w:t>
        </w:r>
        <w:r w:rsidRPr="00637460">
          <w:rPr>
            <w:rStyle w:val="ab"/>
            <w:color w:val="000000" w:themeColor="text1"/>
            <w:sz w:val="20"/>
          </w:rPr>
          <w:t>-</w:t>
        </w:r>
        <w:r w:rsidRPr="00637460">
          <w:rPr>
            <w:rStyle w:val="ab"/>
            <w:color w:val="000000" w:themeColor="text1"/>
            <w:sz w:val="20"/>
            <w:lang w:val="de-DE"/>
          </w:rPr>
          <w:t>content</w:t>
        </w:r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de-DE"/>
          </w:rPr>
          <w:t>uploads</w:t>
        </w:r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de-DE"/>
          </w:rPr>
          <w:t>sites</w:t>
        </w:r>
        <w:r w:rsidRPr="00637460">
          <w:rPr>
            <w:rStyle w:val="ab"/>
            <w:color w:val="000000" w:themeColor="text1"/>
            <w:sz w:val="20"/>
          </w:rPr>
          <w:t xml:space="preserve">/9/ 2020/02/ </w:t>
        </w:r>
        <w:r w:rsidRPr="00637460">
          <w:rPr>
            <w:rStyle w:val="ab"/>
            <w:color w:val="000000" w:themeColor="text1"/>
            <w:sz w:val="20"/>
            <w:lang w:val="de-DE"/>
          </w:rPr>
          <w:t>SBORNIK</w:t>
        </w:r>
        <w:r w:rsidRPr="00637460">
          <w:rPr>
            <w:rStyle w:val="ab"/>
            <w:color w:val="000000" w:themeColor="text1"/>
            <w:sz w:val="20"/>
          </w:rPr>
          <w:t>_</w:t>
        </w:r>
        <w:proofErr w:type="spellStart"/>
        <w:r w:rsidRPr="00637460">
          <w:rPr>
            <w:rStyle w:val="ab"/>
            <w:color w:val="000000" w:themeColor="text1"/>
            <w:sz w:val="20"/>
            <w:lang w:val="de-DE"/>
          </w:rPr>
          <w:t>Buhuchet</w:t>
        </w:r>
        <w:proofErr w:type="spellEnd"/>
        <w:r w:rsidRPr="00637460">
          <w:rPr>
            <w:rStyle w:val="ab"/>
            <w:color w:val="000000" w:themeColor="text1"/>
            <w:sz w:val="20"/>
          </w:rPr>
          <w:t xml:space="preserve">_13.01.2020. </w:t>
        </w:r>
        <w:proofErr w:type="spellStart"/>
        <w:r w:rsidRPr="00637460">
          <w:rPr>
            <w:rStyle w:val="ab"/>
            <w:color w:val="000000" w:themeColor="text1"/>
            <w:sz w:val="20"/>
            <w:lang w:val="de-DE"/>
          </w:rPr>
          <w:t>pdf</w:t>
        </w:r>
        <w:proofErr w:type="spellEnd"/>
      </w:hyperlink>
      <w:r w:rsidRPr="00637460">
        <w:rPr>
          <w:color w:val="000000" w:themeColor="text1"/>
          <w:sz w:val="20"/>
        </w:rPr>
        <w:t xml:space="preserve">. Куликова Л.И. ОЦЕНКА НЕОБХОДИМОСТИ ФОРМИРОВАНИЯ ФИНАНСОВОЙ ОТЧЕТНОСТИ ОБРАЗОВАТЕЛЬНЫХ ОРГАНИЗАЦИЙ ВЫСШЕГО ОБРАЗОВАНИЯ ПО МСФО ОС Куликова Л.И., </w:t>
      </w:r>
      <w:proofErr w:type="spellStart"/>
      <w:r w:rsidRPr="00637460">
        <w:rPr>
          <w:color w:val="000000" w:themeColor="text1"/>
          <w:sz w:val="20"/>
        </w:rPr>
        <w:t>Яхин</w:t>
      </w:r>
      <w:proofErr w:type="spellEnd"/>
      <w:r w:rsidRPr="00637460">
        <w:rPr>
          <w:color w:val="000000" w:themeColor="text1"/>
          <w:sz w:val="20"/>
        </w:rPr>
        <w:t xml:space="preserve"> И.И. / Развитие бухгалтерского учета, анализа, аудита и статистики в условиях современных стратегий хозяйственной деятельности: Сборник научных статей / ред. кол. -  И.Е. </w:t>
      </w:r>
      <w:proofErr w:type="spellStart"/>
      <w:r w:rsidRPr="00637460">
        <w:rPr>
          <w:color w:val="000000" w:themeColor="text1"/>
          <w:sz w:val="20"/>
        </w:rPr>
        <w:t>Мизиковский</w:t>
      </w:r>
      <w:proofErr w:type="spellEnd"/>
      <w:r w:rsidRPr="00637460">
        <w:rPr>
          <w:color w:val="000000" w:themeColor="text1"/>
          <w:sz w:val="20"/>
        </w:rPr>
        <w:t xml:space="preserve">, Э.С. </w:t>
      </w:r>
      <w:proofErr w:type="spellStart"/>
      <w:r w:rsidRPr="00637460">
        <w:rPr>
          <w:color w:val="000000" w:themeColor="text1"/>
          <w:sz w:val="20"/>
        </w:rPr>
        <w:t>Дружиловская</w:t>
      </w:r>
      <w:proofErr w:type="spellEnd"/>
      <w:r w:rsidRPr="00637460">
        <w:rPr>
          <w:color w:val="000000" w:themeColor="text1"/>
          <w:sz w:val="20"/>
        </w:rPr>
        <w:t>. – Н. Новгород: ННГУ им. Н.И. Лобачевского, 2020. С.100-105.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24. 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Черемушникова</w:t>
      </w:r>
      <w:proofErr w:type="spellEnd"/>
      <w:r w:rsidRPr="00637460">
        <w:rPr>
          <w:color w:val="000000" w:themeColor="text1"/>
          <w:sz w:val="20"/>
        </w:rPr>
        <w:t xml:space="preserve"> Т.В., Арсланова Д.Д.  МЕТОДИЧЕСКИЕ ПОДХОДЫ К АНАЛИЗУ ФИНАНСОВЫХ РЕЗУЛЬТАТОВ ДЕЯТЕЛЬНОСТИ КОММЕРЧЕСКИХ ОРГАНИЗАЦИЙ / Развитие бухгалтерского учета, анализа, аудита и статистики в условиях современных стратегий хозяйственной деятельности: Сборник научных статей / ред. кол. -  И.Е. </w:t>
      </w:r>
      <w:proofErr w:type="spellStart"/>
      <w:r w:rsidRPr="00637460">
        <w:rPr>
          <w:color w:val="000000" w:themeColor="text1"/>
          <w:sz w:val="20"/>
        </w:rPr>
        <w:t>Мизиковский</w:t>
      </w:r>
      <w:proofErr w:type="spellEnd"/>
      <w:r w:rsidRPr="00637460">
        <w:rPr>
          <w:color w:val="000000" w:themeColor="text1"/>
          <w:sz w:val="20"/>
        </w:rPr>
        <w:t xml:space="preserve">, Э.С. </w:t>
      </w:r>
      <w:proofErr w:type="spellStart"/>
      <w:r w:rsidRPr="00637460">
        <w:rPr>
          <w:color w:val="000000" w:themeColor="text1"/>
          <w:sz w:val="20"/>
        </w:rPr>
        <w:t>Дружиловская</w:t>
      </w:r>
      <w:proofErr w:type="spellEnd"/>
      <w:r w:rsidRPr="00637460">
        <w:rPr>
          <w:color w:val="000000" w:themeColor="text1"/>
          <w:sz w:val="20"/>
        </w:rPr>
        <w:t>. – Н. Новгород: ННГУ им. Н.И. Лобачевского, 2020. С. 249-253.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25.  Напишите реферат-рецензию на статью: </w:t>
      </w:r>
      <w:hyperlink r:id="rId51" w:history="1">
        <w:r w:rsidRPr="00637460">
          <w:rPr>
            <w:rStyle w:val="ab"/>
            <w:color w:val="000000" w:themeColor="text1"/>
            <w:sz w:val="20"/>
          </w:rPr>
          <w:t>https://fundamental-research.ru/ru/article/view?id=42614</w:t>
        </w:r>
      </w:hyperlink>
      <w:r w:rsidRPr="00637460">
        <w:rPr>
          <w:color w:val="000000" w:themeColor="text1"/>
          <w:sz w:val="20"/>
        </w:rPr>
        <w:t xml:space="preserve">. </w:t>
      </w:r>
      <w:proofErr w:type="spellStart"/>
      <w:r w:rsidRPr="00637460">
        <w:rPr>
          <w:bCs/>
          <w:color w:val="000000" w:themeColor="text1"/>
          <w:sz w:val="20"/>
        </w:rPr>
        <w:t>Апенько</w:t>
      </w:r>
      <w:proofErr w:type="spellEnd"/>
      <w:r w:rsidRPr="00637460">
        <w:rPr>
          <w:bCs/>
          <w:color w:val="000000" w:themeColor="text1"/>
          <w:sz w:val="20"/>
        </w:rPr>
        <w:t xml:space="preserve"> С.Н., Фомина Ю.А. ОЦЕНКА УПРАВЛЕНИЯ УСТОЙЧИВОСТЬЮ В ОРГАНИЗАЦИИ </w:t>
      </w:r>
      <w:r w:rsidRPr="00637460">
        <w:rPr>
          <w:color w:val="000000" w:themeColor="text1"/>
          <w:sz w:val="20"/>
        </w:rPr>
        <w:t xml:space="preserve">// </w:t>
      </w:r>
      <w:r w:rsidRPr="00637460">
        <w:rPr>
          <w:color w:val="000000" w:themeColor="text1"/>
          <w:sz w:val="20"/>
          <w:shd w:val="clear" w:color="auto" w:fill="FFFFFF"/>
        </w:rPr>
        <w:t xml:space="preserve"> Фундаментальные исследования. 2019.  </w:t>
      </w:r>
      <w:r w:rsidRPr="00637460">
        <w:rPr>
          <w:color w:val="000000" w:themeColor="text1"/>
          <w:sz w:val="20"/>
        </w:rPr>
        <w:t>№ 12 (часть 1).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widowControl/>
        <w:snapToGrid/>
        <w:spacing w:before="0" w:after="0"/>
        <w:ind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26. Напишите реферат-рецензию на статью: http://web.snauka.ru/issues/2018/02/85757 </w:t>
      </w:r>
      <w:proofErr w:type="spellStart"/>
      <w:r w:rsidRPr="00637460">
        <w:rPr>
          <w:color w:val="000000" w:themeColor="text1"/>
          <w:sz w:val="20"/>
        </w:rPr>
        <w:t>Тусаева</w:t>
      </w:r>
      <w:proofErr w:type="spellEnd"/>
      <w:r w:rsidRPr="00637460">
        <w:rPr>
          <w:color w:val="000000" w:themeColor="text1"/>
          <w:sz w:val="20"/>
        </w:rPr>
        <w:t xml:space="preserve"> А.Р., Попцова В.А., Гаврилова А.В. АНАЛИЗ ЛИКВИДНОСТИ И ПЛАТЁЖЕСПОСОБНОСТИ ПРЕДПРИЯТИЯ НА ПРИМЕРЕ АКЦИОНЕРНОГО ОБЩЕСТВА // Современные научные исследования и инновации // 2018. № 2.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widowControl/>
        <w:snapToGrid/>
        <w:spacing w:before="0" w:after="0"/>
        <w:ind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27. Напишите реферат-рецензию на статью:  </w:t>
      </w:r>
      <w:hyperlink r:id="rId52" w:history="1">
        <w:r w:rsidRPr="00637460">
          <w:rPr>
            <w:rStyle w:val="ab"/>
            <w:color w:val="000000" w:themeColor="text1"/>
            <w:sz w:val="20"/>
          </w:rPr>
          <w:t>https://moluch.ru/archive/256/58615</w:t>
        </w:r>
      </w:hyperlink>
      <w:r w:rsidRPr="00637460">
        <w:rPr>
          <w:color w:val="000000" w:themeColor="text1"/>
          <w:sz w:val="20"/>
        </w:rPr>
        <w:t>. Коростелева Е. И., Молчанова С.М. ЛИКВИДНОСТЬ И ПЛАТЕЖЕСПОСОБНОСТЬ КАК ВАЖНЕЙШИЕ ФАКТОРЫ УСТОЙЧИВОСТИ КОММЕРЧЕСКОГО БАНКА // Молодой ученый.  2019.  № 18 (256). 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widowControl/>
        <w:snapToGrid/>
        <w:spacing w:before="0" w:after="0"/>
        <w:ind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28. Напишите реферат-рецензию на статью:  http://web.snauka.ru/issues/2018/02/85759. </w:t>
      </w:r>
      <w:proofErr w:type="spellStart"/>
      <w:r w:rsidRPr="00637460">
        <w:rPr>
          <w:color w:val="000000" w:themeColor="text1"/>
          <w:sz w:val="20"/>
        </w:rPr>
        <w:t>Штоколова</w:t>
      </w:r>
      <w:proofErr w:type="spellEnd"/>
      <w:r w:rsidRPr="00637460">
        <w:rPr>
          <w:color w:val="000000" w:themeColor="text1"/>
          <w:sz w:val="20"/>
        </w:rPr>
        <w:t xml:space="preserve"> К.В., Попцова В.А., Гаврилова А.В. АНАЛИЗ МЕТОДИК ВЕРОЯТНОСТИ БАНКРОТСТВА // Современные научные исследования и инновации. 2018. № 2.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widowControl/>
        <w:snapToGrid/>
        <w:spacing w:before="0" w:after="0"/>
        <w:ind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29. Напишите реферат-рецензию на статью:  </w:t>
      </w:r>
      <w:hyperlink r:id="rId53" w:history="1">
        <w:r w:rsidRPr="00637460">
          <w:rPr>
            <w:rStyle w:val="ab"/>
            <w:color w:val="000000" w:themeColor="text1"/>
            <w:sz w:val="20"/>
          </w:rPr>
          <w:t>http://www.vectoreconomy.ru/images/publications/2019/5/</w:t>
        </w:r>
      </w:hyperlink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financeandcredit</w:t>
      </w:r>
      <w:proofErr w:type="spellEnd"/>
      <w:r w:rsidRPr="00637460">
        <w:rPr>
          <w:color w:val="000000" w:themeColor="text1"/>
          <w:sz w:val="20"/>
        </w:rPr>
        <w:t>/Morozova_Yushkin_Denisova.pdf Морозова Г.В., Юшкин А.В., Денисова Н.С. УПРАВЛЕНИЕ ЛИКВИДНОСТЬЮ КОММЕРЧЕСКОГО БАНКА // Вектор экономики. 2019. № 5.  Сформулируйте основные утверждения автора. Выразите свое мнение по поводу утверждений автора и обоснуйте его.</w:t>
      </w:r>
    </w:p>
    <w:p w:rsidR="00704B7F" w:rsidRPr="00637460" w:rsidRDefault="00704B7F" w:rsidP="00704B7F">
      <w:pPr>
        <w:widowControl/>
        <w:snapToGrid/>
        <w:spacing w:before="0" w:after="0"/>
        <w:ind w:firstLine="709"/>
        <w:rPr>
          <w:color w:val="000000" w:themeColor="text1"/>
          <w:sz w:val="20"/>
        </w:rPr>
      </w:pPr>
    </w:p>
    <w:p w:rsidR="00704B7F" w:rsidRPr="00637460" w:rsidRDefault="00704B7F" w:rsidP="00704B7F">
      <w:pPr>
        <w:pStyle w:val="10"/>
        <w:rPr>
          <w:rFonts w:ascii="Times New Roman" w:hAnsi="Times New Roman"/>
          <w:b/>
          <w:iCs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ab/>
      </w:r>
      <w:r w:rsidRPr="00637460">
        <w:rPr>
          <w:rFonts w:ascii="Times New Roman" w:hAnsi="Times New Roman"/>
          <w:b/>
          <w:color w:val="000000" w:themeColor="text1"/>
        </w:rPr>
        <w:tab/>
        <w:t>Раздел 5. Оценка результативности финансово-хозяйственной деятельности</w:t>
      </w:r>
    </w:p>
    <w:p w:rsidR="00704B7F" w:rsidRPr="00637460" w:rsidRDefault="00704B7F" w:rsidP="00704B7F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704B7F" w:rsidRPr="00637460" w:rsidRDefault="00704B7F" w:rsidP="00704B7F">
      <w:pPr>
        <w:pStyle w:val="afffc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Что относится к понятию «финансовый результат» деятельности организации?</w:t>
      </w:r>
    </w:p>
    <w:p w:rsidR="00704B7F" w:rsidRPr="00637460" w:rsidRDefault="00704B7F" w:rsidP="00704B7F">
      <w:pPr>
        <w:pStyle w:val="afffc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внешние факторы (не зависящие от деятельности предприятия) влияют на величину прибыли (убытка) организации?</w:t>
      </w:r>
    </w:p>
    <w:p w:rsidR="00704B7F" w:rsidRPr="00637460" w:rsidRDefault="00704B7F" w:rsidP="00704B7F">
      <w:pPr>
        <w:pStyle w:val="afffc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lastRenderedPageBreak/>
        <w:t>Какие внутренние факторы (зависящие от деятельности предприятия) влияют на величину прибыли (убытка) организации?</w:t>
      </w:r>
    </w:p>
    <w:p w:rsidR="00704B7F" w:rsidRPr="00637460" w:rsidRDefault="00704B7F" w:rsidP="00704B7F">
      <w:pPr>
        <w:pStyle w:val="afffc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Из чего складываются доходы организации?</w:t>
      </w:r>
    </w:p>
    <w:p w:rsidR="00704B7F" w:rsidRPr="00637460" w:rsidRDefault="00704B7F" w:rsidP="00704B7F">
      <w:pPr>
        <w:pStyle w:val="afffc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 определить и проанализировать прибыль от продаж, прибыль до налогообложения и чистую прибыль?</w:t>
      </w:r>
    </w:p>
    <w:p w:rsidR="00704B7F" w:rsidRPr="00637460" w:rsidRDefault="00704B7F" w:rsidP="00704B7F">
      <w:pPr>
        <w:pStyle w:val="afffc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Перечислите признаки, по которым классифицируются затраты.</w:t>
      </w:r>
    </w:p>
    <w:p w:rsidR="00704B7F" w:rsidRPr="00637460" w:rsidRDefault="00704B7F" w:rsidP="00704B7F">
      <w:pPr>
        <w:pStyle w:val="afffc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факторы влияют на прибыль от продаж, прибыль до налогообложения и чистую прибыль?</w:t>
      </w:r>
    </w:p>
    <w:p w:rsidR="00704B7F" w:rsidRPr="00637460" w:rsidRDefault="00704B7F" w:rsidP="00704B7F">
      <w:pPr>
        <w:pStyle w:val="afffc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 чем сущность анализа динамики прибыли?</w:t>
      </w:r>
    </w:p>
    <w:p w:rsidR="00704B7F" w:rsidRPr="00637460" w:rsidRDefault="00704B7F" w:rsidP="00704B7F">
      <w:pPr>
        <w:pStyle w:val="afffc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 определяется финансовый результат деятельности предприятия</w:t>
      </w:r>
    </w:p>
    <w:p w:rsidR="00704B7F" w:rsidRPr="00637460" w:rsidRDefault="00704B7F" w:rsidP="00704B7F">
      <w:pPr>
        <w:pStyle w:val="afffc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Себестоимость продукции, затраты и расходы.</w:t>
      </w:r>
    </w:p>
    <w:p w:rsidR="00704B7F" w:rsidRPr="00637460" w:rsidRDefault="00704B7F" w:rsidP="00704B7F">
      <w:pPr>
        <w:pStyle w:val="afffc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Классификации расходов предприятия по различным признакам.</w:t>
      </w:r>
    </w:p>
    <w:p w:rsidR="00704B7F" w:rsidRPr="00637460" w:rsidRDefault="00704B7F" w:rsidP="00704B7F">
      <w:pPr>
        <w:pStyle w:val="afffc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Методика исчисления показателей рентабельности.</w:t>
      </w:r>
    </w:p>
    <w:p w:rsidR="00704B7F" w:rsidRPr="00637460" w:rsidRDefault="00704B7F" w:rsidP="00704B7F">
      <w:pPr>
        <w:pStyle w:val="afffc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Анализ рентабельности: система показателей рентабельности и их взаимосвязь.</w:t>
      </w:r>
    </w:p>
    <w:p w:rsidR="00704B7F" w:rsidRPr="00637460" w:rsidRDefault="00704B7F" w:rsidP="00704B7F">
      <w:pPr>
        <w:pStyle w:val="afffc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Общая оценка деловой активности организации.</w:t>
      </w:r>
    </w:p>
    <w:p w:rsidR="00704B7F" w:rsidRPr="00637460" w:rsidRDefault="00704B7F" w:rsidP="00704B7F">
      <w:pPr>
        <w:pStyle w:val="afffc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Система качественных и количественных критериев деловой активности.</w:t>
      </w:r>
    </w:p>
    <w:p w:rsidR="00704B7F" w:rsidRPr="00637460" w:rsidRDefault="00704B7F" w:rsidP="00704B7F">
      <w:pPr>
        <w:pStyle w:val="afffc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Коэффициенты деловой активности.</w:t>
      </w:r>
    </w:p>
    <w:p w:rsidR="00704B7F" w:rsidRPr="00637460" w:rsidRDefault="00704B7F" w:rsidP="00704B7F">
      <w:pPr>
        <w:pStyle w:val="afffc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Пути сокращение финансового цикла. </w:t>
      </w:r>
    </w:p>
    <w:p w:rsidR="00704B7F" w:rsidRPr="00637460" w:rsidRDefault="00704B7F" w:rsidP="00704B7F">
      <w:pPr>
        <w:pStyle w:val="afffc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Оценка оборачиваемость средств, вложенных в имущество  предприятия.</w:t>
      </w:r>
    </w:p>
    <w:p w:rsidR="00704B7F" w:rsidRPr="00637460" w:rsidRDefault="00704B7F" w:rsidP="00704B7F">
      <w:pPr>
        <w:pStyle w:val="afffc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Продолжительность одного оборота в днях</w:t>
      </w:r>
    </w:p>
    <w:p w:rsidR="00704B7F" w:rsidRPr="00637460" w:rsidRDefault="00704B7F" w:rsidP="00704B7F">
      <w:pPr>
        <w:pStyle w:val="afffc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Коэффициент оборачиваемости активов, в оборотах</w:t>
      </w:r>
    </w:p>
    <w:p w:rsidR="00704B7F" w:rsidRPr="00637460" w:rsidRDefault="00704B7F" w:rsidP="00704B7F">
      <w:pPr>
        <w:widowControl/>
        <w:suppressAutoHyphens/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</w:p>
    <w:p w:rsidR="00704B7F" w:rsidRPr="00637460" w:rsidRDefault="00B1385E" w:rsidP="00704B7F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bCs/>
          <w:sz w:val="20"/>
        </w:rPr>
        <w:t>7</w:t>
      </w:r>
      <w:r w:rsidR="00704B7F" w:rsidRPr="00637460">
        <w:rPr>
          <w:b/>
          <w:color w:val="000000" w:themeColor="text1"/>
          <w:sz w:val="20"/>
        </w:rPr>
        <w:t>.  Учебно-методическое и информационное обеспечение дисциплины</w:t>
      </w:r>
    </w:p>
    <w:p w:rsidR="00704B7F" w:rsidRPr="00637460" w:rsidRDefault="00B1385E" w:rsidP="00704B7F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704B7F" w:rsidRPr="00637460">
        <w:rPr>
          <w:b/>
          <w:color w:val="000000" w:themeColor="text1"/>
          <w:sz w:val="20"/>
        </w:rPr>
        <w:t>.1 Рекомендуемая литература</w:t>
      </w:r>
    </w:p>
    <w:p w:rsidR="00704B7F" w:rsidRPr="00637460" w:rsidRDefault="00704B7F" w:rsidP="00704B7F">
      <w:pPr>
        <w:widowControl/>
        <w:tabs>
          <w:tab w:val="left" w:pos="851"/>
          <w:tab w:val="left" w:pos="1080"/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16"/>
          <w:szCs w:val="16"/>
        </w:rPr>
      </w:pPr>
    </w:p>
    <w:p w:rsidR="00704B7F" w:rsidRPr="00637460" w:rsidRDefault="00704B7F" w:rsidP="00704B7F">
      <w:pPr>
        <w:widowControl/>
        <w:tabs>
          <w:tab w:val="left" w:pos="851"/>
          <w:tab w:val="left" w:pos="1080"/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Нормативные правовые акты</w:t>
      </w:r>
    </w:p>
    <w:p w:rsidR="00704B7F" w:rsidRPr="00637460" w:rsidRDefault="00704B7F" w:rsidP="00704B7F">
      <w:pPr>
        <w:pStyle w:val="afffc"/>
        <w:numPr>
          <w:ilvl w:val="0"/>
          <w:numId w:val="34"/>
        </w:numPr>
        <w:tabs>
          <w:tab w:val="left" w:pos="851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Российская Федерация. Законы. "Конституция Российской Федерации" (принята всенародным голосованием 12.12.1993) (с учетом поправок, внесенных Законами РФ о поправках к Конституции РФ от 30.12.2008 № 6-ФКЗ, от 30.12.2008 № 7-ФКЗ, от 05.02.2014 № 2-ФКЗ, от 21.07.2014 № 11-ФКЗ, от 14.03.2020 № 1-ФКЗ)  // СЗ РФ. - 2009. - № 4. - Ст. 445.</w:t>
      </w:r>
    </w:p>
    <w:p w:rsidR="00704B7F" w:rsidRPr="00637460" w:rsidRDefault="00704B7F" w:rsidP="00704B7F">
      <w:pPr>
        <w:pStyle w:val="afffc"/>
        <w:numPr>
          <w:ilvl w:val="0"/>
          <w:numId w:val="34"/>
        </w:numPr>
        <w:shd w:val="clear" w:color="auto" w:fill="FFFFFF"/>
        <w:tabs>
          <w:tab w:val="left" w:pos="709"/>
          <w:tab w:val="left" w:pos="851"/>
          <w:tab w:val="left" w:pos="993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Гражданский кодекс Российской Федерации  (часть первая) [Текст] : федеральный закон от 30.11.1994 № 51-ФЗ  (ред. от 31.07.2020) // СЗ РФ. – 1994. - № 32 – Ст. 3301. </w:t>
      </w:r>
    </w:p>
    <w:p w:rsidR="00704B7F" w:rsidRPr="00637460" w:rsidRDefault="00704B7F" w:rsidP="00704B7F">
      <w:pPr>
        <w:pStyle w:val="s16"/>
        <w:numPr>
          <w:ilvl w:val="0"/>
          <w:numId w:val="34"/>
        </w:numPr>
        <w:shd w:val="clear" w:color="auto" w:fill="FFFFFF"/>
        <w:tabs>
          <w:tab w:val="left" w:pos="709"/>
          <w:tab w:val="left" w:pos="851"/>
          <w:tab w:val="left" w:pos="993"/>
          <w:tab w:val="left" w:pos="108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 w:themeColor="text1"/>
        </w:rPr>
      </w:pPr>
      <w:r w:rsidRPr="00637460">
        <w:rPr>
          <w:color w:val="000000" w:themeColor="text1"/>
          <w:sz w:val="20"/>
          <w:szCs w:val="20"/>
        </w:rPr>
        <w:t>Гражданский кодекс Российской Федерации (вторая часть) [Текст] : федеральный закон о</w:t>
      </w:r>
      <w:r w:rsidRPr="00637460">
        <w:rPr>
          <w:color w:val="000000" w:themeColor="text1"/>
          <w:sz w:val="20"/>
          <w:szCs w:val="20"/>
          <w:shd w:val="clear" w:color="auto" w:fill="FFFFFF"/>
        </w:rPr>
        <w:t>т 29 января 1996 г. № 14-ФЗ (ред. от 27.01.2020)</w:t>
      </w:r>
      <w:r w:rsidRPr="00637460">
        <w:rPr>
          <w:color w:val="000000" w:themeColor="text1"/>
          <w:sz w:val="20"/>
          <w:szCs w:val="20"/>
        </w:rPr>
        <w:t xml:space="preserve">. </w:t>
      </w:r>
    </w:p>
    <w:p w:rsidR="00704B7F" w:rsidRPr="00637460" w:rsidRDefault="00704B7F" w:rsidP="00704B7F">
      <w:pPr>
        <w:pStyle w:val="afffc"/>
        <w:numPr>
          <w:ilvl w:val="0"/>
          <w:numId w:val="34"/>
        </w:numPr>
        <w:tabs>
          <w:tab w:val="left" w:pos="709"/>
          <w:tab w:val="left" w:pos="851"/>
          <w:tab w:val="left" w:pos="993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Налоговый кодекс Российской Федерации (часть первая) [Текст] : федеральный закон от 31.07.1998 № 146-ФЗ (ред. 01.01.2020) // СЗ РФ. – 1998. - №1. – Ст. 3824. </w:t>
      </w:r>
    </w:p>
    <w:p w:rsidR="00704B7F" w:rsidRPr="00637460" w:rsidRDefault="00704B7F" w:rsidP="00704B7F">
      <w:pPr>
        <w:pStyle w:val="afffc"/>
        <w:numPr>
          <w:ilvl w:val="0"/>
          <w:numId w:val="34"/>
        </w:numPr>
        <w:tabs>
          <w:tab w:val="left" w:pos="709"/>
          <w:tab w:val="left" w:pos="851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Налоговый кодекс Российской Федерации (часть вторая) [Текст] : федеральный закон от  05.08.2000  № 117-ФЗ (ред. от 05.08.2020) // СЗ РФ. – 2000. - №1. - Ст. 3824. (ред. от 5.08.2020). </w:t>
      </w:r>
    </w:p>
    <w:p w:rsidR="00704B7F" w:rsidRPr="00637460" w:rsidRDefault="00704B7F" w:rsidP="00704B7F">
      <w:pPr>
        <w:pStyle w:val="afffc"/>
        <w:numPr>
          <w:ilvl w:val="0"/>
          <w:numId w:val="34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 бухгалтерском учете [Текст] : федеральный закон от 06 декабря 2011 г. № 402-ФЗ (ред. от 23.05.2020) // СЗ РФ. - 2011. - № 50. - Ст. 734</w:t>
      </w:r>
    </w:p>
    <w:p w:rsidR="00704B7F" w:rsidRPr="00637460" w:rsidRDefault="00704B7F" w:rsidP="00704B7F">
      <w:pPr>
        <w:pStyle w:val="afffc"/>
        <w:numPr>
          <w:ilvl w:val="0"/>
          <w:numId w:val="34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Об официальном статистическом учете и системе государственной статистики в российской Федерации  [Текст] :  федеральный закон от 29.11.2007 № 282-ФЗ (ред. от 18.04.2018) // СЗ РФ, 2007. - № 49. – Ст. 6043.</w:t>
      </w:r>
    </w:p>
    <w:p w:rsidR="00704B7F" w:rsidRPr="00637460" w:rsidRDefault="00704B7F" w:rsidP="00704B7F">
      <w:pPr>
        <w:pStyle w:val="afffc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Приказ Минфина России от 02.07.2010 № 66н (ред. от 19.04.2019) "О формах бухгалтерской отчетности организаций" (Зарегистрировано в Минюсте России 02.08.2010 № 18023) (с изм. и доп., вступ. в силу с отчетности за 2020 год)</w:t>
      </w:r>
    </w:p>
    <w:p w:rsidR="00704B7F" w:rsidRPr="00637460" w:rsidRDefault="00704B7F" w:rsidP="00704B7F">
      <w:pPr>
        <w:pStyle w:val="afffc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Приказ Минфина РФ от 31.10.2000 № 94н (ред. от 08.11.2010) "Об утверждении Плана счетов бухгалтерского учета финансово-хозяйственной деятельности организаций и Инструкции по его применению"</w:t>
      </w:r>
    </w:p>
    <w:p w:rsidR="00704B7F" w:rsidRPr="00637460" w:rsidRDefault="00704B7F" w:rsidP="00704B7F">
      <w:pPr>
        <w:pStyle w:val="afffc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Приказ Минфина России от 06.10.2008 № 106н (ред. от 07.02.2020) "Об утверждении положений по бухгалтерскому учету" (вместе с "Положением по бухгалтерскому учету "Учетная политика организации" (ПБУ 1/2008)", "Положением по бухгалтерскому учету "Изменения оценочных значений" (ПБУ 21/2008)") (Зарегистрировано в Минюсте России 27.10.2008 № 12522)</w:t>
      </w:r>
    </w:p>
    <w:p w:rsidR="00704B7F" w:rsidRPr="00637460" w:rsidRDefault="00704B7F" w:rsidP="00704B7F">
      <w:pPr>
        <w:pStyle w:val="afffc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Приказ Минфина РФ от 06.07.1999 № 43н (ред. от 08.11.2010, с изм. от 29.01.2018) "Об утверждении Положения по бухгалтерскому учету "Бухгалтерская отчетность организации" (ПБУ 4/99)"</w:t>
      </w:r>
    </w:p>
    <w:p w:rsidR="00704B7F" w:rsidRPr="00637460" w:rsidRDefault="00704B7F" w:rsidP="00704B7F">
      <w:pPr>
        <w:pStyle w:val="afffc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Приказ Минфина РФ от 24.11.2003 № 105н (ред. от 18.09.2006) "Об утверждении Положения по бухгалтерскому учету бухгалтерскому учету "Бухгалтерская отчетность организации" (ПБУ 4/99)"</w:t>
      </w:r>
    </w:p>
    <w:p w:rsidR="00704B7F" w:rsidRPr="00637460" w:rsidRDefault="00704B7F" w:rsidP="00704B7F">
      <w:pPr>
        <w:pStyle w:val="afffc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Приказ Минфина РФ от 24.11.2003 № 105н (ред. от 18.09.2006) "Об утверждении Положения по бухгалтерскому учету "Информация об участии в совместной деятельности" ПБУ 20/03" (Зарегистрировано в Минюсте РФ 22.01.2004 № 5457)</w:t>
      </w:r>
    </w:p>
    <w:p w:rsidR="00704B7F" w:rsidRPr="00637460" w:rsidRDefault="00704B7F" w:rsidP="00704B7F">
      <w:pPr>
        <w:pStyle w:val="afffc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Приказ Минфина России от 06.05.1999 № 33н (ред. от 06.04.2015) "Об утверждении Положения по бухгалтерскому учету "Расходы организации" ПБУ 10/99" (Зарегистрировано в Минюсте России 31.05.1999 № 1790)</w:t>
      </w:r>
    </w:p>
    <w:p w:rsidR="00704B7F" w:rsidRPr="00637460" w:rsidRDefault="00704B7F" w:rsidP="00704B7F">
      <w:pPr>
        <w:pStyle w:val="afffc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Приказ Минфина России от 09.06.2001 N 44н (ред. от 16.05.2016) "Об утверждении Положения по бухгалтерскому учету "Учет материально-производственных запасов" ПБУ 5/01" (Зарегистрировано в Минюсте </w:t>
      </w:r>
      <w:r w:rsidRPr="00637460">
        <w:rPr>
          <w:rFonts w:ascii="Times New Roman" w:hAnsi="Times New Roman"/>
          <w:color w:val="000000" w:themeColor="text1"/>
        </w:rPr>
        <w:lastRenderedPageBreak/>
        <w:t>России 19.07.2001 № 2806)  (Документ утрачивает силу с 1 января 2021 года в связи с изданием Приказа Минфина России от 15.11.2019 № 180н)</w:t>
      </w:r>
    </w:p>
    <w:p w:rsidR="00704B7F" w:rsidRPr="00637460" w:rsidRDefault="00704B7F" w:rsidP="00704B7F">
      <w:pPr>
        <w:pStyle w:val="afffc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Приказ Минфина России от 27.12.2007 N 153н (ред. от 16.05.2016) "Об утверждении Положения по бухгалтерскому учету "Учет нематериальных активов" (ПБУ 14/2007)" (Зарегистрировано в Минюсте России 23.01.2008 № 10975)</w:t>
      </w:r>
    </w:p>
    <w:p w:rsidR="00704B7F" w:rsidRPr="00637460" w:rsidRDefault="00704B7F" w:rsidP="00704B7F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F976ED" w:rsidRDefault="00F976ED" w:rsidP="00F976ED">
      <w:pPr>
        <w:widowControl/>
        <w:tabs>
          <w:tab w:val="left" w:pos="851"/>
          <w:tab w:val="left" w:pos="1080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</w:p>
    <w:p w:rsidR="00F976ED" w:rsidRDefault="00F976ED" w:rsidP="00F976ED">
      <w:pPr>
        <w:widowControl/>
        <w:tabs>
          <w:tab w:val="left" w:pos="851"/>
          <w:tab w:val="left" w:pos="1080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</w:p>
    <w:p w:rsidR="00F976ED" w:rsidRDefault="00F976ED" w:rsidP="00F976ED">
      <w:pPr>
        <w:widowControl/>
        <w:tabs>
          <w:tab w:val="left" w:pos="851"/>
          <w:tab w:val="left" w:pos="1080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</w:p>
    <w:p w:rsidR="00704B7F" w:rsidRPr="00637460" w:rsidRDefault="00704B7F" w:rsidP="00F976ED">
      <w:pPr>
        <w:widowControl/>
        <w:tabs>
          <w:tab w:val="left" w:pos="851"/>
          <w:tab w:val="left" w:pos="1080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475F33" w:rsidRPr="00475F33" w:rsidRDefault="00475F33" w:rsidP="00F976ED">
      <w:pPr>
        <w:pStyle w:val="afffc"/>
        <w:numPr>
          <w:ilvl w:val="0"/>
          <w:numId w:val="44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475F33">
        <w:rPr>
          <w:color w:val="000000" w:themeColor="text1"/>
        </w:rPr>
        <w:t>У</w:t>
      </w:r>
      <w:r w:rsidRPr="00475F33">
        <w:rPr>
          <w:rFonts w:ascii="Times New Roman" w:hAnsi="Times New Roman"/>
          <w:color w:val="000000" w:themeColor="text1"/>
        </w:rPr>
        <w:t>спенская И.Н. Финансовый анализ [Электронный ресурс]: учебное пособие / И.Н. Успенская, Н.М. Русин. — Электрон. текстовые данные. — М.: Московский гуманитарный университет, 2017. — 248 c. — 978-5-906912-96-1. — Режим доступа: http://www.iprbookshop.ru/74747</w:t>
      </w:r>
    </w:p>
    <w:p w:rsidR="00475F33" w:rsidRPr="00475F33" w:rsidRDefault="00475F33" w:rsidP="00F976ED">
      <w:pPr>
        <w:pStyle w:val="afffc"/>
        <w:numPr>
          <w:ilvl w:val="0"/>
          <w:numId w:val="44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475F33">
        <w:rPr>
          <w:rFonts w:ascii="Times New Roman" w:hAnsi="Times New Roman"/>
          <w:color w:val="000000" w:themeColor="text1"/>
        </w:rPr>
        <w:t xml:space="preserve">Якимова В. А. Учет и анализ (финансовый учет, управленческий учет, финансовый анализ / В. А. Якимова. — Благовещенск: Амурский государственный университет, 2018. — 258 c. — ISBN 2227-8397. — Текст: электронный // Электронно-библиотечная система IPR BOOKS: [сайт]. — URL: http://www.iprbookshop.ru/103928.html </w:t>
      </w:r>
    </w:p>
    <w:p w:rsidR="00475F33" w:rsidRPr="00475F33" w:rsidRDefault="00475F33" w:rsidP="00F976ED">
      <w:pPr>
        <w:pStyle w:val="afffc"/>
        <w:numPr>
          <w:ilvl w:val="0"/>
          <w:numId w:val="44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475F33">
        <w:rPr>
          <w:rFonts w:ascii="Times New Roman" w:hAnsi="Times New Roman"/>
          <w:color w:val="000000" w:themeColor="text1"/>
        </w:rPr>
        <w:t>Сергиенко И.В. Теоретико-методологические основы и объект финансового анализа. [Электронный ресурс]: рабочий учебник / Сергиенко И.В. - 2022. - http://library.roweb.online</w:t>
      </w:r>
    </w:p>
    <w:p w:rsidR="00704B7F" w:rsidRPr="00475F33" w:rsidRDefault="00475F33" w:rsidP="00F976ED">
      <w:pPr>
        <w:pStyle w:val="afffc"/>
        <w:numPr>
          <w:ilvl w:val="0"/>
          <w:numId w:val="44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475F33">
        <w:rPr>
          <w:rFonts w:ascii="Times New Roman" w:hAnsi="Times New Roman"/>
          <w:color w:val="000000" w:themeColor="text1"/>
        </w:rPr>
        <w:t xml:space="preserve">Павлова С.А. Применение финансового анализа в целях повышения эффективности </w:t>
      </w:r>
      <w:proofErr w:type="spellStart"/>
      <w:r w:rsidRPr="00475F33">
        <w:rPr>
          <w:rFonts w:ascii="Times New Roman" w:hAnsi="Times New Roman"/>
          <w:color w:val="000000" w:themeColor="text1"/>
        </w:rPr>
        <w:t>предприни</w:t>
      </w:r>
      <w:proofErr w:type="spellEnd"/>
      <w:r w:rsidRPr="00475F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475F33">
        <w:rPr>
          <w:rFonts w:ascii="Times New Roman" w:hAnsi="Times New Roman"/>
          <w:color w:val="000000" w:themeColor="text1"/>
        </w:rPr>
        <w:t>мательской</w:t>
      </w:r>
      <w:proofErr w:type="spellEnd"/>
      <w:r w:rsidRPr="00475F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475F33">
        <w:rPr>
          <w:rFonts w:ascii="Times New Roman" w:hAnsi="Times New Roman"/>
          <w:color w:val="000000" w:themeColor="text1"/>
        </w:rPr>
        <w:t>деятельности.Применение</w:t>
      </w:r>
      <w:proofErr w:type="spellEnd"/>
      <w:r w:rsidRPr="00475F33">
        <w:rPr>
          <w:rFonts w:ascii="Times New Roman" w:hAnsi="Times New Roman"/>
          <w:color w:val="000000" w:themeColor="text1"/>
        </w:rPr>
        <w:t xml:space="preserve"> финансового анализа в целях повышения эффективности </w:t>
      </w:r>
      <w:proofErr w:type="spellStart"/>
      <w:r w:rsidRPr="00475F33">
        <w:rPr>
          <w:rFonts w:ascii="Times New Roman" w:hAnsi="Times New Roman"/>
          <w:color w:val="000000" w:themeColor="text1"/>
        </w:rPr>
        <w:t>предприни</w:t>
      </w:r>
      <w:proofErr w:type="spellEnd"/>
      <w:r w:rsidRPr="00475F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475F33">
        <w:rPr>
          <w:rFonts w:ascii="Times New Roman" w:hAnsi="Times New Roman"/>
          <w:color w:val="000000" w:themeColor="text1"/>
        </w:rPr>
        <w:t>мательской</w:t>
      </w:r>
      <w:proofErr w:type="spellEnd"/>
      <w:r w:rsidRPr="00475F33">
        <w:rPr>
          <w:rFonts w:ascii="Times New Roman" w:hAnsi="Times New Roman"/>
          <w:color w:val="000000" w:themeColor="text1"/>
        </w:rPr>
        <w:t xml:space="preserve"> деятельности. [Электронный ресурс]: рабочий учебник / Павлова С.А. - 2022. - </w:t>
      </w:r>
      <w:hyperlink r:id="rId54" w:history="1">
        <w:r w:rsidRPr="00475F33">
          <w:rPr>
            <w:rStyle w:val="ab"/>
            <w:rFonts w:ascii="Times New Roman" w:hAnsi="Times New Roman"/>
          </w:rPr>
          <w:t>http://library.roweb.online</w:t>
        </w:r>
      </w:hyperlink>
    </w:p>
    <w:p w:rsidR="00475F33" w:rsidRPr="00475F33" w:rsidRDefault="00475F33" w:rsidP="00F976ED">
      <w:pPr>
        <w:widowControl/>
        <w:tabs>
          <w:tab w:val="left" w:pos="851"/>
          <w:tab w:val="left" w:pos="1080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</w:p>
    <w:p w:rsidR="00704B7F" w:rsidRPr="00637460" w:rsidRDefault="00704B7F" w:rsidP="00F976ED">
      <w:pPr>
        <w:widowControl/>
        <w:tabs>
          <w:tab w:val="left" w:pos="851"/>
          <w:tab w:val="left" w:pos="1080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704B7F" w:rsidRPr="00637460" w:rsidRDefault="00704B7F" w:rsidP="00F976ED">
      <w:pPr>
        <w:pStyle w:val="afffc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Александровская Ю. П. Математические методы финансового анализа: учебное пособие / Ю. П. Александровская. — Казань: Казанский национальный исследовательский технологический университет, 2017. — 128 c. — </w:t>
      </w:r>
      <w:r w:rsidR="00475F33">
        <w:rPr>
          <w:rFonts w:ascii="Times New Roman" w:hAnsi="Times New Roman"/>
          <w:color w:val="000000" w:themeColor="text1"/>
        </w:rPr>
        <w:t>ISBN 978-5-7882-2145-8. — Текст</w:t>
      </w:r>
      <w:r w:rsidRPr="00637460">
        <w:rPr>
          <w:rFonts w:ascii="Times New Roman" w:hAnsi="Times New Roman"/>
          <w:color w:val="000000" w:themeColor="text1"/>
        </w:rPr>
        <w:t xml:space="preserve">: электронный // Электронно-библиотечная система IPR BOOKS: [сайт]. — URL: http://www.iprbookshop.ru/79319.html </w:t>
      </w:r>
    </w:p>
    <w:p w:rsidR="00704B7F" w:rsidRPr="00637460" w:rsidRDefault="00704B7F" w:rsidP="00F976ED">
      <w:pPr>
        <w:widowControl/>
        <w:tabs>
          <w:tab w:val="left" w:pos="851"/>
          <w:tab w:val="left" w:pos="1080"/>
        </w:tabs>
        <w:snapToGrid/>
        <w:spacing w:before="0" w:after="0"/>
        <w:ind w:firstLine="567"/>
        <w:rPr>
          <w:b/>
          <w:color w:val="000000" w:themeColor="text1"/>
          <w:sz w:val="20"/>
        </w:rPr>
      </w:pPr>
    </w:p>
    <w:p w:rsidR="00704B7F" w:rsidRPr="00637460" w:rsidRDefault="00B1385E" w:rsidP="00F976ED">
      <w:pPr>
        <w:widowControl/>
        <w:tabs>
          <w:tab w:val="left" w:pos="851"/>
          <w:tab w:val="left" w:pos="1080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704B7F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704B7F" w:rsidRPr="003F3A95" w:rsidRDefault="00704B7F" w:rsidP="00F976ED">
      <w:pPr>
        <w:widowControl/>
        <w:numPr>
          <w:ilvl w:val="0"/>
          <w:numId w:val="37"/>
        </w:numPr>
        <w:tabs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3F3A95">
        <w:rPr>
          <w:bCs/>
          <w:color w:val="000000" w:themeColor="text1"/>
          <w:sz w:val="20"/>
          <w:lang w:val="en-US"/>
        </w:rPr>
        <w:t>http</w:t>
      </w:r>
      <w:r w:rsidRPr="003F3A95">
        <w:rPr>
          <w:bCs/>
          <w:color w:val="000000" w:themeColor="text1"/>
          <w:sz w:val="20"/>
        </w:rPr>
        <w:t>://</w:t>
      </w:r>
      <w:r w:rsidRPr="003F3A95">
        <w:rPr>
          <w:bCs/>
          <w:color w:val="000000" w:themeColor="text1"/>
          <w:sz w:val="20"/>
          <w:lang w:val="en-US"/>
        </w:rPr>
        <w:t>www</w:t>
      </w:r>
      <w:r w:rsidR="003F3A95" w:rsidRPr="003F3A95">
        <w:rPr>
          <w:bCs/>
          <w:color w:val="000000" w:themeColor="text1"/>
          <w:sz w:val="20"/>
        </w:rPr>
        <w:t>.</w:t>
      </w:r>
      <w:hyperlink r:id="rId55" w:tgtFrame="_blank" w:history="1">
        <w:proofErr w:type="spellStart"/>
        <w:r w:rsidR="003F3A95" w:rsidRPr="003F3A95">
          <w:rPr>
            <w:rStyle w:val="ab"/>
            <w:bCs/>
            <w:sz w:val="20"/>
            <w:lang w:val="en-US"/>
          </w:rPr>
          <w:t>ecsocman</w:t>
        </w:r>
        <w:proofErr w:type="spellEnd"/>
        <w:r w:rsidR="003F3A95" w:rsidRPr="003F3A95">
          <w:rPr>
            <w:rStyle w:val="ab"/>
            <w:bCs/>
            <w:sz w:val="20"/>
          </w:rPr>
          <w:t>.</w:t>
        </w:r>
        <w:proofErr w:type="spellStart"/>
        <w:r w:rsidR="003F3A95" w:rsidRPr="003F3A95">
          <w:rPr>
            <w:rStyle w:val="ab"/>
            <w:bCs/>
            <w:sz w:val="20"/>
            <w:lang w:val="en-US"/>
          </w:rPr>
          <w:t>hse</w:t>
        </w:r>
        <w:proofErr w:type="spellEnd"/>
        <w:r w:rsidR="003F3A95" w:rsidRPr="003F3A95">
          <w:rPr>
            <w:rStyle w:val="ab"/>
            <w:bCs/>
            <w:sz w:val="20"/>
          </w:rPr>
          <w:t>.</w:t>
        </w:r>
        <w:proofErr w:type="spellStart"/>
        <w:r w:rsidR="003F3A95" w:rsidRPr="003F3A95">
          <w:rPr>
            <w:rStyle w:val="ab"/>
            <w:bCs/>
            <w:sz w:val="20"/>
            <w:lang w:val="en-US"/>
          </w:rPr>
          <w:t>r</w:t>
        </w:r>
      </w:hyperlink>
      <w:r w:rsidRPr="003F3A95">
        <w:rPr>
          <w:bCs/>
          <w:color w:val="000000" w:themeColor="text1"/>
          <w:sz w:val="20"/>
          <w:lang w:val="en-US"/>
        </w:rPr>
        <w:t>u</w:t>
      </w:r>
      <w:proofErr w:type="spellEnd"/>
    </w:p>
    <w:p w:rsidR="00704B7F" w:rsidRPr="00637460" w:rsidRDefault="00704B7F" w:rsidP="00F976ED">
      <w:pPr>
        <w:widowControl/>
        <w:numPr>
          <w:ilvl w:val="0"/>
          <w:numId w:val="37"/>
        </w:numPr>
        <w:tabs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http://www.catback.ru</w:t>
      </w:r>
    </w:p>
    <w:p w:rsidR="00704B7F" w:rsidRPr="00637460" w:rsidRDefault="003F3A95" w:rsidP="00F976ED">
      <w:pPr>
        <w:widowControl/>
        <w:numPr>
          <w:ilvl w:val="0"/>
          <w:numId w:val="37"/>
        </w:numPr>
        <w:tabs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http://www.gara</w:t>
      </w:r>
      <w:r>
        <w:rPr>
          <w:bCs/>
          <w:color w:val="000000" w:themeColor="text1"/>
          <w:sz w:val="20"/>
          <w:lang w:val="en-US"/>
        </w:rPr>
        <w:t>n</w:t>
      </w:r>
      <w:r>
        <w:rPr>
          <w:bCs/>
          <w:color w:val="000000" w:themeColor="text1"/>
          <w:sz w:val="20"/>
        </w:rPr>
        <w:t>t.ru</w:t>
      </w:r>
    </w:p>
    <w:p w:rsidR="00704B7F" w:rsidRPr="00637460" w:rsidRDefault="00704B7F" w:rsidP="00F976ED">
      <w:pPr>
        <w:widowControl/>
        <w:tabs>
          <w:tab w:val="left" w:pos="851"/>
          <w:tab w:val="left" w:pos="1134"/>
        </w:tabs>
        <w:autoSpaceDE w:val="0"/>
        <w:autoSpaceDN w:val="0"/>
        <w:adjustRightInd w:val="0"/>
        <w:snapToGrid/>
        <w:spacing w:before="0" w:after="0"/>
        <w:ind w:firstLine="567"/>
        <w:jc w:val="both"/>
        <w:rPr>
          <w:color w:val="000000" w:themeColor="text1"/>
          <w:spacing w:val="-4"/>
          <w:sz w:val="20"/>
        </w:rPr>
      </w:pPr>
    </w:p>
    <w:p w:rsidR="000258BE" w:rsidRDefault="00B1385E" w:rsidP="00F976ED">
      <w:pPr>
        <w:tabs>
          <w:tab w:val="left" w:pos="851"/>
        </w:tabs>
        <w:spacing w:before="0" w:after="0"/>
        <w:ind w:firstLine="567"/>
        <w:jc w:val="both"/>
        <w:rPr>
          <w:b/>
          <w:sz w:val="20"/>
        </w:rPr>
      </w:pPr>
      <w:r>
        <w:rPr>
          <w:b/>
          <w:sz w:val="20"/>
        </w:rPr>
        <w:t>8</w:t>
      </w:r>
      <w:r w:rsidR="000258BE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0258BE" w:rsidRDefault="000258BE" w:rsidP="00F976ED">
      <w:pPr>
        <w:tabs>
          <w:tab w:val="left" w:pos="851"/>
        </w:tabs>
        <w:spacing w:before="0" w:after="0"/>
        <w:ind w:firstLine="567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971110" w:rsidRDefault="00971110" w:rsidP="00F976ED">
      <w:pPr>
        <w:tabs>
          <w:tab w:val="left" w:pos="851"/>
        </w:tabs>
        <w:spacing w:before="0" w:after="0"/>
        <w:ind w:firstLine="567"/>
        <w:jc w:val="both"/>
        <w:rPr>
          <w:sz w:val="20"/>
        </w:rPr>
      </w:pPr>
      <w:r w:rsidRPr="00971110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0258BE" w:rsidRDefault="000258BE" w:rsidP="00F976ED">
      <w:pPr>
        <w:tabs>
          <w:tab w:val="left" w:pos="851"/>
        </w:tabs>
        <w:spacing w:before="0" w:after="0"/>
        <w:ind w:firstLine="567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704B7F" w:rsidRPr="00637460" w:rsidRDefault="000258BE" w:rsidP="00F976ED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spacing w:before="0" w:after="0"/>
        <w:ind w:firstLine="567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704B7F" w:rsidRPr="00637460" w:rsidRDefault="00704B7F" w:rsidP="00F976ED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spacing w:before="0" w:after="0"/>
        <w:ind w:firstLine="567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704B7F" w:rsidRPr="00637460" w:rsidRDefault="00704B7F" w:rsidP="00F976ED">
      <w:pPr>
        <w:tabs>
          <w:tab w:val="left" w:pos="851"/>
        </w:tabs>
        <w:spacing w:before="0" w:after="0"/>
        <w:ind w:firstLine="567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704B7F" w:rsidRPr="00637460" w:rsidRDefault="00704B7F" w:rsidP="00F976ED">
      <w:pPr>
        <w:tabs>
          <w:tab w:val="left" w:pos="851"/>
        </w:tabs>
        <w:spacing w:before="0" w:after="0"/>
        <w:ind w:firstLine="567"/>
        <w:rPr>
          <w:sz w:val="20"/>
        </w:rPr>
      </w:pPr>
      <w:r w:rsidRPr="00637460">
        <w:rPr>
          <w:sz w:val="20"/>
        </w:rPr>
        <w:t xml:space="preserve">ПО браузер – приложение операционной системы, предназначенное для просмотра </w:t>
      </w:r>
      <w:proofErr w:type="spellStart"/>
      <w:r w:rsidRPr="00637460">
        <w:rPr>
          <w:sz w:val="20"/>
        </w:rPr>
        <w:t>Web</w:t>
      </w:r>
      <w:proofErr w:type="spellEnd"/>
      <w:r w:rsidRPr="00637460">
        <w:rPr>
          <w:sz w:val="20"/>
        </w:rPr>
        <w:t>-страниц</w:t>
      </w:r>
    </w:p>
    <w:p w:rsidR="00704B7F" w:rsidRPr="00637460" w:rsidRDefault="00704B7F" w:rsidP="00F976ED">
      <w:pPr>
        <w:tabs>
          <w:tab w:val="left" w:pos="851"/>
        </w:tabs>
        <w:spacing w:before="0" w:after="0"/>
        <w:ind w:firstLine="567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704B7F" w:rsidRPr="00637460" w:rsidRDefault="00704B7F" w:rsidP="00F976ED">
      <w:pPr>
        <w:tabs>
          <w:tab w:val="left" w:pos="851"/>
        </w:tabs>
        <w:spacing w:before="0" w:after="0"/>
        <w:ind w:firstLine="567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704B7F" w:rsidRPr="00637460" w:rsidRDefault="00704B7F" w:rsidP="00F976ED">
      <w:pPr>
        <w:tabs>
          <w:tab w:val="left" w:pos="851"/>
        </w:tabs>
        <w:spacing w:before="0" w:after="0"/>
        <w:ind w:firstLine="567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704B7F" w:rsidRPr="00637460" w:rsidRDefault="00704B7F" w:rsidP="00F976ED">
      <w:pPr>
        <w:tabs>
          <w:tab w:val="left" w:pos="851"/>
        </w:tabs>
        <w:spacing w:before="0" w:after="0"/>
        <w:ind w:firstLine="567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704B7F" w:rsidRPr="00637460" w:rsidRDefault="00704B7F" w:rsidP="00F976ED">
      <w:pPr>
        <w:tabs>
          <w:tab w:val="left" w:pos="851"/>
        </w:tabs>
        <w:spacing w:before="0" w:after="0"/>
        <w:ind w:firstLine="567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704B7F" w:rsidRPr="00637460" w:rsidRDefault="00704B7F" w:rsidP="00F976ED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spacing w:before="0" w:after="0"/>
        <w:ind w:firstLine="567"/>
        <w:jc w:val="both"/>
        <w:rPr>
          <w:i/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704B7F" w:rsidRPr="00637460" w:rsidRDefault="00704B7F" w:rsidP="00F976ED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spacing w:before="0" w:after="0"/>
        <w:ind w:firstLine="567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704B7F" w:rsidRPr="00637460" w:rsidRDefault="00704B7F" w:rsidP="00F976ED">
      <w:pPr>
        <w:tabs>
          <w:tab w:val="left" w:pos="851"/>
        </w:tabs>
        <w:spacing w:before="0" w:after="0"/>
        <w:ind w:firstLine="567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704B7F" w:rsidRPr="00637460" w:rsidRDefault="00704B7F" w:rsidP="00F976ED">
      <w:pPr>
        <w:tabs>
          <w:tab w:val="left" w:pos="851"/>
        </w:tabs>
        <w:spacing w:before="0" w:after="0"/>
        <w:ind w:firstLine="567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704B7F" w:rsidRPr="00637460" w:rsidRDefault="007E0582" w:rsidP="00F976ED">
      <w:pPr>
        <w:tabs>
          <w:tab w:val="left" w:pos="851"/>
        </w:tabs>
        <w:spacing w:before="0" w:after="0"/>
        <w:ind w:firstLine="567"/>
        <w:rPr>
          <w:sz w:val="20"/>
          <w:lang w:val="en-US"/>
        </w:rPr>
      </w:pPr>
      <w:hyperlink r:id="rId56" w:history="1">
        <w:r w:rsidR="00704B7F" w:rsidRPr="00637460">
          <w:rPr>
            <w:sz w:val="20"/>
            <w:lang w:val="en-US"/>
          </w:rPr>
          <w:t>http://qsp.su/tools/onlinehelp/about_license_gpl_russian.html</w:t>
        </w:r>
      </w:hyperlink>
      <w:r w:rsidR="00704B7F" w:rsidRPr="00637460">
        <w:rPr>
          <w:sz w:val="20"/>
          <w:lang w:val="en-US"/>
        </w:rPr>
        <w:t xml:space="preserve"> </w:t>
      </w:r>
    </w:p>
    <w:p w:rsidR="00704B7F" w:rsidRPr="00637460" w:rsidRDefault="00704B7F" w:rsidP="00F976ED">
      <w:pPr>
        <w:tabs>
          <w:tab w:val="left" w:pos="851"/>
        </w:tabs>
        <w:spacing w:before="0" w:after="0"/>
        <w:ind w:firstLine="567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704B7F" w:rsidRPr="00637460" w:rsidRDefault="007E0582" w:rsidP="00F976ED">
      <w:pPr>
        <w:tabs>
          <w:tab w:val="left" w:pos="851"/>
        </w:tabs>
        <w:spacing w:before="0" w:after="0"/>
        <w:ind w:firstLine="567"/>
        <w:rPr>
          <w:sz w:val="20"/>
        </w:rPr>
      </w:pPr>
      <w:hyperlink r:id="rId57" w:history="1">
        <w:r w:rsidR="00704B7F" w:rsidRPr="00637460">
          <w:rPr>
            <w:sz w:val="20"/>
          </w:rPr>
          <w:t>http://qsp.su/tools/onlinehelp/about_license_gpl_russian.html</w:t>
        </w:r>
      </w:hyperlink>
    </w:p>
    <w:p w:rsidR="00704B7F" w:rsidRPr="00637460" w:rsidRDefault="00704B7F" w:rsidP="00F976ED">
      <w:pPr>
        <w:tabs>
          <w:tab w:val="left" w:pos="851"/>
        </w:tabs>
        <w:spacing w:before="0" w:after="0"/>
        <w:ind w:firstLine="567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704B7F" w:rsidRPr="00637460" w:rsidRDefault="007E0582" w:rsidP="00F976ED">
      <w:pPr>
        <w:tabs>
          <w:tab w:val="left" w:pos="851"/>
        </w:tabs>
        <w:spacing w:before="0" w:after="0"/>
        <w:ind w:firstLine="567"/>
        <w:rPr>
          <w:sz w:val="20"/>
          <w:lang w:val="en-US"/>
        </w:rPr>
      </w:pPr>
      <w:hyperlink r:id="rId58" w:history="1">
        <w:r w:rsidR="00704B7F" w:rsidRPr="00637460">
          <w:rPr>
            <w:sz w:val="20"/>
            <w:lang w:val="en-US"/>
          </w:rPr>
          <w:t>http://qsp.su/tools/onlinehelp/about_license_gpl_russian.html</w:t>
        </w:r>
      </w:hyperlink>
      <w:r w:rsidR="00704B7F" w:rsidRPr="00637460">
        <w:rPr>
          <w:sz w:val="20"/>
          <w:lang w:val="en-US"/>
        </w:rPr>
        <w:t xml:space="preserve"> </w:t>
      </w:r>
    </w:p>
    <w:p w:rsidR="00704B7F" w:rsidRPr="00637460" w:rsidRDefault="00704B7F" w:rsidP="00F976ED">
      <w:pPr>
        <w:tabs>
          <w:tab w:val="left" w:pos="851"/>
        </w:tabs>
        <w:spacing w:before="0" w:after="0"/>
        <w:ind w:firstLine="567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704B7F" w:rsidRPr="00637460" w:rsidRDefault="007E0582" w:rsidP="00F976ED">
      <w:pPr>
        <w:tabs>
          <w:tab w:val="left" w:pos="851"/>
        </w:tabs>
        <w:spacing w:before="0" w:after="0"/>
        <w:ind w:firstLine="567"/>
        <w:rPr>
          <w:sz w:val="20"/>
          <w:lang w:val="en-US"/>
        </w:rPr>
      </w:pPr>
      <w:hyperlink r:id="rId59" w:history="1">
        <w:r w:rsidR="00704B7F" w:rsidRPr="00637460">
          <w:rPr>
            <w:sz w:val="20"/>
            <w:lang w:val="en-US"/>
          </w:rPr>
          <w:t>http://qsp.su/tools/onlinehelp/about_license_gpl_russian.html</w:t>
        </w:r>
      </w:hyperlink>
    </w:p>
    <w:p w:rsidR="00704B7F" w:rsidRPr="00637460" w:rsidRDefault="00704B7F" w:rsidP="00F976ED">
      <w:pPr>
        <w:tabs>
          <w:tab w:val="left" w:pos="851"/>
        </w:tabs>
        <w:spacing w:before="0" w:after="0"/>
        <w:ind w:firstLine="567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704B7F" w:rsidRPr="00637460" w:rsidRDefault="007E0582" w:rsidP="00F976ED">
      <w:pPr>
        <w:tabs>
          <w:tab w:val="left" w:pos="851"/>
        </w:tabs>
        <w:spacing w:before="0" w:after="0"/>
        <w:ind w:firstLine="567"/>
        <w:rPr>
          <w:sz w:val="20"/>
          <w:lang w:val="en-US"/>
        </w:rPr>
      </w:pPr>
      <w:hyperlink r:id="rId60" w:history="1">
        <w:r w:rsidR="00704B7F" w:rsidRPr="00637460">
          <w:rPr>
            <w:sz w:val="20"/>
            <w:lang w:val="en-US"/>
          </w:rPr>
          <w:t>http://qsp.su/tools/onlinehelp/about_license_gpl_russian.html</w:t>
        </w:r>
      </w:hyperlink>
    </w:p>
    <w:p w:rsidR="00704B7F" w:rsidRPr="00637460" w:rsidRDefault="00704B7F" w:rsidP="00F976ED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spacing w:before="0" w:after="0"/>
        <w:ind w:firstLine="567"/>
        <w:jc w:val="both"/>
        <w:rPr>
          <w:i/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</w:t>
      </w:r>
    </w:p>
    <w:p w:rsidR="00704B7F" w:rsidRPr="00637460" w:rsidRDefault="00704B7F" w:rsidP="00F976ED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spacing w:before="0" w:after="0"/>
        <w:ind w:firstLine="567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704B7F" w:rsidRPr="00637460" w:rsidRDefault="00704B7F" w:rsidP="00F976ED">
      <w:pPr>
        <w:tabs>
          <w:tab w:val="left" w:pos="851"/>
        </w:tabs>
        <w:spacing w:before="0" w:after="0"/>
        <w:ind w:firstLine="567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704B7F" w:rsidRPr="00637460" w:rsidRDefault="00704B7F" w:rsidP="00F976ED">
      <w:pPr>
        <w:tabs>
          <w:tab w:val="left" w:pos="851"/>
        </w:tabs>
        <w:spacing w:before="0" w:after="0"/>
        <w:ind w:firstLine="567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704B7F" w:rsidRPr="00637460" w:rsidRDefault="00704B7F" w:rsidP="00F976ED">
      <w:pPr>
        <w:tabs>
          <w:tab w:val="left" w:pos="851"/>
        </w:tabs>
        <w:spacing w:before="0" w:after="0"/>
        <w:ind w:firstLine="567"/>
        <w:rPr>
          <w:sz w:val="20"/>
        </w:rPr>
      </w:pPr>
      <w:r w:rsidRPr="00637460">
        <w:rPr>
          <w:sz w:val="20"/>
        </w:rPr>
        <w:t xml:space="preserve">Российский союз аудиторов </w:t>
      </w:r>
      <w:hyperlink r:id="rId61" w:history="1">
        <w:r w:rsidRPr="00637460">
          <w:rPr>
            <w:rStyle w:val="ab"/>
            <w:sz w:val="20"/>
          </w:rPr>
          <w:t>http://www.org-rsa.ru/</w:t>
        </w:r>
      </w:hyperlink>
    </w:p>
    <w:p w:rsidR="00704B7F" w:rsidRPr="00637460" w:rsidRDefault="00704B7F" w:rsidP="00F976ED">
      <w:pPr>
        <w:tabs>
          <w:tab w:val="left" w:pos="851"/>
        </w:tabs>
        <w:spacing w:before="0" w:after="0"/>
        <w:ind w:firstLine="567"/>
        <w:rPr>
          <w:sz w:val="20"/>
        </w:rPr>
      </w:pPr>
      <w:r w:rsidRPr="00637460">
        <w:rPr>
          <w:sz w:val="20"/>
        </w:rPr>
        <w:t xml:space="preserve">Ассоциация российских банков </w:t>
      </w:r>
      <w:hyperlink r:id="rId62" w:history="1">
        <w:r w:rsidRPr="00637460">
          <w:rPr>
            <w:rStyle w:val="ab"/>
            <w:sz w:val="20"/>
          </w:rPr>
          <w:t>https://arb.ru/</w:t>
        </w:r>
      </w:hyperlink>
    </w:p>
    <w:p w:rsidR="00704B7F" w:rsidRPr="00637460" w:rsidRDefault="00704B7F" w:rsidP="00F976ED">
      <w:pPr>
        <w:tabs>
          <w:tab w:val="left" w:pos="851"/>
        </w:tabs>
        <w:spacing w:before="0" w:after="0"/>
        <w:ind w:firstLine="567"/>
        <w:rPr>
          <w:sz w:val="20"/>
        </w:rPr>
      </w:pPr>
      <w:r w:rsidRPr="00637460">
        <w:rPr>
          <w:sz w:val="20"/>
        </w:rPr>
        <w:t xml:space="preserve">Союз финансистов России </w:t>
      </w:r>
      <w:hyperlink r:id="rId63" w:history="1">
        <w:r w:rsidRPr="00637460">
          <w:rPr>
            <w:rStyle w:val="ab"/>
            <w:sz w:val="20"/>
          </w:rPr>
          <w:t>http://sf-rf.ru/</w:t>
        </w:r>
      </w:hyperlink>
    </w:p>
    <w:p w:rsidR="00704B7F" w:rsidRPr="00637460" w:rsidRDefault="00704B7F" w:rsidP="00F976ED">
      <w:pPr>
        <w:tabs>
          <w:tab w:val="left" w:pos="851"/>
        </w:tabs>
        <w:spacing w:before="0" w:after="0"/>
        <w:ind w:firstLine="567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64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704B7F" w:rsidRPr="00637460" w:rsidRDefault="00704B7F" w:rsidP="00F976ED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spacing w:before="0" w:after="0"/>
        <w:ind w:firstLine="567"/>
        <w:jc w:val="both"/>
        <w:rPr>
          <w:color w:val="FF0000"/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65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704B7F" w:rsidRPr="00637460" w:rsidRDefault="00704B7F" w:rsidP="00F976ED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spacing w:before="0" w:after="0"/>
        <w:ind w:firstLine="567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1254EC" w:rsidRPr="001254EC" w:rsidRDefault="001254EC" w:rsidP="00F976ED">
      <w:pPr>
        <w:tabs>
          <w:tab w:val="left" w:pos="851"/>
        </w:tabs>
        <w:spacing w:before="0" w:after="0"/>
        <w:ind w:firstLine="567"/>
        <w:rPr>
          <w:sz w:val="20"/>
        </w:rPr>
      </w:pPr>
      <w:r w:rsidRPr="001254EC">
        <w:rPr>
          <w:sz w:val="20"/>
        </w:rPr>
        <w:t xml:space="preserve">Справочно-правовая система «Гарант»; </w:t>
      </w:r>
    </w:p>
    <w:p w:rsidR="006564D2" w:rsidRDefault="001254EC" w:rsidP="00F976ED">
      <w:pPr>
        <w:tabs>
          <w:tab w:val="left" w:pos="851"/>
        </w:tabs>
        <w:spacing w:before="0" w:after="0"/>
        <w:ind w:firstLine="567"/>
      </w:pPr>
      <w:r w:rsidRPr="001254EC">
        <w:rPr>
          <w:sz w:val="20"/>
        </w:rPr>
        <w:t>Справочно-правовая система «Консультант Плюс».</w:t>
      </w:r>
    </w:p>
    <w:sectPr w:rsidR="006564D2" w:rsidSect="00704B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yandex-sans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1B05A75"/>
    <w:multiLevelType w:val="multilevel"/>
    <w:tmpl w:val="01B05A75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1FA7002"/>
    <w:multiLevelType w:val="multilevel"/>
    <w:tmpl w:val="01FA7002"/>
    <w:lvl w:ilvl="0">
      <w:start w:val="1"/>
      <w:numFmt w:val="decimal"/>
      <w:lvlText w:val="%1."/>
      <w:lvlJc w:val="left"/>
      <w:pPr>
        <w:tabs>
          <w:tab w:val="left" w:pos="1495"/>
        </w:tabs>
        <w:ind w:left="149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 w15:restartNumberingAfterBreak="0">
    <w:nsid w:val="05EE31D8"/>
    <w:multiLevelType w:val="multilevel"/>
    <w:tmpl w:val="05EE31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7D819BD"/>
    <w:multiLevelType w:val="multilevel"/>
    <w:tmpl w:val="07D819BD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A99529D"/>
    <w:multiLevelType w:val="multilevel"/>
    <w:tmpl w:val="0A99529D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0E54661"/>
    <w:multiLevelType w:val="multilevel"/>
    <w:tmpl w:val="10E54661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left" w:pos="-1080"/>
        </w:tabs>
        <w:ind w:left="-1080" w:hanging="360"/>
      </w:pPr>
    </w:lvl>
    <w:lvl w:ilvl="2">
      <w:start w:val="1"/>
      <w:numFmt w:val="bullet"/>
      <w:lvlText w:val=""/>
      <w:lvlJc w:val="left"/>
      <w:pPr>
        <w:tabs>
          <w:tab w:val="left" w:pos="-360"/>
        </w:tabs>
        <w:ind w:left="-360" w:hanging="360"/>
      </w:pPr>
    </w:lvl>
    <w:lvl w:ilvl="3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</w:lvl>
    <w:lvl w:ilvl="4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</w:lvl>
    <w:lvl w:ilvl="5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</w:lvl>
    <w:lvl w:ilvl="6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</w:lvl>
    <w:lvl w:ilvl="7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</w:lvl>
    <w:lvl w:ilvl="8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</w:lvl>
  </w:abstractNum>
  <w:abstractNum w:abstractNumId="12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13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1BCF0378"/>
    <w:multiLevelType w:val="multilevel"/>
    <w:tmpl w:val="1BCF0378"/>
    <w:lvl w:ilvl="0">
      <w:start w:val="1"/>
      <w:numFmt w:val="decimal"/>
      <w:lvlText w:val="%1."/>
      <w:lvlJc w:val="left"/>
      <w:pPr>
        <w:ind w:left="305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377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cs="Times New Roman"/>
      </w:rPr>
    </w:lvl>
  </w:abstractNum>
  <w:abstractNum w:abstractNumId="15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FD320C0"/>
    <w:multiLevelType w:val="multilevel"/>
    <w:tmpl w:val="1FD320C0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 w15:restartNumberingAfterBreak="0">
    <w:nsid w:val="200A561A"/>
    <w:multiLevelType w:val="multilevel"/>
    <w:tmpl w:val="200A561A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 w15:restartNumberingAfterBreak="0">
    <w:nsid w:val="23C31639"/>
    <w:multiLevelType w:val="multilevel"/>
    <w:tmpl w:val="23C31639"/>
    <w:lvl w:ilvl="0">
      <w:start w:val="1"/>
      <w:numFmt w:val="bullet"/>
      <w:lvlText w:val=""/>
      <w:lvlJc w:val="left"/>
      <w:pPr>
        <w:ind w:left="1037" w:hanging="360"/>
      </w:pPr>
    </w:lvl>
    <w:lvl w:ilvl="1">
      <w:start w:val="1"/>
      <w:numFmt w:val="bullet"/>
      <w:lvlText w:val="o"/>
      <w:lvlJc w:val="left"/>
      <w:pPr>
        <w:ind w:left="175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0" w15:restartNumberingAfterBreak="0">
    <w:nsid w:val="268A27BE"/>
    <w:multiLevelType w:val="hybridMultilevel"/>
    <w:tmpl w:val="B64C29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27483F08"/>
    <w:multiLevelType w:val="multilevel"/>
    <w:tmpl w:val="27483F08"/>
    <w:lvl w:ilvl="0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 w15:restartNumberingAfterBreak="0">
    <w:nsid w:val="28003B94"/>
    <w:multiLevelType w:val="multilevel"/>
    <w:tmpl w:val="28003B94"/>
    <w:lvl w:ilvl="0">
      <w:start w:val="1"/>
      <w:numFmt w:val="bullet"/>
      <w:lvlText w:val="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4C62E6"/>
    <w:multiLevelType w:val="multilevel"/>
    <w:tmpl w:val="2A4C62E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2E424D02"/>
    <w:multiLevelType w:val="multilevel"/>
    <w:tmpl w:val="2E424D02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  <w:rPr>
        <w:rFonts w:cs="Times New Roman"/>
      </w:rPr>
    </w:lvl>
  </w:abstractNum>
  <w:abstractNum w:abstractNumId="25" w15:restartNumberingAfterBreak="0">
    <w:nsid w:val="314739DF"/>
    <w:multiLevelType w:val="multilevel"/>
    <w:tmpl w:val="027499BA"/>
    <w:lvl w:ilvl="0">
      <w:start w:val="1"/>
      <w:numFmt w:val="decimal"/>
      <w:lvlText w:val="%1."/>
      <w:lvlJc w:val="left"/>
      <w:pPr>
        <w:tabs>
          <w:tab w:val="num" w:pos="0"/>
        </w:tabs>
        <w:ind w:left="113" w:hanging="11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>
      <w:start w:val="1"/>
      <w:numFmt w:val="upperLetter"/>
      <w:lvlText w:val="%2)"/>
      <w:lvlJc w:val="left"/>
      <w:pPr>
        <w:tabs>
          <w:tab w:val="num" w:pos="0"/>
        </w:tabs>
        <w:ind w:left="454" w:hanging="11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3387754B"/>
    <w:multiLevelType w:val="multilevel"/>
    <w:tmpl w:val="3387754B"/>
    <w:lvl w:ilvl="0">
      <w:start w:val="1"/>
      <w:numFmt w:val="bullet"/>
      <w:lvlText w:val="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7873AF"/>
    <w:multiLevelType w:val="multilevel"/>
    <w:tmpl w:val="3D7873AF"/>
    <w:lvl w:ilvl="0">
      <w:start w:val="1"/>
      <w:numFmt w:val="bullet"/>
      <w:lvlText w:val=""/>
      <w:lvlJc w:val="left"/>
      <w:pPr>
        <w:tabs>
          <w:tab w:val="left" w:pos="1429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4340347B"/>
    <w:multiLevelType w:val="multilevel"/>
    <w:tmpl w:val="4340347B"/>
    <w:lvl w:ilvl="0">
      <w:start w:val="1"/>
      <w:numFmt w:val="bullet"/>
      <w:lvlText w:val="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6340397"/>
    <w:multiLevelType w:val="multilevel"/>
    <w:tmpl w:val="46340397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32" w15:restartNumberingAfterBreak="0">
    <w:nsid w:val="4C564633"/>
    <w:multiLevelType w:val="multilevel"/>
    <w:tmpl w:val="13447AD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79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  <w:rPr>
        <w:rFonts w:hint="default"/>
      </w:rPr>
    </w:lvl>
  </w:abstractNum>
  <w:abstractNum w:abstractNumId="33" w15:restartNumberingAfterBreak="0">
    <w:nsid w:val="560F5484"/>
    <w:multiLevelType w:val="multilevel"/>
    <w:tmpl w:val="13447AD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79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  <w:rPr>
        <w:rFonts w:hint="default"/>
      </w:rPr>
    </w:lvl>
  </w:abstractNum>
  <w:abstractNum w:abstractNumId="34" w15:restartNumberingAfterBreak="0">
    <w:nsid w:val="5822660B"/>
    <w:multiLevelType w:val="multilevel"/>
    <w:tmpl w:val="5822660B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F5F1434"/>
    <w:multiLevelType w:val="multilevel"/>
    <w:tmpl w:val="5F5F1434"/>
    <w:lvl w:ilvl="0">
      <w:start w:val="1"/>
      <w:numFmt w:val="bullet"/>
      <w:lvlText w:val="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C373D"/>
    <w:multiLevelType w:val="multilevel"/>
    <w:tmpl w:val="687C373D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C804011"/>
    <w:multiLevelType w:val="multilevel"/>
    <w:tmpl w:val="6C80401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0525B09"/>
    <w:multiLevelType w:val="multilevel"/>
    <w:tmpl w:val="70525B09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3E15F11"/>
    <w:multiLevelType w:val="multilevel"/>
    <w:tmpl w:val="73E15F11"/>
    <w:lvl w:ilvl="0">
      <w:start w:val="1"/>
      <w:numFmt w:val="bullet"/>
      <w:lvlText w:val="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DC63E9"/>
    <w:multiLevelType w:val="multilevel"/>
    <w:tmpl w:val="027499BA"/>
    <w:lvl w:ilvl="0">
      <w:start w:val="1"/>
      <w:numFmt w:val="decimal"/>
      <w:lvlText w:val="%1."/>
      <w:lvlJc w:val="left"/>
      <w:pPr>
        <w:tabs>
          <w:tab w:val="num" w:pos="0"/>
        </w:tabs>
        <w:ind w:left="113" w:hanging="11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>
      <w:start w:val="1"/>
      <w:numFmt w:val="upperLetter"/>
      <w:lvlText w:val="%2)"/>
      <w:lvlJc w:val="left"/>
      <w:pPr>
        <w:tabs>
          <w:tab w:val="num" w:pos="0"/>
        </w:tabs>
        <w:ind w:left="454" w:hanging="11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6F607B2"/>
    <w:multiLevelType w:val="multilevel"/>
    <w:tmpl w:val="76F607B2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8"/>
  </w:num>
  <w:num w:numId="3">
    <w:abstractNumId w:val="12"/>
  </w:num>
  <w:num w:numId="4">
    <w:abstractNumId w:val="31"/>
  </w:num>
  <w:num w:numId="5">
    <w:abstractNumId w:val="1"/>
  </w:num>
  <w:num w:numId="6">
    <w:abstractNumId w:val="13"/>
  </w:num>
  <w:num w:numId="7">
    <w:abstractNumId w:val="0"/>
  </w:num>
  <w:num w:numId="8">
    <w:abstractNumId w:val="4"/>
  </w:num>
  <w:num w:numId="9">
    <w:abstractNumId w:val="15"/>
  </w:num>
  <w:num w:numId="10">
    <w:abstractNumId w:val="40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35"/>
  </w:num>
  <w:num w:numId="16">
    <w:abstractNumId w:val="22"/>
  </w:num>
  <w:num w:numId="17">
    <w:abstractNumId w:val="19"/>
  </w:num>
  <w:num w:numId="18">
    <w:abstractNumId w:val="28"/>
  </w:num>
  <w:num w:numId="19">
    <w:abstractNumId w:val="41"/>
  </w:num>
  <w:num w:numId="20">
    <w:abstractNumId w:val="11"/>
  </w:num>
  <w:num w:numId="21">
    <w:abstractNumId w:val="2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6"/>
  </w:num>
  <w:num w:numId="25">
    <w:abstractNumId w:val="39"/>
  </w:num>
  <w:num w:numId="26">
    <w:abstractNumId w:val="36"/>
  </w:num>
  <w:num w:numId="27">
    <w:abstractNumId w:val="18"/>
  </w:num>
  <w:num w:numId="28">
    <w:abstractNumId w:val="43"/>
  </w:num>
  <w:num w:numId="29">
    <w:abstractNumId w:val="7"/>
  </w:num>
  <w:num w:numId="30">
    <w:abstractNumId w:val="17"/>
  </w:num>
  <w:num w:numId="31">
    <w:abstractNumId w:val="37"/>
  </w:num>
  <w:num w:numId="32">
    <w:abstractNumId w:val="14"/>
  </w:num>
  <w:num w:numId="33">
    <w:abstractNumId w:val="10"/>
  </w:num>
  <w:num w:numId="34">
    <w:abstractNumId w:val="21"/>
  </w:num>
  <w:num w:numId="35">
    <w:abstractNumId w:val="8"/>
  </w:num>
  <w:num w:numId="36">
    <w:abstractNumId w:val="34"/>
  </w:num>
  <w:num w:numId="3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33"/>
  </w:num>
  <w:num w:numId="40">
    <w:abstractNumId w:val="32"/>
  </w:num>
  <w:num w:numId="41">
    <w:abstractNumId w:val="16"/>
  </w:num>
  <w:num w:numId="42">
    <w:abstractNumId w:val="29"/>
  </w:num>
  <w:num w:numId="43">
    <w:abstractNumId w:val="42"/>
  </w:num>
  <w:num w:numId="44">
    <w:abstractNumId w:val="2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704B7F"/>
    <w:rsid w:val="000258BE"/>
    <w:rsid w:val="000505E7"/>
    <w:rsid w:val="00084B91"/>
    <w:rsid w:val="001254EC"/>
    <w:rsid w:val="00194BB1"/>
    <w:rsid w:val="001D0BD1"/>
    <w:rsid w:val="001E677C"/>
    <w:rsid w:val="002067B3"/>
    <w:rsid w:val="003B1B12"/>
    <w:rsid w:val="003F3A95"/>
    <w:rsid w:val="00475F33"/>
    <w:rsid w:val="005B31CE"/>
    <w:rsid w:val="005D2178"/>
    <w:rsid w:val="00626F4D"/>
    <w:rsid w:val="006317A0"/>
    <w:rsid w:val="00655D82"/>
    <w:rsid w:val="006564D2"/>
    <w:rsid w:val="0065717A"/>
    <w:rsid w:val="00674E04"/>
    <w:rsid w:val="006762F2"/>
    <w:rsid w:val="00704B7F"/>
    <w:rsid w:val="007C40E6"/>
    <w:rsid w:val="007E0582"/>
    <w:rsid w:val="00831313"/>
    <w:rsid w:val="008560AA"/>
    <w:rsid w:val="008938F2"/>
    <w:rsid w:val="009023B7"/>
    <w:rsid w:val="00952061"/>
    <w:rsid w:val="00971110"/>
    <w:rsid w:val="009A0DD6"/>
    <w:rsid w:val="009F128D"/>
    <w:rsid w:val="00A73C01"/>
    <w:rsid w:val="00A82094"/>
    <w:rsid w:val="00A93348"/>
    <w:rsid w:val="00AB0E94"/>
    <w:rsid w:val="00AB4374"/>
    <w:rsid w:val="00B1385E"/>
    <w:rsid w:val="00B50F46"/>
    <w:rsid w:val="00B9490B"/>
    <w:rsid w:val="00BC2096"/>
    <w:rsid w:val="00BF2D3F"/>
    <w:rsid w:val="00C13AFD"/>
    <w:rsid w:val="00C54611"/>
    <w:rsid w:val="00C66DB4"/>
    <w:rsid w:val="00C76F84"/>
    <w:rsid w:val="00CB043F"/>
    <w:rsid w:val="00D47D34"/>
    <w:rsid w:val="00D51CCC"/>
    <w:rsid w:val="00F5626F"/>
    <w:rsid w:val="00F7676D"/>
    <w:rsid w:val="00F976ED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D9EDB"/>
  <w15:docId w15:val="{E9134869-F090-4FD1-BFA3-01954012A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04B7F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704B7F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704B7F"/>
    <w:pPr>
      <w:outlineLvl w:val="1"/>
    </w:pPr>
  </w:style>
  <w:style w:type="paragraph" w:styleId="30">
    <w:name w:val="heading 3"/>
    <w:basedOn w:val="a2"/>
    <w:next w:val="a2"/>
    <w:link w:val="32"/>
    <w:qFormat/>
    <w:rsid w:val="00704B7F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704B7F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704B7F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704B7F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704B7F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704B7F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704B7F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704B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704B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704B7F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704B7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704B7F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704B7F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704B7F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704B7F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704B7F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704B7F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704B7F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704B7F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704B7F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704B7F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704B7F"/>
    <w:rPr>
      <w:rFonts w:cs="Times New Roman"/>
    </w:rPr>
  </w:style>
  <w:style w:type="character" w:styleId="aa">
    <w:name w:val="Emphasis"/>
    <w:basedOn w:val="a3"/>
    <w:uiPriority w:val="99"/>
    <w:qFormat/>
    <w:rsid w:val="00704B7F"/>
    <w:rPr>
      <w:rFonts w:cs="Times New Roman"/>
      <w:i/>
    </w:rPr>
  </w:style>
  <w:style w:type="character" w:styleId="ab">
    <w:name w:val="Hyperlink"/>
    <w:basedOn w:val="a3"/>
    <w:qFormat/>
    <w:rsid w:val="00704B7F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704B7F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704B7F"/>
    <w:rPr>
      <w:rFonts w:cs="Times New Roman"/>
    </w:rPr>
  </w:style>
  <w:style w:type="character" w:styleId="ad">
    <w:name w:val="line number"/>
    <w:basedOn w:val="a3"/>
    <w:uiPriority w:val="99"/>
    <w:qFormat/>
    <w:rsid w:val="00704B7F"/>
    <w:rPr>
      <w:rFonts w:cs="Times New Roman"/>
    </w:rPr>
  </w:style>
  <w:style w:type="character" w:styleId="HTML2">
    <w:name w:val="HTML Definition"/>
    <w:basedOn w:val="a3"/>
    <w:uiPriority w:val="99"/>
    <w:qFormat/>
    <w:rsid w:val="00704B7F"/>
    <w:rPr>
      <w:rFonts w:cs="Times New Roman"/>
      <w:i/>
    </w:rPr>
  </w:style>
  <w:style w:type="character" w:styleId="HTML3">
    <w:name w:val="HTML Variable"/>
    <w:basedOn w:val="a3"/>
    <w:uiPriority w:val="99"/>
    <w:qFormat/>
    <w:rsid w:val="00704B7F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704B7F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704B7F"/>
    <w:rPr>
      <w:rFonts w:cs="Times New Roman"/>
      <w:b/>
    </w:rPr>
  </w:style>
  <w:style w:type="character" w:styleId="HTML5">
    <w:name w:val="HTML Cite"/>
    <w:basedOn w:val="a3"/>
    <w:uiPriority w:val="99"/>
    <w:qFormat/>
    <w:rsid w:val="00704B7F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704B7F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704B7F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704B7F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704B7F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704B7F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704B7F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704B7F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704B7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704B7F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704B7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704B7F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704B7F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704B7F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704B7F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704B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704B7F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704B7F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704B7F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704B7F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704B7F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704B7F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704B7F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704B7F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704B7F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704B7F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704B7F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704B7F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704B7F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704B7F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704B7F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704B7F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704B7F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704B7F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704B7F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704B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704B7F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704B7F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704B7F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704B7F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704B7F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704B7F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704B7F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704B7F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704B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704B7F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704B7F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704B7F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704B7F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704B7F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704B7F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704B7F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704B7F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704B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704B7F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704B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704B7F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704B7F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704B7F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704B7F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704B7F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704B7F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704B7F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704B7F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704B7F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704B7F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704B7F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704B7F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704B7F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704B7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704B7F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704B7F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704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704B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704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704B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704B7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704B7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704B7F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704B7F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704B7F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704B7F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704B7F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704B7F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704B7F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704B7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704B7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704B7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704B7F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704B7F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704B7F"/>
    <w:rPr>
      <w:rFonts w:cs="Times New Roman"/>
    </w:rPr>
  </w:style>
  <w:style w:type="character" w:customStyle="1" w:styleId="spelle">
    <w:name w:val="spelle"/>
    <w:uiPriority w:val="99"/>
    <w:qFormat/>
    <w:rsid w:val="00704B7F"/>
  </w:style>
  <w:style w:type="character" w:customStyle="1" w:styleId="FootnoteTextChar3">
    <w:name w:val="Footnote Text Char3"/>
    <w:uiPriority w:val="99"/>
    <w:qFormat/>
    <w:locked/>
    <w:rsid w:val="00704B7F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704B7F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704B7F"/>
  </w:style>
  <w:style w:type="character" w:customStyle="1" w:styleId="FootnoteTextChar">
    <w:name w:val="Footnote Text Char"/>
    <w:basedOn w:val="a3"/>
    <w:uiPriority w:val="99"/>
    <w:qFormat/>
    <w:locked/>
    <w:rsid w:val="00704B7F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704B7F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704B7F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704B7F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704B7F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704B7F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704B7F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704B7F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704B7F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704B7F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704B7F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704B7F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704B7F"/>
  </w:style>
  <w:style w:type="character" w:customStyle="1" w:styleId="DocumentMapChar">
    <w:name w:val="Document Map Char"/>
    <w:basedOn w:val="a3"/>
    <w:uiPriority w:val="99"/>
    <w:qFormat/>
    <w:locked/>
    <w:rsid w:val="00704B7F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704B7F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704B7F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704B7F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704B7F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704B7F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704B7F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704B7F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704B7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704B7F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704B7F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704B7F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704B7F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704B7F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704B7F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704B7F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704B7F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704B7F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704B7F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704B7F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704B7F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704B7F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704B7F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704B7F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704B7F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704B7F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704B7F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704B7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704B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704B7F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704B7F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704B7F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704B7F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704B7F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704B7F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704B7F"/>
    <w:rPr>
      <w:rFonts w:cs="Times New Roman"/>
    </w:rPr>
  </w:style>
  <w:style w:type="paragraph" w:customStyle="1" w:styleId="ConsPlusNonformat">
    <w:name w:val="ConsPlusNonformat"/>
    <w:uiPriority w:val="99"/>
    <w:qFormat/>
    <w:rsid w:val="00704B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704B7F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704B7F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704B7F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704B7F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704B7F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704B7F"/>
  </w:style>
  <w:style w:type="character" w:customStyle="1" w:styleId="110">
    <w:name w:val="Заголовок 1 Знак1"/>
    <w:uiPriority w:val="99"/>
    <w:qFormat/>
    <w:locked/>
    <w:rsid w:val="00704B7F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704B7F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704B7F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704B7F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704B7F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704B7F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704B7F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704B7F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704B7F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704B7F"/>
  </w:style>
  <w:style w:type="paragraph" w:customStyle="1" w:styleId="Style16">
    <w:name w:val="Style16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704B7F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704B7F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704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704B7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704B7F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704B7F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704B7F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704B7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704B7F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704B7F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704B7F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704B7F"/>
    <w:rPr>
      <w:sz w:val="24"/>
    </w:rPr>
  </w:style>
  <w:style w:type="character" w:customStyle="1" w:styleId="trb12">
    <w:name w:val="trb12"/>
    <w:basedOn w:val="a3"/>
    <w:uiPriority w:val="99"/>
    <w:qFormat/>
    <w:rsid w:val="00704B7F"/>
    <w:rPr>
      <w:rFonts w:cs="Times New Roman"/>
    </w:rPr>
  </w:style>
  <w:style w:type="character" w:customStyle="1" w:styleId="tbln12">
    <w:name w:val="tbln12"/>
    <w:basedOn w:val="a3"/>
    <w:uiPriority w:val="99"/>
    <w:qFormat/>
    <w:rsid w:val="00704B7F"/>
    <w:rPr>
      <w:rFonts w:cs="Times New Roman"/>
    </w:rPr>
  </w:style>
  <w:style w:type="character" w:customStyle="1" w:styleId="tbb12">
    <w:name w:val="tbb12"/>
    <w:basedOn w:val="a3"/>
    <w:uiPriority w:val="99"/>
    <w:qFormat/>
    <w:rsid w:val="00704B7F"/>
    <w:rPr>
      <w:rFonts w:cs="Times New Roman"/>
    </w:rPr>
  </w:style>
  <w:style w:type="paragraph" w:customStyle="1" w:styleId="Style9">
    <w:name w:val="Style9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704B7F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704B7F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704B7F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704B7F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704B7F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704B7F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704B7F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704B7F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704B7F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704B7F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704B7F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704B7F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704B7F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704B7F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704B7F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704B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704B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704B7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704B7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704B7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704B7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704B7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704B7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704B7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704B7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704B7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704B7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704B7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704B7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704B7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704B7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704B7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704B7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704B7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704B7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704B7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704B7F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704B7F"/>
    <w:rPr>
      <w:rFonts w:cs="Times New Roman"/>
    </w:rPr>
  </w:style>
  <w:style w:type="character" w:customStyle="1" w:styleId="161">
    <w:name w:val="Знак Знак16"/>
    <w:uiPriority w:val="99"/>
    <w:qFormat/>
    <w:locked/>
    <w:rsid w:val="00704B7F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704B7F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704B7F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704B7F"/>
    <w:rPr>
      <w:sz w:val="16"/>
    </w:rPr>
  </w:style>
  <w:style w:type="paragraph" w:customStyle="1" w:styleId="affff2">
    <w:name w:val="a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704B7F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704B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704B7F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704B7F"/>
  </w:style>
  <w:style w:type="character" w:customStyle="1" w:styleId="apple-style-span">
    <w:name w:val="apple-style-span"/>
    <w:uiPriority w:val="99"/>
    <w:qFormat/>
    <w:rsid w:val="00704B7F"/>
  </w:style>
  <w:style w:type="character" w:customStyle="1" w:styleId="orange">
    <w:name w:val="orange"/>
    <w:uiPriority w:val="99"/>
    <w:qFormat/>
    <w:rsid w:val="00704B7F"/>
  </w:style>
  <w:style w:type="character" w:customStyle="1" w:styleId="gray">
    <w:name w:val="gray"/>
    <w:uiPriority w:val="99"/>
    <w:qFormat/>
    <w:rsid w:val="00704B7F"/>
  </w:style>
  <w:style w:type="paragraph" w:customStyle="1" w:styleId="1KGK9">
    <w:name w:val="1KG=K9"/>
    <w:uiPriority w:val="99"/>
    <w:qFormat/>
    <w:rsid w:val="00704B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704B7F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704B7F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704B7F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704B7F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704B7F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704B7F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704B7F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704B7F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704B7F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704B7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704B7F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704B7F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704B7F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704B7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704B7F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704B7F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704B7F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704B7F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704B7F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704B7F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704B7F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704B7F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704B7F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704B7F"/>
    <w:rPr>
      <w:rFonts w:cs="Times New Roman"/>
    </w:rPr>
  </w:style>
  <w:style w:type="character" w:customStyle="1" w:styleId="ft523">
    <w:name w:val="ft523"/>
    <w:basedOn w:val="a3"/>
    <w:uiPriority w:val="99"/>
    <w:qFormat/>
    <w:rsid w:val="00704B7F"/>
    <w:rPr>
      <w:rFonts w:cs="Times New Roman"/>
    </w:rPr>
  </w:style>
  <w:style w:type="character" w:customStyle="1" w:styleId="ft459">
    <w:name w:val="ft459"/>
    <w:basedOn w:val="a3"/>
    <w:uiPriority w:val="99"/>
    <w:qFormat/>
    <w:rsid w:val="00704B7F"/>
    <w:rPr>
      <w:rFonts w:cs="Times New Roman"/>
    </w:rPr>
  </w:style>
  <w:style w:type="character" w:customStyle="1" w:styleId="ft553">
    <w:name w:val="ft553"/>
    <w:basedOn w:val="a3"/>
    <w:uiPriority w:val="99"/>
    <w:qFormat/>
    <w:rsid w:val="00704B7F"/>
    <w:rPr>
      <w:rFonts w:cs="Times New Roman"/>
    </w:rPr>
  </w:style>
  <w:style w:type="character" w:customStyle="1" w:styleId="ft672">
    <w:name w:val="ft672"/>
    <w:basedOn w:val="a3"/>
    <w:uiPriority w:val="99"/>
    <w:qFormat/>
    <w:rsid w:val="00704B7F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704B7F"/>
    <w:rPr>
      <w:rFonts w:cs="Times New Roman"/>
    </w:rPr>
  </w:style>
  <w:style w:type="character" w:customStyle="1" w:styleId="ft224">
    <w:name w:val="ft224"/>
    <w:basedOn w:val="a3"/>
    <w:uiPriority w:val="99"/>
    <w:qFormat/>
    <w:rsid w:val="00704B7F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704B7F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704B7F"/>
    <w:rPr>
      <w:sz w:val="16"/>
    </w:rPr>
  </w:style>
  <w:style w:type="paragraph" w:customStyle="1" w:styleId="affffb">
    <w:name w:val="Стиль"/>
    <w:uiPriority w:val="99"/>
    <w:qFormat/>
    <w:rsid w:val="00704B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704B7F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704B7F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704B7F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704B7F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704B7F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704B7F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704B7F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704B7F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704B7F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704B7F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704B7F"/>
    <w:rPr>
      <w:rFonts w:cs="Times New Roman"/>
    </w:rPr>
  </w:style>
  <w:style w:type="character" w:customStyle="1" w:styleId="ft1168">
    <w:name w:val="ft1168"/>
    <w:basedOn w:val="a3"/>
    <w:uiPriority w:val="99"/>
    <w:qFormat/>
    <w:rsid w:val="00704B7F"/>
    <w:rPr>
      <w:rFonts w:cs="Times New Roman"/>
    </w:rPr>
  </w:style>
  <w:style w:type="character" w:customStyle="1" w:styleId="ft1237">
    <w:name w:val="ft1237"/>
    <w:basedOn w:val="a3"/>
    <w:uiPriority w:val="99"/>
    <w:qFormat/>
    <w:rsid w:val="00704B7F"/>
    <w:rPr>
      <w:rFonts w:cs="Times New Roman"/>
    </w:rPr>
  </w:style>
  <w:style w:type="character" w:customStyle="1" w:styleId="ft1245">
    <w:name w:val="ft1245"/>
    <w:basedOn w:val="a3"/>
    <w:uiPriority w:val="99"/>
    <w:qFormat/>
    <w:rsid w:val="00704B7F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704B7F"/>
    <w:rPr>
      <w:rFonts w:cs="Times New Roman"/>
    </w:rPr>
  </w:style>
  <w:style w:type="paragraph" w:customStyle="1" w:styleId="2f4">
    <w:name w:val="[О] Загол. 2 ур."/>
    <w:uiPriority w:val="99"/>
    <w:qFormat/>
    <w:rsid w:val="00704B7F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704B7F"/>
    <w:rPr>
      <w:rFonts w:cs="Times New Roman"/>
    </w:rPr>
  </w:style>
  <w:style w:type="character" w:customStyle="1" w:styleId="610">
    <w:name w:val="Знак Знак610"/>
    <w:uiPriority w:val="99"/>
    <w:qFormat/>
    <w:locked/>
    <w:rsid w:val="00704B7F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704B7F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704B7F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704B7F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704B7F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704B7F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704B7F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704B7F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704B7F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704B7F"/>
    <w:rPr>
      <w:rFonts w:cs="Times New Roman"/>
    </w:rPr>
  </w:style>
  <w:style w:type="character" w:customStyle="1" w:styleId="FontStyle33">
    <w:name w:val="Font Style33"/>
    <w:uiPriority w:val="99"/>
    <w:qFormat/>
    <w:rsid w:val="00704B7F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704B7F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704B7F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704B7F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704B7F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704B7F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704B7F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704B7F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704B7F"/>
    <w:rPr>
      <w:rFonts w:cs="Times New Roman"/>
    </w:rPr>
  </w:style>
  <w:style w:type="character" w:customStyle="1" w:styleId="ft3162">
    <w:name w:val="ft3162"/>
    <w:basedOn w:val="a3"/>
    <w:uiPriority w:val="99"/>
    <w:qFormat/>
    <w:rsid w:val="00704B7F"/>
    <w:rPr>
      <w:rFonts w:cs="Times New Roman"/>
    </w:rPr>
  </w:style>
  <w:style w:type="character" w:customStyle="1" w:styleId="ft1373">
    <w:name w:val="ft1373"/>
    <w:basedOn w:val="a3"/>
    <w:uiPriority w:val="99"/>
    <w:qFormat/>
    <w:rsid w:val="00704B7F"/>
    <w:rPr>
      <w:rFonts w:cs="Times New Roman"/>
    </w:rPr>
  </w:style>
  <w:style w:type="character" w:customStyle="1" w:styleId="ft32">
    <w:name w:val="ft32"/>
    <w:basedOn w:val="a3"/>
    <w:uiPriority w:val="99"/>
    <w:qFormat/>
    <w:rsid w:val="00704B7F"/>
    <w:rPr>
      <w:rFonts w:cs="Times New Roman"/>
    </w:rPr>
  </w:style>
  <w:style w:type="character" w:customStyle="1" w:styleId="ft1433">
    <w:name w:val="ft1433"/>
    <w:basedOn w:val="a3"/>
    <w:uiPriority w:val="99"/>
    <w:qFormat/>
    <w:rsid w:val="00704B7F"/>
    <w:rPr>
      <w:rFonts w:cs="Times New Roman"/>
    </w:rPr>
  </w:style>
  <w:style w:type="character" w:customStyle="1" w:styleId="ft1481">
    <w:name w:val="ft1481"/>
    <w:basedOn w:val="a3"/>
    <w:uiPriority w:val="99"/>
    <w:qFormat/>
    <w:rsid w:val="00704B7F"/>
    <w:rPr>
      <w:rFonts w:cs="Times New Roman"/>
    </w:rPr>
  </w:style>
  <w:style w:type="character" w:customStyle="1" w:styleId="ft1536">
    <w:name w:val="ft1536"/>
    <w:basedOn w:val="a3"/>
    <w:uiPriority w:val="99"/>
    <w:qFormat/>
    <w:rsid w:val="00704B7F"/>
    <w:rPr>
      <w:rFonts w:cs="Times New Roman"/>
    </w:rPr>
  </w:style>
  <w:style w:type="character" w:customStyle="1" w:styleId="ft1543">
    <w:name w:val="ft1543"/>
    <w:basedOn w:val="a3"/>
    <w:uiPriority w:val="99"/>
    <w:qFormat/>
    <w:rsid w:val="00704B7F"/>
    <w:rPr>
      <w:rFonts w:cs="Times New Roman"/>
    </w:rPr>
  </w:style>
  <w:style w:type="character" w:customStyle="1" w:styleId="ft1">
    <w:name w:val="ft1"/>
    <w:basedOn w:val="a3"/>
    <w:uiPriority w:val="99"/>
    <w:qFormat/>
    <w:rsid w:val="00704B7F"/>
    <w:rPr>
      <w:rFonts w:cs="Times New Roman"/>
    </w:rPr>
  </w:style>
  <w:style w:type="character" w:customStyle="1" w:styleId="ft1546">
    <w:name w:val="ft1546"/>
    <w:basedOn w:val="a3"/>
    <w:uiPriority w:val="99"/>
    <w:qFormat/>
    <w:rsid w:val="00704B7F"/>
    <w:rPr>
      <w:rFonts w:cs="Times New Roman"/>
    </w:rPr>
  </w:style>
  <w:style w:type="character" w:customStyle="1" w:styleId="ft1550">
    <w:name w:val="ft1550"/>
    <w:basedOn w:val="a3"/>
    <w:uiPriority w:val="99"/>
    <w:qFormat/>
    <w:rsid w:val="00704B7F"/>
    <w:rPr>
      <w:rFonts w:cs="Times New Roman"/>
    </w:rPr>
  </w:style>
  <w:style w:type="character" w:customStyle="1" w:styleId="ft1571">
    <w:name w:val="ft1571"/>
    <w:basedOn w:val="a3"/>
    <w:uiPriority w:val="99"/>
    <w:qFormat/>
    <w:rsid w:val="00704B7F"/>
    <w:rPr>
      <w:rFonts w:cs="Times New Roman"/>
    </w:rPr>
  </w:style>
  <w:style w:type="character" w:customStyle="1" w:styleId="ft1577">
    <w:name w:val="ft1577"/>
    <w:basedOn w:val="a3"/>
    <w:uiPriority w:val="99"/>
    <w:qFormat/>
    <w:rsid w:val="00704B7F"/>
    <w:rPr>
      <w:rFonts w:cs="Times New Roman"/>
    </w:rPr>
  </w:style>
  <w:style w:type="character" w:customStyle="1" w:styleId="ft1583">
    <w:name w:val="ft1583"/>
    <w:basedOn w:val="a3"/>
    <w:uiPriority w:val="99"/>
    <w:qFormat/>
    <w:rsid w:val="00704B7F"/>
    <w:rPr>
      <w:rFonts w:cs="Times New Roman"/>
    </w:rPr>
  </w:style>
  <w:style w:type="character" w:customStyle="1" w:styleId="ft1593">
    <w:name w:val="ft1593"/>
    <w:basedOn w:val="a3"/>
    <w:uiPriority w:val="99"/>
    <w:qFormat/>
    <w:rsid w:val="00704B7F"/>
    <w:rPr>
      <w:rFonts w:cs="Times New Roman"/>
    </w:rPr>
  </w:style>
  <w:style w:type="character" w:customStyle="1" w:styleId="ft1641">
    <w:name w:val="ft1641"/>
    <w:basedOn w:val="a3"/>
    <w:uiPriority w:val="99"/>
    <w:qFormat/>
    <w:rsid w:val="00704B7F"/>
    <w:rPr>
      <w:rFonts w:cs="Times New Roman"/>
    </w:rPr>
  </w:style>
  <w:style w:type="character" w:customStyle="1" w:styleId="ft1671">
    <w:name w:val="ft1671"/>
    <w:basedOn w:val="a3"/>
    <w:uiPriority w:val="99"/>
    <w:qFormat/>
    <w:rsid w:val="00704B7F"/>
    <w:rPr>
      <w:rFonts w:cs="Times New Roman"/>
    </w:rPr>
  </w:style>
  <w:style w:type="character" w:customStyle="1" w:styleId="ft1723">
    <w:name w:val="ft1723"/>
    <w:basedOn w:val="a3"/>
    <w:uiPriority w:val="99"/>
    <w:qFormat/>
    <w:rsid w:val="00704B7F"/>
    <w:rPr>
      <w:rFonts w:cs="Times New Roman"/>
    </w:rPr>
  </w:style>
  <w:style w:type="character" w:customStyle="1" w:styleId="ft1786">
    <w:name w:val="ft1786"/>
    <w:basedOn w:val="a3"/>
    <w:uiPriority w:val="99"/>
    <w:qFormat/>
    <w:rsid w:val="00704B7F"/>
    <w:rPr>
      <w:rFonts w:cs="Times New Roman"/>
    </w:rPr>
  </w:style>
  <w:style w:type="character" w:customStyle="1" w:styleId="ft1809">
    <w:name w:val="ft1809"/>
    <w:basedOn w:val="a3"/>
    <w:uiPriority w:val="99"/>
    <w:qFormat/>
    <w:rsid w:val="00704B7F"/>
    <w:rPr>
      <w:rFonts w:cs="Times New Roman"/>
    </w:rPr>
  </w:style>
  <w:style w:type="character" w:customStyle="1" w:styleId="ft1814">
    <w:name w:val="ft1814"/>
    <w:basedOn w:val="a3"/>
    <w:uiPriority w:val="99"/>
    <w:qFormat/>
    <w:rsid w:val="00704B7F"/>
    <w:rPr>
      <w:rFonts w:cs="Times New Roman"/>
    </w:rPr>
  </w:style>
  <w:style w:type="character" w:customStyle="1" w:styleId="ft1827">
    <w:name w:val="ft1827"/>
    <w:basedOn w:val="a3"/>
    <w:uiPriority w:val="99"/>
    <w:qFormat/>
    <w:rsid w:val="00704B7F"/>
    <w:rPr>
      <w:rFonts w:cs="Times New Roman"/>
    </w:rPr>
  </w:style>
  <w:style w:type="character" w:customStyle="1" w:styleId="ft1831">
    <w:name w:val="ft1831"/>
    <w:basedOn w:val="a3"/>
    <w:uiPriority w:val="99"/>
    <w:qFormat/>
    <w:rsid w:val="00704B7F"/>
    <w:rPr>
      <w:rFonts w:cs="Times New Roman"/>
    </w:rPr>
  </w:style>
  <w:style w:type="character" w:customStyle="1" w:styleId="ft1837">
    <w:name w:val="ft1837"/>
    <w:basedOn w:val="a3"/>
    <w:uiPriority w:val="99"/>
    <w:qFormat/>
    <w:rsid w:val="00704B7F"/>
    <w:rPr>
      <w:rFonts w:cs="Times New Roman"/>
    </w:rPr>
  </w:style>
  <w:style w:type="character" w:customStyle="1" w:styleId="ft1857">
    <w:name w:val="ft1857"/>
    <w:basedOn w:val="a3"/>
    <w:uiPriority w:val="99"/>
    <w:qFormat/>
    <w:rsid w:val="00704B7F"/>
    <w:rPr>
      <w:rFonts w:cs="Times New Roman"/>
    </w:rPr>
  </w:style>
  <w:style w:type="character" w:customStyle="1" w:styleId="ft1873">
    <w:name w:val="ft1873"/>
    <w:basedOn w:val="a3"/>
    <w:uiPriority w:val="99"/>
    <w:qFormat/>
    <w:rsid w:val="00704B7F"/>
    <w:rPr>
      <w:rFonts w:cs="Times New Roman"/>
    </w:rPr>
  </w:style>
  <w:style w:type="character" w:customStyle="1" w:styleId="ft1932">
    <w:name w:val="ft1932"/>
    <w:basedOn w:val="a3"/>
    <w:uiPriority w:val="99"/>
    <w:qFormat/>
    <w:rsid w:val="00704B7F"/>
    <w:rPr>
      <w:rFonts w:cs="Times New Roman"/>
    </w:rPr>
  </w:style>
  <w:style w:type="character" w:customStyle="1" w:styleId="ft1995">
    <w:name w:val="ft1995"/>
    <w:basedOn w:val="a3"/>
    <w:uiPriority w:val="99"/>
    <w:qFormat/>
    <w:rsid w:val="00704B7F"/>
    <w:rPr>
      <w:rFonts w:cs="Times New Roman"/>
    </w:rPr>
  </w:style>
  <w:style w:type="character" w:customStyle="1" w:styleId="ft2033">
    <w:name w:val="ft2033"/>
    <w:basedOn w:val="a3"/>
    <w:uiPriority w:val="99"/>
    <w:qFormat/>
    <w:rsid w:val="00704B7F"/>
    <w:rPr>
      <w:rFonts w:cs="Times New Roman"/>
    </w:rPr>
  </w:style>
  <w:style w:type="character" w:customStyle="1" w:styleId="ft11943">
    <w:name w:val="ft11943"/>
    <w:basedOn w:val="a3"/>
    <w:uiPriority w:val="99"/>
    <w:qFormat/>
    <w:rsid w:val="00704B7F"/>
    <w:rPr>
      <w:rFonts w:cs="Times New Roman"/>
    </w:rPr>
  </w:style>
  <w:style w:type="character" w:customStyle="1" w:styleId="ft12010">
    <w:name w:val="ft12010"/>
    <w:basedOn w:val="a3"/>
    <w:uiPriority w:val="99"/>
    <w:qFormat/>
    <w:rsid w:val="00704B7F"/>
    <w:rPr>
      <w:rFonts w:cs="Times New Roman"/>
    </w:rPr>
  </w:style>
  <w:style w:type="character" w:customStyle="1" w:styleId="ft12050">
    <w:name w:val="ft12050"/>
    <w:basedOn w:val="a3"/>
    <w:uiPriority w:val="99"/>
    <w:qFormat/>
    <w:rsid w:val="00704B7F"/>
    <w:rPr>
      <w:rFonts w:cs="Times New Roman"/>
    </w:rPr>
  </w:style>
  <w:style w:type="character" w:customStyle="1" w:styleId="ft12104">
    <w:name w:val="ft12104"/>
    <w:basedOn w:val="a3"/>
    <w:uiPriority w:val="99"/>
    <w:qFormat/>
    <w:rsid w:val="00704B7F"/>
    <w:rPr>
      <w:rFonts w:cs="Times New Roman"/>
    </w:rPr>
  </w:style>
  <w:style w:type="character" w:customStyle="1" w:styleId="ft12139">
    <w:name w:val="ft12139"/>
    <w:basedOn w:val="a3"/>
    <w:uiPriority w:val="99"/>
    <w:qFormat/>
    <w:rsid w:val="00704B7F"/>
    <w:rPr>
      <w:rFonts w:cs="Times New Roman"/>
    </w:rPr>
  </w:style>
  <w:style w:type="character" w:customStyle="1" w:styleId="ft12166">
    <w:name w:val="ft12166"/>
    <w:basedOn w:val="a3"/>
    <w:uiPriority w:val="99"/>
    <w:qFormat/>
    <w:rsid w:val="00704B7F"/>
    <w:rPr>
      <w:rFonts w:cs="Times New Roman"/>
    </w:rPr>
  </w:style>
  <w:style w:type="character" w:customStyle="1" w:styleId="ft12184">
    <w:name w:val="ft12184"/>
    <w:basedOn w:val="a3"/>
    <w:uiPriority w:val="99"/>
    <w:qFormat/>
    <w:rsid w:val="00704B7F"/>
    <w:rPr>
      <w:rFonts w:cs="Times New Roman"/>
    </w:rPr>
  </w:style>
  <w:style w:type="character" w:customStyle="1" w:styleId="ft12250">
    <w:name w:val="ft12250"/>
    <w:basedOn w:val="a3"/>
    <w:uiPriority w:val="99"/>
    <w:qFormat/>
    <w:rsid w:val="00704B7F"/>
    <w:rPr>
      <w:rFonts w:cs="Times New Roman"/>
    </w:rPr>
  </w:style>
  <w:style w:type="character" w:customStyle="1" w:styleId="ft12278">
    <w:name w:val="ft12278"/>
    <w:basedOn w:val="a3"/>
    <w:uiPriority w:val="99"/>
    <w:qFormat/>
    <w:rsid w:val="00704B7F"/>
    <w:rPr>
      <w:rFonts w:cs="Times New Roman"/>
    </w:rPr>
  </w:style>
  <w:style w:type="character" w:customStyle="1" w:styleId="ft12329">
    <w:name w:val="ft12329"/>
    <w:basedOn w:val="a3"/>
    <w:uiPriority w:val="99"/>
    <w:qFormat/>
    <w:rsid w:val="00704B7F"/>
    <w:rPr>
      <w:rFonts w:cs="Times New Roman"/>
    </w:rPr>
  </w:style>
  <w:style w:type="character" w:customStyle="1" w:styleId="ft12373">
    <w:name w:val="ft12373"/>
    <w:basedOn w:val="a3"/>
    <w:uiPriority w:val="99"/>
    <w:qFormat/>
    <w:rsid w:val="00704B7F"/>
    <w:rPr>
      <w:rFonts w:cs="Times New Roman"/>
    </w:rPr>
  </w:style>
  <w:style w:type="character" w:customStyle="1" w:styleId="ft12374">
    <w:name w:val="ft12374"/>
    <w:basedOn w:val="a3"/>
    <w:uiPriority w:val="99"/>
    <w:qFormat/>
    <w:rsid w:val="00704B7F"/>
    <w:rPr>
      <w:rFonts w:cs="Times New Roman"/>
    </w:rPr>
  </w:style>
  <w:style w:type="character" w:customStyle="1" w:styleId="ft12429">
    <w:name w:val="ft12429"/>
    <w:basedOn w:val="a3"/>
    <w:uiPriority w:val="99"/>
    <w:qFormat/>
    <w:rsid w:val="00704B7F"/>
    <w:rPr>
      <w:rFonts w:cs="Times New Roman"/>
    </w:rPr>
  </w:style>
  <w:style w:type="character" w:customStyle="1" w:styleId="ft12471">
    <w:name w:val="ft12471"/>
    <w:basedOn w:val="a3"/>
    <w:uiPriority w:val="99"/>
    <w:qFormat/>
    <w:rsid w:val="00704B7F"/>
    <w:rPr>
      <w:rFonts w:cs="Times New Roman"/>
    </w:rPr>
  </w:style>
  <w:style w:type="character" w:customStyle="1" w:styleId="ft12500">
    <w:name w:val="ft12500"/>
    <w:basedOn w:val="a3"/>
    <w:uiPriority w:val="99"/>
    <w:qFormat/>
    <w:rsid w:val="00704B7F"/>
    <w:rPr>
      <w:rFonts w:cs="Times New Roman"/>
    </w:rPr>
  </w:style>
  <w:style w:type="character" w:customStyle="1" w:styleId="ft12501">
    <w:name w:val="ft12501"/>
    <w:basedOn w:val="a3"/>
    <w:uiPriority w:val="99"/>
    <w:qFormat/>
    <w:rsid w:val="00704B7F"/>
    <w:rPr>
      <w:rFonts w:cs="Times New Roman"/>
    </w:rPr>
  </w:style>
  <w:style w:type="character" w:customStyle="1" w:styleId="ft12561">
    <w:name w:val="ft12561"/>
    <w:basedOn w:val="a3"/>
    <w:uiPriority w:val="99"/>
    <w:qFormat/>
    <w:rsid w:val="00704B7F"/>
    <w:rPr>
      <w:rFonts w:cs="Times New Roman"/>
    </w:rPr>
  </w:style>
  <w:style w:type="character" w:customStyle="1" w:styleId="ft12562">
    <w:name w:val="ft12562"/>
    <w:basedOn w:val="a3"/>
    <w:uiPriority w:val="99"/>
    <w:qFormat/>
    <w:rsid w:val="00704B7F"/>
    <w:rPr>
      <w:rFonts w:cs="Times New Roman"/>
    </w:rPr>
  </w:style>
  <w:style w:type="character" w:customStyle="1" w:styleId="ft12589">
    <w:name w:val="ft12589"/>
    <w:basedOn w:val="a3"/>
    <w:uiPriority w:val="99"/>
    <w:qFormat/>
    <w:rsid w:val="00704B7F"/>
    <w:rPr>
      <w:rFonts w:cs="Times New Roman"/>
    </w:rPr>
  </w:style>
  <w:style w:type="character" w:customStyle="1" w:styleId="ft12609">
    <w:name w:val="ft12609"/>
    <w:basedOn w:val="a3"/>
    <w:uiPriority w:val="99"/>
    <w:qFormat/>
    <w:rsid w:val="00704B7F"/>
    <w:rPr>
      <w:rFonts w:cs="Times New Roman"/>
    </w:rPr>
  </w:style>
  <w:style w:type="character" w:customStyle="1" w:styleId="ft12670">
    <w:name w:val="ft12670"/>
    <w:basedOn w:val="a3"/>
    <w:uiPriority w:val="99"/>
    <w:qFormat/>
    <w:rsid w:val="00704B7F"/>
    <w:rPr>
      <w:rFonts w:cs="Times New Roman"/>
    </w:rPr>
  </w:style>
  <w:style w:type="character" w:customStyle="1" w:styleId="ft12676">
    <w:name w:val="ft12676"/>
    <w:basedOn w:val="a3"/>
    <w:uiPriority w:val="99"/>
    <w:qFormat/>
    <w:rsid w:val="00704B7F"/>
    <w:rPr>
      <w:rFonts w:cs="Times New Roman"/>
    </w:rPr>
  </w:style>
  <w:style w:type="character" w:customStyle="1" w:styleId="ft12686">
    <w:name w:val="ft12686"/>
    <w:basedOn w:val="a3"/>
    <w:uiPriority w:val="99"/>
    <w:qFormat/>
    <w:rsid w:val="00704B7F"/>
    <w:rPr>
      <w:rFonts w:cs="Times New Roman"/>
    </w:rPr>
  </w:style>
  <w:style w:type="character" w:customStyle="1" w:styleId="ft12696">
    <w:name w:val="ft12696"/>
    <w:basedOn w:val="a3"/>
    <w:uiPriority w:val="99"/>
    <w:qFormat/>
    <w:rsid w:val="00704B7F"/>
    <w:rPr>
      <w:rFonts w:cs="Times New Roman"/>
    </w:rPr>
  </w:style>
  <w:style w:type="character" w:customStyle="1" w:styleId="ft12701">
    <w:name w:val="ft12701"/>
    <w:basedOn w:val="a3"/>
    <w:uiPriority w:val="99"/>
    <w:qFormat/>
    <w:rsid w:val="00704B7F"/>
    <w:rPr>
      <w:rFonts w:cs="Times New Roman"/>
    </w:rPr>
  </w:style>
  <w:style w:type="character" w:customStyle="1" w:styleId="ft12708">
    <w:name w:val="ft12708"/>
    <w:basedOn w:val="a3"/>
    <w:uiPriority w:val="99"/>
    <w:qFormat/>
    <w:rsid w:val="00704B7F"/>
    <w:rPr>
      <w:rFonts w:cs="Times New Roman"/>
    </w:rPr>
  </w:style>
  <w:style w:type="character" w:customStyle="1" w:styleId="ft12715">
    <w:name w:val="ft12715"/>
    <w:basedOn w:val="a3"/>
    <w:uiPriority w:val="99"/>
    <w:qFormat/>
    <w:rsid w:val="00704B7F"/>
    <w:rPr>
      <w:rFonts w:cs="Times New Roman"/>
    </w:rPr>
  </w:style>
  <w:style w:type="character" w:customStyle="1" w:styleId="ft12722">
    <w:name w:val="ft12722"/>
    <w:basedOn w:val="a3"/>
    <w:uiPriority w:val="99"/>
    <w:qFormat/>
    <w:rsid w:val="00704B7F"/>
    <w:rPr>
      <w:rFonts w:cs="Times New Roman"/>
    </w:rPr>
  </w:style>
  <w:style w:type="character" w:customStyle="1" w:styleId="ft12787">
    <w:name w:val="ft12787"/>
    <w:basedOn w:val="a3"/>
    <w:uiPriority w:val="99"/>
    <w:qFormat/>
    <w:rsid w:val="00704B7F"/>
    <w:rPr>
      <w:rFonts w:cs="Times New Roman"/>
    </w:rPr>
  </w:style>
  <w:style w:type="character" w:customStyle="1" w:styleId="ft12790">
    <w:name w:val="ft12790"/>
    <w:basedOn w:val="a3"/>
    <w:uiPriority w:val="99"/>
    <w:qFormat/>
    <w:rsid w:val="00704B7F"/>
    <w:rPr>
      <w:rFonts w:cs="Times New Roman"/>
    </w:rPr>
  </w:style>
  <w:style w:type="character" w:customStyle="1" w:styleId="ft12850">
    <w:name w:val="ft12850"/>
    <w:basedOn w:val="a3"/>
    <w:uiPriority w:val="99"/>
    <w:qFormat/>
    <w:rsid w:val="00704B7F"/>
    <w:rPr>
      <w:rFonts w:cs="Times New Roman"/>
    </w:rPr>
  </w:style>
  <w:style w:type="character" w:customStyle="1" w:styleId="ft12896">
    <w:name w:val="ft12896"/>
    <w:basedOn w:val="a3"/>
    <w:uiPriority w:val="99"/>
    <w:qFormat/>
    <w:rsid w:val="00704B7F"/>
    <w:rPr>
      <w:rFonts w:cs="Times New Roman"/>
    </w:rPr>
  </w:style>
  <w:style w:type="character" w:customStyle="1" w:styleId="ft12942">
    <w:name w:val="ft12942"/>
    <w:basedOn w:val="a3"/>
    <w:uiPriority w:val="99"/>
    <w:qFormat/>
    <w:rsid w:val="00704B7F"/>
    <w:rPr>
      <w:rFonts w:cs="Times New Roman"/>
    </w:rPr>
  </w:style>
  <w:style w:type="character" w:customStyle="1" w:styleId="ft12991">
    <w:name w:val="ft12991"/>
    <w:basedOn w:val="a3"/>
    <w:uiPriority w:val="99"/>
    <w:qFormat/>
    <w:rsid w:val="00704B7F"/>
    <w:rPr>
      <w:rFonts w:cs="Times New Roman"/>
    </w:rPr>
  </w:style>
  <w:style w:type="character" w:customStyle="1" w:styleId="ft13046">
    <w:name w:val="ft13046"/>
    <w:basedOn w:val="a3"/>
    <w:uiPriority w:val="99"/>
    <w:qFormat/>
    <w:rsid w:val="00704B7F"/>
    <w:rPr>
      <w:rFonts w:cs="Times New Roman"/>
    </w:rPr>
  </w:style>
  <w:style w:type="character" w:customStyle="1" w:styleId="ft13079">
    <w:name w:val="ft13079"/>
    <w:basedOn w:val="a3"/>
    <w:uiPriority w:val="99"/>
    <w:qFormat/>
    <w:rsid w:val="00704B7F"/>
    <w:rPr>
      <w:rFonts w:cs="Times New Roman"/>
    </w:rPr>
  </w:style>
  <w:style w:type="character" w:customStyle="1" w:styleId="ft13129">
    <w:name w:val="ft13129"/>
    <w:basedOn w:val="a3"/>
    <w:uiPriority w:val="99"/>
    <w:qFormat/>
    <w:rsid w:val="00704B7F"/>
    <w:rPr>
      <w:rFonts w:cs="Times New Roman"/>
    </w:rPr>
  </w:style>
  <w:style w:type="character" w:customStyle="1" w:styleId="ft13186">
    <w:name w:val="ft13186"/>
    <w:basedOn w:val="a3"/>
    <w:uiPriority w:val="99"/>
    <w:qFormat/>
    <w:rsid w:val="00704B7F"/>
    <w:rPr>
      <w:rFonts w:cs="Times New Roman"/>
    </w:rPr>
  </w:style>
  <w:style w:type="character" w:customStyle="1" w:styleId="ft13226">
    <w:name w:val="ft13226"/>
    <w:basedOn w:val="a3"/>
    <w:uiPriority w:val="99"/>
    <w:qFormat/>
    <w:rsid w:val="00704B7F"/>
    <w:rPr>
      <w:rFonts w:cs="Times New Roman"/>
    </w:rPr>
  </w:style>
  <w:style w:type="character" w:customStyle="1" w:styleId="ft13271">
    <w:name w:val="ft13271"/>
    <w:basedOn w:val="a3"/>
    <w:uiPriority w:val="99"/>
    <w:qFormat/>
    <w:rsid w:val="00704B7F"/>
    <w:rPr>
      <w:rFonts w:cs="Times New Roman"/>
    </w:rPr>
  </w:style>
  <w:style w:type="character" w:customStyle="1" w:styleId="ft13309">
    <w:name w:val="ft13309"/>
    <w:basedOn w:val="a3"/>
    <w:uiPriority w:val="99"/>
    <w:qFormat/>
    <w:rsid w:val="00704B7F"/>
    <w:rPr>
      <w:rFonts w:cs="Times New Roman"/>
    </w:rPr>
  </w:style>
  <w:style w:type="character" w:customStyle="1" w:styleId="ft13366">
    <w:name w:val="ft13366"/>
    <w:basedOn w:val="a3"/>
    <w:uiPriority w:val="99"/>
    <w:qFormat/>
    <w:rsid w:val="00704B7F"/>
    <w:rPr>
      <w:rFonts w:cs="Times New Roman"/>
    </w:rPr>
  </w:style>
  <w:style w:type="character" w:customStyle="1" w:styleId="ft13418">
    <w:name w:val="ft13418"/>
    <w:basedOn w:val="a3"/>
    <w:uiPriority w:val="99"/>
    <w:qFormat/>
    <w:rsid w:val="00704B7F"/>
    <w:rPr>
      <w:rFonts w:cs="Times New Roman"/>
    </w:rPr>
  </w:style>
  <w:style w:type="character" w:customStyle="1" w:styleId="ft13441">
    <w:name w:val="ft13441"/>
    <w:basedOn w:val="a3"/>
    <w:uiPriority w:val="99"/>
    <w:qFormat/>
    <w:rsid w:val="00704B7F"/>
    <w:rPr>
      <w:rFonts w:cs="Times New Roman"/>
    </w:rPr>
  </w:style>
  <w:style w:type="character" w:customStyle="1" w:styleId="ft13487">
    <w:name w:val="ft13487"/>
    <w:basedOn w:val="a3"/>
    <w:uiPriority w:val="99"/>
    <w:qFormat/>
    <w:rsid w:val="00704B7F"/>
    <w:rPr>
      <w:rFonts w:cs="Times New Roman"/>
    </w:rPr>
  </w:style>
  <w:style w:type="character" w:customStyle="1" w:styleId="ft13488">
    <w:name w:val="ft13488"/>
    <w:basedOn w:val="a3"/>
    <w:uiPriority w:val="99"/>
    <w:qFormat/>
    <w:rsid w:val="00704B7F"/>
    <w:rPr>
      <w:rFonts w:cs="Times New Roman"/>
    </w:rPr>
  </w:style>
  <w:style w:type="character" w:customStyle="1" w:styleId="ft13494">
    <w:name w:val="ft13494"/>
    <w:basedOn w:val="a3"/>
    <w:uiPriority w:val="99"/>
    <w:qFormat/>
    <w:rsid w:val="00704B7F"/>
    <w:rPr>
      <w:rFonts w:cs="Times New Roman"/>
    </w:rPr>
  </w:style>
  <w:style w:type="character" w:customStyle="1" w:styleId="ft13500">
    <w:name w:val="ft13500"/>
    <w:basedOn w:val="a3"/>
    <w:uiPriority w:val="99"/>
    <w:qFormat/>
    <w:rsid w:val="00704B7F"/>
    <w:rPr>
      <w:rFonts w:cs="Times New Roman"/>
    </w:rPr>
  </w:style>
  <w:style w:type="character" w:customStyle="1" w:styleId="ft13505">
    <w:name w:val="ft13505"/>
    <w:basedOn w:val="a3"/>
    <w:uiPriority w:val="99"/>
    <w:qFormat/>
    <w:rsid w:val="00704B7F"/>
    <w:rPr>
      <w:rFonts w:cs="Times New Roman"/>
    </w:rPr>
  </w:style>
  <w:style w:type="character" w:customStyle="1" w:styleId="ft13518">
    <w:name w:val="ft13518"/>
    <w:basedOn w:val="a3"/>
    <w:uiPriority w:val="99"/>
    <w:qFormat/>
    <w:rsid w:val="00704B7F"/>
    <w:rPr>
      <w:rFonts w:cs="Times New Roman"/>
    </w:rPr>
  </w:style>
  <w:style w:type="character" w:customStyle="1" w:styleId="ft13525">
    <w:name w:val="ft13525"/>
    <w:basedOn w:val="a3"/>
    <w:uiPriority w:val="99"/>
    <w:qFormat/>
    <w:rsid w:val="00704B7F"/>
    <w:rPr>
      <w:rFonts w:cs="Times New Roman"/>
    </w:rPr>
  </w:style>
  <w:style w:type="character" w:customStyle="1" w:styleId="ft13537">
    <w:name w:val="ft13537"/>
    <w:basedOn w:val="a3"/>
    <w:uiPriority w:val="99"/>
    <w:qFormat/>
    <w:rsid w:val="00704B7F"/>
    <w:rPr>
      <w:rFonts w:cs="Times New Roman"/>
    </w:rPr>
  </w:style>
  <w:style w:type="character" w:customStyle="1" w:styleId="ft13542">
    <w:name w:val="ft13542"/>
    <w:basedOn w:val="a3"/>
    <w:uiPriority w:val="99"/>
    <w:qFormat/>
    <w:rsid w:val="00704B7F"/>
    <w:rPr>
      <w:rFonts w:cs="Times New Roman"/>
    </w:rPr>
  </w:style>
  <w:style w:type="character" w:customStyle="1" w:styleId="ft13555">
    <w:name w:val="ft13555"/>
    <w:basedOn w:val="a3"/>
    <w:uiPriority w:val="99"/>
    <w:qFormat/>
    <w:rsid w:val="00704B7F"/>
    <w:rPr>
      <w:rFonts w:cs="Times New Roman"/>
    </w:rPr>
  </w:style>
  <w:style w:type="character" w:customStyle="1" w:styleId="ft13563">
    <w:name w:val="ft13563"/>
    <w:basedOn w:val="a3"/>
    <w:uiPriority w:val="99"/>
    <w:qFormat/>
    <w:rsid w:val="00704B7F"/>
    <w:rPr>
      <w:rFonts w:cs="Times New Roman"/>
    </w:rPr>
  </w:style>
  <w:style w:type="character" w:customStyle="1" w:styleId="ft13566">
    <w:name w:val="ft13566"/>
    <w:basedOn w:val="a3"/>
    <w:uiPriority w:val="99"/>
    <w:qFormat/>
    <w:rsid w:val="00704B7F"/>
    <w:rPr>
      <w:rFonts w:cs="Times New Roman"/>
    </w:rPr>
  </w:style>
  <w:style w:type="character" w:customStyle="1" w:styleId="ft13578">
    <w:name w:val="ft13578"/>
    <w:basedOn w:val="a3"/>
    <w:uiPriority w:val="99"/>
    <w:qFormat/>
    <w:rsid w:val="00704B7F"/>
    <w:rPr>
      <w:rFonts w:cs="Times New Roman"/>
    </w:rPr>
  </w:style>
  <w:style w:type="character" w:customStyle="1" w:styleId="ft13580">
    <w:name w:val="ft13580"/>
    <w:basedOn w:val="a3"/>
    <w:uiPriority w:val="99"/>
    <w:qFormat/>
    <w:rsid w:val="00704B7F"/>
    <w:rPr>
      <w:rFonts w:cs="Times New Roman"/>
    </w:rPr>
  </w:style>
  <w:style w:type="character" w:customStyle="1" w:styleId="ft13588">
    <w:name w:val="ft13588"/>
    <w:basedOn w:val="a3"/>
    <w:uiPriority w:val="99"/>
    <w:qFormat/>
    <w:rsid w:val="00704B7F"/>
    <w:rPr>
      <w:rFonts w:cs="Times New Roman"/>
    </w:rPr>
  </w:style>
  <w:style w:type="character" w:customStyle="1" w:styleId="ft13644">
    <w:name w:val="ft13644"/>
    <w:basedOn w:val="a3"/>
    <w:uiPriority w:val="99"/>
    <w:qFormat/>
    <w:rsid w:val="00704B7F"/>
    <w:rPr>
      <w:rFonts w:cs="Times New Roman"/>
    </w:rPr>
  </w:style>
  <w:style w:type="character" w:customStyle="1" w:styleId="ft13668">
    <w:name w:val="ft13668"/>
    <w:basedOn w:val="a3"/>
    <w:uiPriority w:val="99"/>
    <w:qFormat/>
    <w:rsid w:val="00704B7F"/>
    <w:rPr>
      <w:rFonts w:cs="Times New Roman"/>
    </w:rPr>
  </w:style>
  <w:style w:type="character" w:customStyle="1" w:styleId="ft13712">
    <w:name w:val="ft13712"/>
    <w:basedOn w:val="a3"/>
    <w:uiPriority w:val="99"/>
    <w:qFormat/>
    <w:rsid w:val="00704B7F"/>
    <w:rPr>
      <w:rFonts w:cs="Times New Roman"/>
    </w:rPr>
  </w:style>
  <w:style w:type="character" w:customStyle="1" w:styleId="ft13768">
    <w:name w:val="ft13768"/>
    <w:basedOn w:val="a3"/>
    <w:uiPriority w:val="99"/>
    <w:qFormat/>
    <w:rsid w:val="00704B7F"/>
    <w:rPr>
      <w:rFonts w:cs="Times New Roman"/>
    </w:rPr>
  </w:style>
  <w:style w:type="character" w:customStyle="1" w:styleId="ft13810">
    <w:name w:val="ft13810"/>
    <w:basedOn w:val="a3"/>
    <w:uiPriority w:val="99"/>
    <w:qFormat/>
    <w:rsid w:val="00704B7F"/>
    <w:rPr>
      <w:rFonts w:cs="Times New Roman"/>
    </w:rPr>
  </w:style>
  <w:style w:type="character" w:customStyle="1" w:styleId="ft13834">
    <w:name w:val="ft13834"/>
    <w:basedOn w:val="a3"/>
    <w:uiPriority w:val="99"/>
    <w:qFormat/>
    <w:rsid w:val="00704B7F"/>
    <w:rPr>
      <w:rFonts w:cs="Times New Roman"/>
    </w:rPr>
  </w:style>
  <w:style w:type="character" w:customStyle="1" w:styleId="ft13885">
    <w:name w:val="ft13885"/>
    <w:basedOn w:val="a3"/>
    <w:uiPriority w:val="99"/>
    <w:qFormat/>
    <w:rsid w:val="00704B7F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704B7F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704B7F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704B7F"/>
    <w:rPr>
      <w:rFonts w:cs="Times New Roman"/>
    </w:rPr>
  </w:style>
  <w:style w:type="character" w:customStyle="1" w:styleId="FontStyle41">
    <w:name w:val="Font Style41"/>
    <w:uiPriority w:val="99"/>
    <w:qFormat/>
    <w:rsid w:val="00704B7F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704B7F"/>
  </w:style>
  <w:style w:type="character" w:customStyle="1" w:styleId="Heading2Char1">
    <w:name w:val="Heading 2 Char1"/>
    <w:uiPriority w:val="99"/>
    <w:locked/>
    <w:rsid w:val="00704B7F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704B7F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704B7F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704B7F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704B7F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704B7F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704B7F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704B7F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704B7F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704B7F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704B7F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704B7F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704B7F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704B7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704B7F"/>
  </w:style>
  <w:style w:type="paragraph" w:customStyle="1" w:styleId="justify2">
    <w:name w:val="justify2"/>
    <w:basedOn w:val="a2"/>
    <w:uiPriority w:val="99"/>
    <w:qFormat/>
    <w:rsid w:val="00704B7F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704B7F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704B7F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704B7F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704B7F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704B7F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704B7F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704B7F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704B7F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704B7F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704B7F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704B7F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704B7F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704B7F"/>
    <w:rPr>
      <w:color w:val="4682B4"/>
    </w:rPr>
  </w:style>
  <w:style w:type="character" w:customStyle="1" w:styleId="b1">
    <w:name w:val="b1"/>
    <w:uiPriority w:val="99"/>
    <w:qFormat/>
    <w:rsid w:val="00704B7F"/>
    <w:rPr>
      <w:b/>
    </w:rPr>
  </w:style>
  <w:style w:type="character" w:customStyle="1" w:styleId="FontStyle201">
    <w:name w:val="Font Style201"/>
    <w:uiPriority w:val="99"/>
    <w:qFormat/>
    <w:rsid w:val="00704B7F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704B7F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704B7F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704B7F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704B7F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704B7F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704B7F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704B7F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704B7F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704B7F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704B7F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704B7F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704B7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704B7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704B7F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704B7F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704B7F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704B7F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704B7F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704B7F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704B7F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704B7F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704B7F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704B7F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704B7F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704B7F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704B7F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704B7F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704B7F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704B7F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704B7F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704B7F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704B7F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704B7F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704B7F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704B7F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704B7F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704B7F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704B7F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704B7F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704B7F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704B7F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704B7F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704B7F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704B7F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704B7F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704B7F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704B7F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704B7F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704B7F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704B7F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704B7F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704B7F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704B7F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704B7F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704B7F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704B7F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704B7F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704B7F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704B7F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704B7F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704B7F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704B7F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704B7F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704B7F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704B7F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704B7F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704B7F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704B7F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704B7F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704B7F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704B7F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704B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704B7F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704B7F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704B7F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704B7F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704B7F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704B7F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704B7F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704B7F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704B7F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704B7F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704B7F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704B7F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704B7F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704B7F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704B7F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704B7F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704B7F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704B7F"/>
    <w:rPr>
      <w:b/>
      <w:sz w:val="28"/>
    </w:rPr>
  </w:style>
  <w:style w:type="character" w:customStyle="1" w:styleId="720">
    <w:name w:val="Знак Знак72"/>
    <w:uiPriority w:val="99"/>
    <w:qFormat/>
    <w:rsid w:val="00704B7F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704B7F"/>
  </w:style>
  <w:style w:type="character" w:customStyle="1" w:styleId="Garamond">
    <w:name w:val="Основной текст + Garamond"/>
    <w:uiPriority w:val="99"/>
    <w:qFormat/>
    <w:rsid w:val="00704B7F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704B7F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704B7F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704B7F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704B7F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704B7F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704B7F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704B7F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704B7F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704B7F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704B7F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704B7F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704B7F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704B7F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704B7F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704B7F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704B7F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704B7F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704B7F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704B7F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704B7F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704B7F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704B7F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704B7F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704B7F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704B7F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704B7F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704B7F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704B7F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704B7F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704B7F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704B7F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704B7F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704B7F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704B7F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704B7F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704B7F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704B7F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704B7F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704B7F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704B7F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704B7F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704B7F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704B7F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704B7F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704B7F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704B7F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704B7F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704B7F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704B7F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704B7F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704B7F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704B7F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704B7F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704B7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704B7F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704B7F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704B7F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704B7F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704B7F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704B7F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704B7F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704B7F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704B7F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704B7F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704B7F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704B7F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704B7F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704B7F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704B7F"/>
    <w:rPr>
      <w:lang w:val="en-US"/>
    </w:rPr>
  </w:style>
  <w:style w:type="paragraph" w:customStyle="1" w:styleId="94">
    <w:name w:val="Без интервала9"/>
    <w:link w:val="affffff1"/>
    <w:uiPriority w:val="99"/>
    <w:rsid w:val="00704B7F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704B7F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704B7F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704B7F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704B7F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704B7F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704B7F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704B7F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704B7F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704B7F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704B7F"/>
    <w:rPr>
      <w:sz w:val="24"/>
    </w:rPr>
  </w:style>
  <w:style w:type="character" w:customStyle="1" w:styleId="124">
    <w:name w:val="Знак1 Знак Знак24"/>
    <w:uiPriority w:val="99"/>
    <w:qFormat/>
    <w:locked/>
    <w:rsid w:val="00704B7F"/>
    <w:rPr>
      <w:sz w:val="24"/>
    </w:rPr>
  </w:style>
  <w:style w:type="character" w:customStyle="1" w:styleId="1230">
    <w:name w:val="Знак1 Знак Знак23"/>
    <w:uiPriority w:val="99"/>
    <w:qFormat/>
    <w:locked/>
    <w:rsid w:val="00704B7F"/>
    <w:rPr>
      <w:sz w:val="24"/>
    </w:rPr>
  </w:style>
  <w:style w:type="character" w:customStyle="1" w:styleId="216">
    <w:name w:val="Цитата 2 Знак1"/>
    <w:basedOn w:val="a3"/>
    <w:uiPriority w:val="99"/>
    <w:qFormat/>
    <w:rsid w:val="00704B7F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704B7F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704B7F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704B7F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704B7F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704B7F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704B7F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704B7F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704B7F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704B7F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704B7F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704B7F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704B7F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704B7F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704B7F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704B7F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704B7F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704B7F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704B7F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704B7F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704B7F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704B7F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704B7F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704B7F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704B7F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704B7F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704B7F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704B7F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704B7F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704B7F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704B7F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704B7F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704B7F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704B7F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704B7F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704B7F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704B7F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704B7F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704B7F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704B7F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704B7F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704B7F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704B7F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704B7F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704B7F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704B7F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704B7F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704B7F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704B7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704B7F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704B7F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704B7F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704B7F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704B7F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704B7F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704B7F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704B7F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704B7F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704B7F"/>
    <w:rPr>
      <w:rFonts w:cs="Times New Roman"/>
    </w:rPr>
  </w:style>
  <w:style w:type="character" w:customStyle="1" w:styleId="udar">
    <w:name w:val="udar"/>
    <w:basedOn w:val="a3"/>
    <w:uiPriority w:val="99"/>
    <w:qFormat/>
    <w:rsid w:val="00704B7F"/>
    <w:rPr>
      <w:rFonts w:cs="Times New Roman"/>
    </w:rPr>
  </w:style>
  <w:style w:type="character" w:customStyle="1" w:styleId="FontStyle139">
    <w:name w:val="Font Style139"/>
    <w:uiPriority w:val="99"/>
    <w:qFormat/>
    <w:rsid w:val="00704B7F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704B7F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704B7F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704B7F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704B7F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704B7F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704B7F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704B7F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704B7F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704B7F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704B7F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704B7F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704B7F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704B7F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704B7F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704B7F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704B7F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704B7F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704B7F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704B7F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704B7F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704B7F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704B7F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704B7F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704B7F"/>
    <w:rPr>
      <w:b/>
      <w:sz w:val="24"/>
    </w:rPr>
  </w:style>
  <w:style w:type="character" w:customStyle="1" w:styleId="8pt">
    <w:name w:val="Основной текст + 8 pt"/>
    <w:uiPriority w:val="99"/>
    <w:qFormat/>
    <w:rsid w:val="00704B7F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704B7F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704B7F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704B7F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704B7F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704B7F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704B7F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704B7F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704B7F"/>
    <w:rPr>
      <w:rFonts w:cs="Times New Roman"/>
    </w:rPr>
  </w:style>
  <w:style w:type="character" w:customStyle="1" w:styleId="FontStyle124">
    <w:name w:val="Font Style124"/>
    <w:uiPriority w:val="99"/>
    <w:qFormat/>
    <w:rsid w:val="00704B7F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704B7F"/>
    <w:rPr>
      <w:rFonts w:cs="Times New Roman"/>
    </w:rPr>
  </w:style>
  <w:style w:type="character" w:customStyle="1" w:styleId="msosubtleemphasis0">
    <w:name w:val="msosubtleemphasis"/>
    <w:uiPriority w:val="99"/>
    <w:qFormat/>
    <w:rsid w:val="00704B7F"/>
    <w:rPr>
      <w:i/>
      <w:color w:val="808080"/>
    </w:rPr>
  </w:style>
  <w:style w:type="character" w:customStyle="1" w:styleId="FontStyle120">
    <w:name w:val="Font Style120"/>
    <w:uiPriority w:val="99"/>
    <w:qFormat/>
    <w:rsid w:val="00704B7F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704B7F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704B7F"/>
    <w:rPr>
      <w:rFonts w:ascii="Tahoma" w:hAnsi="Tahoma"/>
      <w:sz w:val="16"/>
    </w:rPr>
  </w:style>
  <w:style w:type="character" w:customStyle="1" w:styleId="t9">
    <w:name w:val="t9"/>
    <w:uiPriority w:val="99"/>
    <w:qFormat/>
    <w:rsid w:val="00704B7F"/>
  </w:style>
  <w:style w:type="character" w:customStyle="1" w:styleId="t10">
    <w:name w:val="t10"/>
    <w:uiPriority w:val="99"/>
    <w:qFormat/>
    <w:rsid w:val="00704B7F"/>
  </w:style>
  <w:style w:type="character" w:customStyle="1" w:styleId="c2">
    <w:name w:val="c2"/>
    <w:uiPriority w:val="99"/>
    <w:qFormat/>
    <w:rsid w:val="00704B7F"/>
  </w:style>
  <w:style w:type="character" w:customStyle="1" w:styleId="c0">
    <w:name w:val="c0"/>
    <w:uiPriority w:val="99"/>
    <w:qFormat/>
    <w:rsid w:val="00704B7F"/>
  </w:style>
  <w:style w:type="character" w:customStyle="1" w:styleId="ft776">
    <w:name w:val="ft776"/>
    <w:uiPriority w:val="99"/>
    <w:qFormat/>
    <w:rsid w:val="00704B7F"/>
  </w:style>
  <w:style w:type="character" w:customStyle="1" w:styleId="highlight">
    <w:name w:val="highlight"/>
    <w:uiPriority w:val="99"/>
    <w:qFormat/>
    <w:rsid w:val="00704B7F"/>
  </w:style>
  <w:style w:type="character" w:customStyle="1" w:styleId="ft431">
    <w:name w:val="ft431"/>
    <w:uiPriority w:val="99"/>
    <w:qFormat/>
    <w:rsid w:val="00704B7F"/>
  </w:style>
  <w:style w:type="character" w:customStyle="1" w:styleId="ft793">
    <w:name w:val="ft793"/>
    <w:uiPriority w:val="99"/>
    <w:qFormat/>
    <w:rsid w:val="00704B7F"/>
  </w:style>
  <w:style w:type="character" w:customStyle="1" w:styleId="ft802">
    <w:name w:val="ft802"/>
    <w:uiPriority w:val="99"/>
    <w:qFormat/>
    <w:rsid w:val="00704B7F"/>
  </w:style>
  <w:style w:type="character" w:customStyle="1" w:styleId="ft890">
    <w:name w:val="ft890"/>
    <w:uiPriority w:val="99"/>
    <w:qFormat/>
    <w:rsid w:val="00704B7F"/>
  </w:style>
  <w:style w:type="character" w:customStyle="1" w:styleId="ft904">
    <w:name w:val="ft904"/>
    <w:uiPriority w:val="99"/>
    <w:qFormat/>
    <w:rsid w:val="00704B7F"/>
  </w:style>
  <w:style w:type="character" w:customStyle="1" w:styleId="ft914">
    <w:name w:val="ft914"/>
    <w:uiPriority w:val="99"/>
    <w:qFormat/>
    <w:rsid w:val="00704B7F"/>
  </w:style>
  <w:style w:type="character" w:customStyle="1" w:styleId="1fff">
    <w:name w:val="Текст Знак1"/>
    <w:uiPriority w:val="99"/>
    <w:qFormat/>
    <w:locked/>
    <w:rsid w:val="00704B7F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704B7F"/>
    <w:rPr>
      <w:rFonts w:cs="Times New Roman"/>
    </w:rPr>
  </w:style>
  <w:style w:type="character" w:customStyle="1" w:styleId="FontStyle214">
    <w:name w:val="Font Style214"/>
    <w:uiPriority w:val="99"/>
    <w:qFormat/>
    <w:rsid w:val="00704B7F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704B7F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704B7F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704B7F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704B7F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704B7F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704B7F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704B7F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704B7F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704B7F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704B7F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704B7F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704B7F"/>
    <w:rPr>
      <w:rFonts w:cs="Times New Roman"/>
    </w:rPr>
  </w:style>
  <w:style w:type="character" w:customStyle="1" w:styleId="s3">
    <w:name w:val="s3"/>
    <w:uiPriority w:val="99"/>
    <w:qFormat/>
    <w:rsid w:val="00704B7F"/>
  </w:style>
  <w:style w:type="character" w:customStyle="1" w:styleId="FontStyle46">
    <w:name w:val="Font Style46"/>
    <w:uiPriority w:val="99"/>
    <w:qFormat/>
    <w:rsid w:val="00704B7F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704B7F"/>
    <w:rPr>
      <w:rFonts w:cs="Times New Roman"/>
    </w:rPr>
  </w:style>
  <w:style w:type="character" w:customStyle="1" w:styleId="s1">
    <w:name w:val="s1"/>
    <w:uiPriority w:val="99"/>
    <w:qFormat/>
    <w:rsid w:val="00704B7F"/>
  </w:style>
  <w:style w:type="character" w:customStyle="1" w:styleId="WW8Num8z0">
    <w:name w:val="WW8Num8z0"/>
    <w:uiPriority w:val="99"/>
    <w:qFormat/>
    <w:rsid w:val="00704B7F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704B7F"/>
    <w:rPr>
      <w:rFonts w:cs="Times New Roman"/>
    </w:rPr>
  </w:style>
  <w:style w:type="character" w:customStyle="1" w:styleId="searchterm1">
    <w:name w:val="searchterm1"/>
    <w:uiPriority w:val="99"/>
    <w:qFormat/>
    <w:rsid w:val="00704B7F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704B7F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704B7F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704B7F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704B7F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704B7F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704B7F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704B7F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704B7F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704B7F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704B7F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704B7F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704B7F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704B7F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704B7F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704B7F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704B7F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704B7F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704B7F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704B7F"/>
  </w:style>
  <w:style w:type="character" w:customStyle="1" w:styleId="WW8Num1z0">
    <w:name w:val="WW8Num1z0"/>
    <w:uiPriority w:val="99"/>
    <w:qFormat/>
    <w:rsid w:val="00704B7F"/>
  </w:style>
  <w:style w:type="character" w:customStyle="1" w:styleId="WW8Num2z0">
    <w:name w:val="WW8Num2z0"/>
    <w:uiPriority w:val="99"/>
    <w:qFormat/>
    <w:rsid w:val="00704B7F"/>
  </w:style>
  <w:style w:type="character" w:customStyle="1" w:styleId="WW8Num3z0">
    <w:name w:val="WW8Num3z0"/>
    <w:uiPriority w:val="99"/>
    <w:qFormat/>
    <w:rsid w:val="00704B7F"/>
  </w:style>
  <w:style w:type="character" w:customStyle="1" w:styleId="WW8Num1z1">
    <w:name w:val="WW8Num1z1"/>
    <w:uiPriority w:val="99"/>
    <w:qFormat/>
    <w:rsid w:val="00704B7F"/>
  </w:style>
  <w:style w:type="character" w:customStyle="1" w:styleId="WW8Num1z2">
    <w:name w:val="WW8Num1z2"/>
    <w:uiPriority w:val="99"/>
    <w:qFormat/>
    <w:rsid w:val="00704B7F"/>
  </w:style>
  <w:style w:type="character" w:customStyle="1" w:styleId="WW8Num1z3">
    <w:name w:val="WW8Num1z3"/>
    <w:uiPriority w:val="99"/>
    <w:qFormat/>
    <w:rsid w:val="00704B7F"/>
  </w:style>
  <w:style w:type="character" w:customStyle="1" w:styleId="WW8Num1z4">
    <w:name w:val="WW8Num1z4"/>
    <w:uiPriority w:val="99"/>
    <w:qFormat/>
    <w:rsid w:val="00704B7F"/>
  </w:style>
  <w:style w:type="character" w:customStyle="1" w:styleId="WW8Num1z5">
    <w:name w:val="WW8Num1z5"/>
    <w:uiPriority w:val="99"/>
    <w:qFormat/>
    <w:rsid w:val="00704B7F"/>
  </w:style>
  <w:style w:type="character" w:customStyle="1" w:styleId="WW8Num1z6">
    <w:name w:val="WW8Num1z6"/>
    <w:uiPriority w:val="99"/>
    <w:qFormat/>
    <w:rsid w:val="00704B7F"/>
  </w:style>
  <w:style w:type="character" w:customStyle="1" w:styleId="WW8Num1z7">
    <w:name w:val="WW8Num1z7"/>
    <w:uiPriority w:val="99"/>
    <w:qFormat/>
    <w:rsid w:val="00704B7F"/>
  </w:style>
  <w:style w:type="character" w:customStyle="1" w:styleId="WW8Num1z8">
    <w:name w:val="WW8Num1z8"/>
    <w:uiPriority w:val="99"/>
    <w:qFormat/>
    <w:rsid w:val="00704B7F"/>
  </w:style>
  <w:style w:type="character" w:customStyle="1" w:styleId="1fff5">
    <w:name w:val="Основной шрифт абзаца1"/>
    <w:uiPriority w:val="99"/>
    <w:qFormat/>
    <w:rsid w:val="00704B7F"/>
  </w:style>
  <w:style w:type="character" w:styleId="afffffff0">
    <w:name w:val="Placeholder Text"/>
    <w:basedOn w:val="a3"/>
    <w:uiPriority w:val="99"/>
    <w:qFormat/>
    <w:rsid w:val="00704B7F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704B7F"/>
    <w:rPr>
      <w:vertAlign w:val="superscript"/>
    </w:rPr>
  </w:style>
  <w:style w:type="character" w:customStyle="1" w:styleId="-">
    <w:name w:val="опред-е"/>
    <w:uiPriority w:val="99"/>
    <w:qFormat/>
    <w:rsid w:val="00704B7F"/>
    <w:rPr>
      <w:b/>
    </w:rPr>
  </w:style>
  <w:style w:type="character" w:customStyle="1" w:styleId="FontStyle436">
    <w:name w:val="Font Style436"/>
    <w:uiPriority w:val="99"/>
    <w:qFormat/>
    <w:rsid w:val="00704B7F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704B7F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704B7F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704B7F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704B7F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704B7F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704B7F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704B7F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704B7F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704B7F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704B7F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704B7F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704B7F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704B7F"/>
    <w:rPr>
      <w:sz w:val="24"/>
    </w:rPr>
  </w:style>
  <w:style w:type="character" w:customStyle="1" w:styleId="231">
    <w:name w:val="Знак Знак231"/>
    <w:uiPriority w:val="99"/>
    <w:qFormat/>
    <w:locked/>
    <w:rsid w:val="00704B7F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704B7F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704B7F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704B7F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704B7F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704B7F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704B7F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704B7F"/>
  </w:style>
  <w:style w:type="paragraph" w:customStyle="1" w:styleId="48">
    <w:name w:val="Без интервала4"/>
    <w:link w:val="1fff7"/>
    <w:uiPriority w:val="99"/>
    <w:qFormat/>
    <w:rsid w:val="00704B7F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704B7F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704B7F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704B7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704B7F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704B7F"/>
    <w:rPr>
      <w:rFonts w:cs="Times New Roman"/>
    </w:rPr>
  </w:style>
  <w:style w:type="character" w:customStyle="1" w:styleId="epm">
    <w:name w:val="epm"/>
    <w:uiPriority w:val="99"/>
    <w:qFormat/>
    <w:rsid w:val="00704B7F"/>
  </w:style>
  <w:style w:type="character" w:customStyle="1" w:styleId="afffffff2">
    <w:name w:val="Стиль Зеленый"/>
    <w:uiPriority w:val="99"/>
    <w:qFormat/>
    <w:rsid w:val="00704B7F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704B7F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704B7F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704B7F"/>
    <w:rPr>
      <w:rFonts w:cs="Times New Roman"/>
    </w:rPr>
  </w:style>
  <w:style w:type="character" w:customStyle="1" w:styleId="s5">
    <w:name w:val="s5"/>
    <w:basedOn w:val="a3"/>
    <w:uiPriority w:val="99"/>
    <w:qFormat/>
    <w:rsid w:val="00704B7F"/>
    <w:rPr>
      <w:rFonts w:cs="Times New Roman"/>
    </w:rPr>
  </w:style>
  <w:style w:type="character" w:customStyle="1" w:styleId="sz12">
    <w:name w:val="sz12"/>
    <w:basedOn w:val="a3"/>
    <w:uiPriority w:val="99"/>
    <w:qFormat/>
    <w:rsid w:val="00704B7F"/>
    <w:rPr>
      <w:rFonts w:cs="Times New Roman"/>
    </w:rPr>
  </w:style>
  <w:style w:type="character" w:customStyle="1" w:styleId="s6">
    <w:name w:val="s6"/>
    <w:basedOn w:val="a3"/>
    <w:uiPriority w:val="99"/>
    <w:qFormat/>
    <w:rsid w:val="00704B7F"/>
    <w:rPr>
      <w:rFonts w:cs="Times New Roman"/>
    </w:rPr>
  </w:style>
  <w:style w:type="character" w:customStyle="1" w:styleId="FontStyle133">
    <w:name w:val="Font Style133"/>
    <w:uiPriority w:val="99"/>
    <w:qFormat/>
    <w:rsid w:val="00704B7F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704B7F"/>
  </w:style>
  <w:style w:type="character" w:customStyle="1" w:styleId="11f1">
    <w:name w:val="Знак1 Знак Знак1"/>
    <w:uiPriority w:val="99"/>
    <w:qFormat/>
    <w:locked/>
    <w:rsid w:val="00704B7F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704B7F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704B7F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704B7F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704B7F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704B7F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704B7F"/>
    <w:rPr>
      <w:sz w:val="24"/>
    </w:rPr>
  </w:style>
  <w:style w:type="character" w:customStyle="1" w:styleId="511">
    <w:name w:val="Знак Знак51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704B7F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704B7F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704B7F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704B7F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704B7F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704B7F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704B7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704B7F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704B7F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704B7F"/>
  </w:style>
  <w:style w:type="character" w:customStyle="1" w:styleId="lbldata1">
    <w:name w:val="lbldata1"/>
    <w:uiPriority w:val="99"/>
    <w:qFormat/>
    <w:rsid w:val="00704B7F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704B7F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704B7F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704B7F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704B7F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704B7F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704B7F"/>
    <w:rPr>
      <w:rFonts w:cs="Times New Roman"/>
    </w:rPr>
  </w:style>
  <w:style w:type="paragraph" w:customStyle="1" w:styleId="c3">
    <w:name w:val="c3"/>
    <w:basedOn w:val="a2"/>
    <w:uiPriority w:val="99"/>
    <w:qFormat/>
    <w:rsid w:val="00704B7F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704B7F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704B7F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704B7F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704B7F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704B7F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704B7F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704B7F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704B7F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704B7F"/>
    <w:rPr>
      <w:rFonts w:cs="Times New Roman"/>
    </w:rPr>
  </w:style>
  <w:style w:type="character" w:customStyle="1" w:styleId="afffffff4">
    <w:name w:val="полужирный"/>
    <w:uiPriority w:val="99"/>
    <w:qFormat/>
    <w:rsid w:val="00704B7F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704B7F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704B7F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704B7F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704B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704B7F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704B7F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704B7F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704B7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704B7F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704B7F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704B7F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704B7F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704B7F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704B7F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704B7F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704B7F"/>
    <w:rPr>
      <w:sz w:val="16"/>
    </w:rPr>
  </w:style>
  <w:style w:type="character" w:customStyle="1" w:styleId="500">
    <w:name w:val="Знак Знак50"/>
    <w:uiPriority w:val="99"/>
    <w:qFormat/>
    <w:locked/>
    <w:rsid w:val="00704B7F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704B7F"/>
    <w:rPr>
      <w:rFonts w:cs="Times New Roman"/>
    </w:rPr>
  </w:style>
  <w:style w:type="character" w:customStyle="1" w:styleId="520">
    <w:name w:val="Знак Знак52"/>
    <w:uiPriority w:val="99"/>
    <w:qFormat/>
    <w:rsid w:val="00704B7F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704B7F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704B7F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704B7F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704B7F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704B7F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704B7F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704B7F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704B7F"/>
  </w:style>
  <w:style w:type="character" w:customStyle="1" w:styleId="fliesstext">
    <w:name w:val="fliesstext"/>
    <w:uiPriority w:val="99"/>
    <w:qFormat/>
    <w:rsid w:val="00704B7F"/>
  </w:style>
  <w:style w:type="character" w:customStyle="1" w:styleId="skypec2ctextspan">
    <w:name w:val="skype_c2c_text_span"/>
    <w:uiPriority w:val="99"/>
    <w:qFormat/>
    <w:rsid w:val="00704B7F"/>
  </w:style>
  <w:style w:type="paragraph" w:customStyle="1" w:styleId="1fffd">
    <w:name w:val="ЗАГОЛОВОК 1"/>
    <w:link w:val="1fffe"/>
    <w:uiPriority w:val="99"/>
    <w:qFormat/>
    <w:rsid w:val="00704B7F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704B7F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704B7F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704B7F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704B7F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704B7F"/>
    <w:rPr>
      <w:sz w:val="24"/>
    </w:rPr>
  </w:style>
  <w:style w:type="character" w:customStyle="1" w:styleId="s15122">
    <w:name w:val="s15122"/>
    <w:basedOn w:val="a3"/>
    <w:uiPriority w:val="99"/>
    <w:qFormat/>
    <w:rsid w:val="00704B7F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704B7F"/>
    <w:rPr>
      <w:rFonts w:cs="Times New Roman"/>
    </w:rPr>
  </w:style>
  <w:style w:type="character" w:customStyle="1" w:styleId="CommentTextChar1">
    <w:name w:val="Comment Text Char1"/>
    <w:uiPriority w:val="99"/>
    <w:qFormat/>
    <w:rsid w:val="00704B7F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704B7F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704B7F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704B7F"/>
    <w:rPr>
      <w:sz w:val="24"/>
    </w:rPr>
  </w:style>
  <w:style w:type="character" w:customStyle="1" w:styleId="1ffff">
    <w:name w:val="Основной текст Знак Знак Знак1"/>
    <w:uiPriority w:val="99"/>
    <w:rsid w:val="00704B7F"/>
    <w:rPr>
      <w:sz w:val="24"/>
    </w:rPr>
  </w:style>
  <w:style w:type="character" w:customStyle="1" w:styleId="56">
    <w:name w:val="Знак Знак5"/>
    <w:uiPriority w:val="99"/>
    <w:qFormat/>
    <w:locked/>
    <w:rsid w:val="00704B7F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704B7F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704B7F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704B7F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704B7F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704B7F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704B7F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704B7F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704B7F"/>
    <w:rPr>
      <w:color w:val="auto"/>
    </w:rPr>
  </w:style>
  <w:style w:type="paragraph" w:customStyle="1" w:styleId="bodytext2">
    <w:name w:val="bodytext2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704B7F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704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704B7F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704B7F"/>
    <w:rPr>
      <w:rFonts w:cs="Times New Roman"/>
    </w:rPr>
  </w:style>
  <w:style w:type="paragraph" w:customStyle="1" w:styleId="text">
    <w:name w:val="text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704B7F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704B7F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704B7F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704B7F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704B7F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704B7F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704B7F"/>
    <w:rPr>
      <w:rFonts w:cs="Times New Roman"/>
    </w:rPr>
  </w:style>
  <w:style w:type="paragraph" w:customStyle="1" w:styleId="p">
    <w:name w:val="p"/>
    <w:basedOn w:val="a2"/>
    <w:uiPriority w:val="99"/>
    <w:qFormat/>
    <w:rsid w:val="00704B7F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704B7F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704B7F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704B7F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704B7F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704B7F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704B7F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704B7F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704B7F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704B7F"/>
    <w:rPr>
      <w:lang w:eastAsia="ru-RU"/>
    </w:rPr>
  </w:style>
  <w:style w:type="character" w:customStyle="1" w:styleId="612">
    <w:name w:val="Знак Знак61"/>
    <w:uiPriority w:val="99"/>
    <w:qFormat/>
    <w:rsid w:val="00704B7F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704B7F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704B7F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704B7F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704B7F"/>
    <w:rPr>
      <w:sz w:val="24"/>
    </w:rPr>
  </w:style>
  <w:style w:type="character" w:customStyle="1" w:styleId="BodyTextIndentChar1">
    <w:name w:val="Body Text Indent Char1"/>
    <w:uiPriority w:val="99"/>
    <w:qFormat/>
    <w:rsid w:val="00704B7F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704B7F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704B7F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704B7F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704B7F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704B7F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704B7F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704B7F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704B7F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704B7F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704B7F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704B7F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704B7F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704B7F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704B7F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704B7F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704B7F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704B7F"/>
    <w:rPr>
      <w:i/>
      <w:color w:val="808080"/>
    </w:rPr>
  </w:style>
  <w:style w:type="paragraph" w:customStyle="1" w:styleId="p35">
    <w:name w:val="p35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704B7F"/>
    <w:rPr>
      <w:rFonts w:cs="Times New Roman"/>
    </w:rPr>
  </w:style>
  <w:style w:type="character" w:customStyle="1" w:styleId="FontStyle820">
    <w:name w:val="Font Style820"/>
    <w:uiPriority w:val="99"/>
    <w:qFormat/>
    <w:rsid w:val="00704B7F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704B7F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704B7F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704B7F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704B7F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704B7F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704B7F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704B7F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704B7F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704B7F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704B7F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704B7F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704B7F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704B7F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704B7F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704B7F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704B7F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704B7F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704B7F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704B7F"/>
    <w:rPr>
      <w:rFonts w:cs="Times New Roman"/>
    </w:rPr>
  </w:style>
  <w:style w:type="character" w:customStyle="1" w:styleId="s2">
    <w:name w:val="s2"/>
    <w:basedOn w:val="a3"/>
    <w:uiPriority w:val="99"/>
    <w:qFormat/>
    <w:rsid w:val="00704B7F"/>
    <w:rPr>
      <w:rFonts w:cs="Times New Roman"/>
    </w:rPr>
  </w:style>
  <w:style w:type="paragraph" w:customStyle="1" w:styleId="p2">
    <w:name w:val="p2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704B7F"/>
    <w:rPr>
      <w:rFonts w:ascii="Wingdings" w:hAnsi="Wingdings"/>
    </w:rPr>
  </w:style>
  <w:style w:type="character" w:customStyle="1" w:styleId="WW8Num4z0">
    <w:name w:val="WW8Num4z0"/>
    <w:uiPriority w:val="99"/>
    <w:qFormat/>
    <w:rsid w:val="00704B7F"/>
    <w:rPr>
      <w:color w:val="auto"/>
    </w:rPr>
  </w:style>
  <w:style w:type="character" w:customStyle="1" w:styleId="WW8Num5z0">
    <w:name w:val="WW8Num5z0"/>
    <w:uiPriority w:val="99"/>
    <w:qFormat/>
    <w:rsid w:val="00704B7F"/>
    <w:rPr>
      <w:b/>
      <w:sz w:val="20"/>
    </w:rPr>
  </w:style>
  <w:style w:type="character" w:customStyle="1" w:styleId="WW8Num6z0">
    <w:name w:val="WW8Num6z0"/>
    <w:uiPriority w:val="99"/>
    <w:qFormat/>
    <w:rsid w:val="00704B7F"/>
    <w:rPr>
      <w:sz w:val="20"/>
    </w:rPr>
  </w:style>
  <w:style w:type="character" w:customStyle="1" w:styleId="WW8Num7z0">
    <w:name w:val="WW8Num7z0"/>
    <w:uiPriority w:val="99"/>
    <w:qFormat/>
    <w:rsid w:val="00704B7F"/>
    <w:rPr>
      <w:b/>
      <w:sz w:val="20"/>
    </w:rPr>
  </w:style>
  <w:style w:type="character" w:customStyle="1" w:styleId="WW8Num9z0">
    <w:name w:val="WW8Num9z0"/>
    <w:uiPriority w:val="99"/>
    <w:qFormat/>
    <w:rsid w:val="00704B7F"/>
    <w:rPr>
      <w:sz w:val="20"/>
    </w:rPr>
  </w:style>
  <w:style w:type="character" w:customStyle="1" w:styleId="WW8Num9z1">
    <w:name w:val="WW8Num9z1"/>
    <w:uiPriority w:val="99"/>
    <w:qFormat/>
    <w:rsid w:val="00704B7F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704B7F"/>
  </w:style>
  <w:style w:type="character" w:customStyle="1" w:styleId="WW8Num9z3">
    <w:name w:val="WW8Num9z3"/>
    <w:uiPriority w:val="99"/>
    <w:qFormat/>
    <w:rsid w:val="00704B7F"/>
  </w:style>
  <w:style w:type="character" w:customStyle="1" w:styleId="WW8Num9z4">
    <w:name w:val="WW8Num9z4"/>
    <w:uiPriority w:val="99"/>
    <w:qFormat/>
    <w:rsid w:val="00704B7F"/>
  </w:style>
  <w:style w:type="character" w:customStyle="1" w:styleId="WW8Num9z5">
    <w:name w:val="WW8Num9z5"/>
    <w:uiPriority w:val="99"/>
    <w:qFormat/>
    <w:rsid w:val="00704B7F"/>
  </w:style>
  <w:style w:type="character" w:customStyle="1" w:styleId="WW8Num9z6">
    <w:name w:val="WW8Num9z6"/>
    <w:uiPriority w:val="99"/>
    <w:qFormat/>
    <w:rsid w:val="00704B7F"/>
  </w:style>
  <w:style w:type="character" w:customStyle="1" w:styleId="WW8Num9z7">
    <w:name w:val="WW8Num9z7"/>
    <w:uiPriority w:val="99"/>
    <w:qFormat/>
    <w:rsid w:val="00704B7F"/>
  </w:style>
  <w:style w:type="character" w:customStyle="1" w:styleId="WW8Num9z8">
    <w:name w:val="WW8Num9z8"/>
    <w:uiPriority w:val="99"/>
    <w:qFormat/>
    <w:rsid w:val="00704B7F"/>
  </w:style>
  <w:style w:type="character" w:customStyle="1" w:styleId="WW8Num10z0">
    <w:name w:val="WW8Num10z0"/>
    <w:uiPriority w:val="99"/>
    <w:qFormat/>
    <w:rsid w:val="00704B7F"/>
    <w:rPr>
      <w:sz w:val="20"/>
    </w:rPr>
  </w:style>
  <w:style w:type="character" w:customStyle="1" w:styleId="WW8Num11z0">
    <w:name w:val="WW8Num11z0"/>
    <w:uiPriority w:val="99"/>
    <w:qFormat/>
    <w:rsid w:val="00704B7F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704B7F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704B7F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704B7F"/>
    <w:rPr>
      <w:sz w:val="20"/>
    </w:rPr>
  </w:style>
  <w:style w:type="character" w:customStyle="1" w:styleId="WW8Num15z0">
    <w:name w:val="WW8Num15z0"/>
    <w:uiPriority w:val="99"/>
    <w:qFormat/>
    <w:rsid w:val="00704B7F"/>
    <w:rPr>
      <w:sz w:val="20"/>
    </w:rPr>
  </w:style>
  <w:style w:type="character" w:customStyle="1" w:styleId="WW8Num17z0">
    <w:name w:val="WW8Num17z0"/>
    <w:uiPriority w:val="99"/>
    <w:qFormat/>
    <w:rsid w:val="00704B7F"/>
    <w:rPr>
      <w:rFonts w:ascii="Wingdings" w:hAnsi="Wingdings"/>
    </w:rPr>
  </w:style>
  <w:style w:type="character" w:customStyle="1" w:styleId="WW8Num18z0">
    <w:name w:val="WW8Num18z0"/>
    <w:uiPriority w:val="99"/>
    <w:qFormat/>
    <w:rsid w:val="00704B7F"/>
  </w:style>
  <w:style w:type="character" w:customStyle="1" w:styleId="WW8Num18z1">
    <w:name w:val="WW8Num18z1"/>
    <w:uiPriority w:val="99"/>
    <w:qFormat/>
    <w:rsid w:val="00704B7F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704B7F"/>
  </w:style>
  <w:style w:type="character" w:customStyle="1" w:styleId="WW8Num18z3">
    <w:name w:val="WW8Num18z3"/>
    <w:uiPriority w:val="99"/>
    <w:qFormat/>
    <w:rsid w:val="00704B7F"/>
  </w:style>
  <w:style w:type="character" w:customStyle="1" w:styleId="WW8Num18z4">
    <w:name w:val="WW8Num18z4"/>
    <w:uiPriority w:val="99"/>
    <w:qFormat/>
    <w:rsid w:val="00704B7F"/>
  </w:style>
  <w:style w:type="character" w:customStyle="1" w:styleId="WW8Num18z5">
    <w:name w:val="WW8Num18z5"/>
    <w:uiPriority w:val="99"/>
    <w:qFormat/>
    <w:rsid w:val="00704B7F"/>
  </w:style>
  <w:style w:type="character" w:customStyle="1" w:styleId="WW8Num18z6">
    <w:name w:val="WW8Num18z6"/>
    <w:uiPriority w:val="99"/>
    <w:qFormat/>
    <w:rsid w:val="00704B7F"/>
  </w:style>
  <w:style w:type="character" w:customStyle="1" w:styleId="WW8Num18z7">
    <w:name w:val="WW8Num18z7"/>
    <w:uiPriority w:val="99"/>
    <w:qFormat/>
    <w:rsid w:val="00704B7F"/>
  </w:style>
  <w:style w:type="character" w:customStyle="1" w:styleId="WW8Num18z8">
    <w:name w:val="WW8Num18z8"/>
    <w:uiPriority w:val="99"/>
    <w:qFormat/>
    <w:rsid w:val="00704B7F"/>
  </w:style>
  <w:style w:type="character" w:customStyle="1" w:styleId="WW8Num19z0">
    <w:name w:val="WW8Num19z0"/>
    <w:uiPriority w:val="99"/>
    <w:qFormat/>
    <w:rsid w:val="00704B7F"/>
  </w:style>
  <w:style w:type="character" w:customStyle="1" w:styleId="WW8Num19z1">
    <w:name w:val="WW8Num19z1"/>
    <w:uiPriority w:val="99"/>
    <w:qFormat/>
    <w:rsid w:val="00704B7F"/>
  </w:style>
  <w:style w:type="character" w:customStyle="1" w:styleId="WW8Num19z2">
    <w:name w:val="WW8Num19z2"/>
    <w:uiPriority w:val="99"/>
    <w:qFormat/>
    <w:rsid w:val="00704B7F"/>
  </w:style>
  <w:style w:type="character" w:customStyle="1" w:styleId="WW8Num19z3">
    <w:name w:val="WW8Num19z3"/>
    <w:uiPriority w:val="99"/>
    <w:qFormat/>
    <w:rsid w:val="00704B7F"/>
  </w:style>
  <w:style w:type="character" w:customStyle="1" w:styleId="WW8Num19z4">
    <w:name w:val="WW8Num19z4"/>
    <w:uiPriority w:val="99"/>
    <w:qFormat/>
    <w:rsid w:val="00704B7F"/>
  </w:style>
  <w:style w:type="character" w:customStyle="1" w:styleId="WW8Num19z5">
    <w:name w:val="WW8Num19z5"/>
    <w:uiPriority w:val="99"/>
    <w:qFormat/>
    <w:rsid w:val="00704B7F"/>
  </w:style>
  <w:style w:type="character" w:customStyle="1" w:styleId="WW8Num19z6">
    <w:name w:val="WW8Num19z6"/>
    <w:uiPriority w:val="99"/>
    <w:qFormat/>
    <w:rsid w:val="00704B7F"/>
  </w:style>
  <w:style w:type="character" w:customStyle="1" w:styleId="WW8Num19z7">
    <w:name w:val="WW8Num19z7"/>
    <w:uiPriority w:val="99"/>
    <w:qFormat/>
    <w:rsid w:val="00704B7F"/>
  </w:style>
  <w:style w:type="character" w:customStyle="1" w:styleId="WW8Num19z8">
    <w:name w:val="WW8Num19z8"/>
    <w:uiPriority w:val="99"/>
    <w:qFormat/>
    <w:rsid w:val="00704B7F"/>
  </w:style>
  <w:style w:type="character" w:customStyle="1" w:styleId="WW8Num4z1">
    <w:name w:val="WW8Num4z1"/>
    <w:uiPriority w:val="99"/>
    <w:qFormat/>
    <w:rsid w:val="00704B7F"/>
  </w:style>
  <w:style w:type="character" w:customStyle="1" w:styleId="WW8Num4z2">
    <w:name w:val="WW8Num4z2"/>
    <w:uiPriority w:val="99"/>
    <w:qFormat/>
    <w:rsid w:val="00704B7F"/>
  </w:style>
  <w:style w:type="character" w:customStyle="1" w:styleId="WW8Num4z3">
    <w:name w:val="WW8Num4z3"/>
    <w:uiPriority w:val="99"/>
    <w:qFormat/>
    <w:rsid w:val="00704B7F"/>
  </w:style>
  <w:style w:type="character" w:customStyle="1" w:styleId="WW8Num4z4">
    <w:name w:val="WW8Num4z4"/>
    <w:uiPriority w:val="99"/>
    <w:qFormat/>
    <w:rsid w:val="00704B7F"/>
  </w:style>
  <w:style w:type="character" w:customStyle="1" w:styleId="WW8Num4z5">
    <w:name w:val="WW8Num4z5"/>
    <w:uiPriority w:val="99"/>
    <w:qFormat/>
    <w:rsid w:val="00704B7F"/>
  </w:style>
  <w:style w:type="character" w:customStyle="1" w:styleId="WW8Num4z6">
    <w:name w:val="WW8Num4z6"/>
    <w:uiPriority w:val="99"/>
    <w:qFormat/>
    <w:rsid w:val="00704B7F"/>
  </w:style>
  <w:style w:type="character" w:customStyle="1" w:styleId="WW8Num4z7">
    <w:name w:val="WW8Num4z7"/>
    <w:uiPriority w:val="99"/>
    <w:qFormat/>
    <w:rsid w:val="00704B7F"/>
  </w:style>
  <w:style w:type="character" w:customStyle="1" w:styleId="WW8Num4z8">
    <w:name w:val="WW8Num4z8"/>
    <w:uiPriority w:val="99"/>
    <w:qFormat/>
    <w:rsid w:val="00704B7F"/>
  </w:style>
  <w:style w:type="character" w:customStyle="1" w:styleId="WW8Num5z1">
    <w:name w:val="WW8Num5z1"/>
    <w:uiPriority w:val="99"/>
    <w:qFormat/>
    <w:rsid w:val="00704B7F"/>
  </w:style>
  <w:style w:type="character" w:customStyle="1" w:styleId="WW8Num5z2">
    <w:name w:val="WW8Num5z2"/>
    <w:uiPriority w:val="99"/>
    <w:qFormat/>
    <w:rsid w:val="00704B7F"/>
  </w:style>
  <w:style w:type="character" w:customStyle="1" w:styleId="WW8Num5z3">
    <w:name w:val="WW8Num5z3"/>
    <w:uiPriority w:val="99"/>
    <w:qFormat/>
    <w:rsid w:val="00704B7F"/>
  </w:style>
  <w:style w:type="character" w:customStyle="1" w:styleId="WW8Num5z4">
    <w:name w:val="WW8Num5z4"/>
    <w:uiPriority w:val="99"/>
    <w:qFormat/>
    <w:rsid w:val="00704B7F"/>
  </w:style>
  <w:style w:type="character" w:customStyle="1" w:styleId="WW8Num5z5">
    <w:name w:val="WW8Num5z5"/>
    <w:uiPriority w:val="99"/>
    <w:qFormat/>
    <w:rsid w:val="00704B7F"/>
  </w:style>
  <w:style w:type="character" w:customStyle="1" w:styleId="WW8Num5z6">
    <w:name w:val="WW8Num5z6"/>
    <w:uiPriority w:val="99"/>
    <w:qFormat/>
    <w:rsid w:val="00704B7F"/>
  </w:style>
  <w:style w:type="character" w:customStyle="1" w:styleId="WW8Num5z7">
    <w:name w:val="WW8Num5z7"/>
    <w:uiPriority w:val="99"/>
    <w:qFormat/>
    <w:rsid w:val="00704B7F"/>
  </w:style>
  <w:style w:type="character" w:customStyle="1" w:styleId="WW8Num5z8">
    <w:name w:val="WW8Num5z8"/>
    <w:uiPriority w:val="99"/>
    <w:qFormat/>
    <w:rsid w:val="00704B7F"/>
  </w:style>
  <w:style w:type="character" w:customStyle="1" w:styleId="WW8Num6z1">
    <w:name w:val="WW8Num6z1"/>
    <w:uiPriority w:val="99"/>
    <w:qFormat/>
    <w:rsid w:val="00704B7F"/>
  </w:style>
  <w:style w:type="character" w:customStyle="1" w:styleId="WW8Num6z2">
    <w:name w:val="WW8Num6z2"/>
    <w:uiPriority w:val="99"/>
    <w:qFormat/>
    <w:rsid w:val="00704B7F"/>
  </w:style>
  <w:style w:type="character" w:customStyle="1" w:styleId="WW8Num6z3">
    <w:name w:val="WW8Num6z3"/>
    <w:uiPriority w:val="99"/>
    <w:qFormat/>
    <w:rsid w:val="00704B7F"/>
  </w:style>
  <w:style w:type="character" w:customStyle="1" w:styleId="WW8Num6z4">
    <w:name w:val="WW8Num6z4"/>
    <w:uiPriority w:val="99"/>
    <w:qFormat/>
    <w:rsid w:val="00704B7F"/>
  </w:style>
  <w:style w:type="character" w:customStyle="1" w:styleId="WW8Num6z5">
    <w:name w:val="WW8Num6z5"/>
    <w:uiPriority w:val="99"/>
    <w:qFormat/>
    <w:rsid w:val="00704B7F"/>
  </w:style>
  <w:style w:type="character" w:customStyle="1" w:styleId="WW8Num6z6">
    <w:name w:val="WW8Num6z6"/>
    <w:uiPriority w:val="99"/>
    <w:qFormat/>
    <w:rsid w:val="00704B7F"/>
  </w:style>
  <w:style w:type="character" w:customStyle="1" w:styleId="WW8Num6z7">
    <w:name w:val="WW8Num6z7"/>
    <w:uiPriority w:val="99"/>
    <w:qFormat/>
    <w:rsid w:val="00704B7F"/>
  </w:style>
  <w:style w:type="character" w:customStyle="1" w:styleId="WW8Num6z8">
    <w:name w:val="WW8Num6z8"/>
    <w:uiPriority w:val="99"/>
    <w:qFormat/>
    <w:rsid w:val="00704B7F"/>
  </w:style>
  <w:style w:type="character" w:customStyle="1" w:styleId="WW8Num7z1">
    <w:name w:val="WW8Num7z1"/>
    <w:uiPriority w:val="99"/>
    <w:qFormat/>
    <w:rsid w:val="00704B7F"/>
  </w:style>
  <w:style w:type="character" w:customStyle="1" w:styleId="WW8Num7z2">
    <w:name w:val="WW8Num7z2"/>
    <w:uiPriority w:val="99"/>
    <w:qFormat/>
    <w:rsid w:val="00704B7F"/>
  </w:style>
  <w:style w:type="character" w:customStyle="1" w:styleId="WW8Num7z3">
    <w:name w:val="WW8Num7z3"/>
    <w:uiPriority w:val="99"/>
    <w:qFormat/>
    <w:rsid w:val="00704B7F"/>
  </w:style>
  <w:style w:type="character" w:customStyle="1" w:styleId="WW8Num7z4">
    <w:name w:val="WW8Num7z4"/>
    <w:uiPriority w:val="99"/>
    <w:qFormat/>
    <w:rsid w:val="00704B7F"/>
  </w:style>
  <w:style w:type="character" w:customStyle="1" w:styleId="WW8Num7z5">
    <w:name w:val="WW8Num7z5"/>
    <w:uiPriority w:val="99"/>
    <w:qFormat/>
    <w:rsid w:val="00704B7F"/>
  </w:style>
  <w:style w:type="character" w:customStyle="1" w:styleId="WW8Num7z6">
    <w:name w:val="WW8Num7z6"/>
    <w:uiPriority w:val="99"/>
    <w:qFormat/>
    <w:rsid w:val="00704B7F"/>
  </w:style>
  <w:style w:type="character" w:customStyle="1" w:styleId="WW8Num7z7">
    <w:name w:val="WW8Num7z7"/>
    <w:uiPriority w:val="99"/>
    <w:qFormat/>
    <w:rsid w:val="00704B7F"/>
  </w:style>
  <w:style w:type="character" w:customStyle="1" w:styleId="WW8Num7z8">
    <w:name w:val="WW8Num7z8"/>
    <w:uiPriority w:val="99"/>
    <w:qFormat/>
    <w:rsid w:val="00704B7F"/>
  </w:style>
  <w:style w:type="character" w:customStyle="1" w:styleId="WW8Num8z1">
    <w:name w:val="WW8Num8z1"/>
    <w:uiPriority w:val="99"/>
    <w:qFormat/>
    <w:rsid w:val="00704B7F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704B7F"/>
  </w:style>
  <w:style w:type="character" w:customStyle="1" w:styleId="WW8Num8z3">
    <w:name w:val="WW8Num8z3"/>
    <w:uiPriority w:val="99"/>
    <w:qFormat/>
    <w:rsid w:val="00704B7F"/>
  </w:style>
  <w:style w:type="character" w:customStyle="1" w:styleId="WW8Num8z4">
    <w:name w:val="WW8Num8z4"/>
    <w:uiPriority w:val="99"/>
    <w:qFormat/>
    <w:rsid w:val="00704B7F"/>
  </w:style>
  <w:style w:type="character" w:customStyle="1" w:styleId="WW8Num8z5">
    <w:name w:val="WW8Num8z5"/>
    <w:uiPriority w:val="99"/>
    <w:qFormat/>
    <w:rsid w:val="00704B7F"/>
  </w:style>
  <w:style w:type="character" w:customStyle="1" w:styleId="WW8Num8z6">
    <w:name w:val="WW8Num8z6"/>
    <w:uiPriority w:val="99"/>
    <w:qFormat/>
    <w:rsid w:val="00704B7F"/>
  </w:style>
  <w:style w:type="character" w:customStyle="1" w:styleId="WW8Num8z7">
    <w:name w:val="WW8Num8z7"/>
    <w:uiPriority w:val="99"/>
    <w:qFormat/>
    <w:rsid w:val="00704B7F"/>
  </w:style>
  <w:style w:type="character" w:customStyle="1" w:styleId="WW8Num8z8">
    <w:name w:val="WW8Num8z8"/>
    <w:uiPriority w:val="99"/>
    <w:qFormat/>
    <w:rsid w:val="00704B7F"/>
  </w:style>
  <w:style w:type="character" w:customStyle="1" w:styleId="WW8Num10z1">
    <w:name w:val="WW8Num10z1"/>
    <w:uiPriority w:val="99"/>
    <w:qFormat/>
    <w:rsid w:val="00704B7F"/>
  </w:style>
  <w:style w:type="character" w:customStyle="1" w:styleId="WW8Num10z2">
    <w:name w:val="WW8Num10z2"/>
    <w:uiPriority w:val="99"/>
    <w:qFormat/>
    <w:rsid w:val="00704B7F"/>
  </w:style>
  <w:style w:type="character" w:customStyle="1" w:styleId="WW8Num10z3">
    <w:name w:val="WW8Num10z3"/>
    <w:uiPriority w:val="99"/>
    <w:qFormat/>
    <w:rsid w:val="00704B7F"/>
  </w:style>
  <w:style w:type="character" w:customStyle="1" w:styleId="WW8Num10z4">
    <w:name w:val="WW8Num10z4"/>
    <w:uiPriority w:val="99"/>
    <w:qFormat/>
    <w:rsid w:val="00704B7F"/>
  </w:style>
  <w:style w:type="character" w:customStyle="1" w:styleId="WW8Num10z5">
    <w:name w:val="WW8Num10z5"/>
    <w:uiPriority w:val="99"/>
    <w:qFormat/>
    <w:rsid w:val="00704B7F"/>
  </w:style>
  <w:style w:type="character" w:customStyle="1" w:styleId="WW8Num10z6">
    <w:name w:val="WW8Num10z6"/>
    <w:uiPriority w:val="99"/>
    <w:qFormat/>
    <w:rsid w:val="00704B7F"/>
  </w:style>
  <w:style w:type="character" w:customStyle="1" w:styleId="WW8Num10z7">
    <w:name w:val="WW8Num10z7"/>
    <w:uiPriority w:val="99"/>
    <w:qFormat/>
    <w:rsid w:val="00704B7F"/>
  </w:style>
  <w:style w:type="character" w:customStyle="1" w:styleId="WW8Num10z8">
    <w:name w:val="WW8Num10z8"/>
    <w:uiPriority w:val="99"/>
    <w:qFormat/>
    <w:rsid w:val="00704B7F"/>
  </w:style>
  <w:style w:type="character" w:customStyle="1" w:styleId="WW8Num11z1">
    <w:name w:val="WW8Num11z1"/>
    <w:uiPriority w:val="99"/>
    <w:qFormat/>
    <w:rsid w:val="00704B7F"/>
    <w:rPr>
      <w:sz w:val="20"/>
    </w:rPr>
  </w:style>
  <w:style w:type="character" w:customStyle="1" w:styleId="WW8Num11z2">
    <w:name w:val="WW8Num11z2"/>
    <w:uiPriority w:val="99"/>
    <w:qFormat/>
    <w:rsid w:val="00704B7F"/>
  </w:style>
  <w:style w:type="character" w:customStyle="1" w:styleId="WW8Num11z3">
    <w:name w:val="WW8Num11z3"/>
    <w:uiPriority w:val="99"/>
    <w:qFormat/>
    <w:rsid w:val="00704B7F"/>
  </w:style>
  <w:style w:type="character" w:customStyle="1" w:styleId="WW8Num11z4">
    <w:name w:val="WW8Num11z4"/>
    <w:uiPriority w:val="99"/>
    <w:qFormat/>
    <w:rsid w:val="00704B7F"/>
  </w:style>
  <w:style w:type="character" w:customStyle="1" w:styleId="WW8Num11z5">
    <w:name w:val="WW8Num11z5"/>
    <w:uiPriority w:val="99"/>
    <w:qFormat/>
    <w:rsid w:val="00704B7F"/>
  </w:style>
  <w:style w:type="character" w:customStyle="1" w:styleId="WW8Num11z6">
    <w:name w:val="WW8Num11z6"/>
    <w:uiPriority w:val="99"/>
    <w:qFormat/>
    <w:rsid w:val="00704B7F"/>
  </w:style>
  <w:style w:type="character" w:customStyle="1" w:styleId="WW8Num11z7">
    <w:name w:val="WW8Num11z7"/>
    <w:uiPriority w:val="99"/>
    <w:qFormat/>
    <w:rsid w:val="00704B7F"/>
  </w:style>
  <w:style w:type="character" w:customStyle="1" w:styleId="WW8Num11z8">
    <w:name w:val="WW8Num11z8"/>
    <w:uiPriority w:val="99"/>
    <w:qFormat/>
    <w:rsid w:val="00704B7F"/>
  </w:style>
  <w:style w:type="character" w:customStyle="1" w:styleId="WW8Num12z2">
    <w:name w:val="WW8Num12z2"/>
    <w:uiPriority w:val="99"/>
    <w:qFormat/>
    <w:rsid w:val="00704B7F"/>
    <w:rPr>
      <w:rFonts w:ascii="Wingdings" w:hAnsi="Wingdings"/>
    </w:rPr>
  </w:style>
  <w:style w:type="character" w:customStyle="1" w:styleId="WW8Num12z3">
    <w:name w:val="WW8Num12z3"/>
    <w:uiPriority w:val="99"/>
    <w:qFormat/>
    <w:rsid w:val="00704B7F"/>
    <w:rPr>
      <w:rFonts w:ascii="Symbol" w:hAnsi="Symbol"/>
    </w:rPr>
  </w:style>
  <w:style w:type="character" w:customStyle="1" w:styleId="WW8Num12z4">
    <w:name w:val="WW8Num12z4"/>
    <w:uiPriority w:val="99"/>
    <w:qFormat/>
    <w:rsid w:val="00704B7F"/>
    <w:rPr>
      <w:rFonts w:ascii="Courier New" w:hAnsi="Courier New"/>
    </w:rPr>
  </w:style>
  <w:style w:type="character" w:customStyle="1" w:styleId="WW8Num13z1">
    <w:name w:val="WW8Num13z1"/>
    <w:uiPriority w:val="99"/>
    <w:qFormat/>
    <w:rsid w:val="00704B7F"/>
  </w:style>
  <w:style w:type="character" w:customStyle="1" w:styleId="WW8Num13z2">
    <w:name w:val="WW8Num13z2"/>
    <w:uiPriority w:val="99"/>
    <w:qFormat/>
    <w:rsid w:val="00704B7F"/>
  </w:style>
  <w:style w:type="character" w:customStyle="1" w:styleId="WW8Num13z3">
    <w:name w:val="WW8Num13z3"/>
    <w:uiPriority w:val="99"/>
    <w:qFormat/>
    <w:rsid w:val="00704B7F"/>
  </w:style>
  <w:style w:type="character" w:customStyle="1" w:styleId="WW8Num13z4">
    <w:name w:val="WW8Num13z4"/>
    <w:uiPriority w:val="99"/>
    <w:qFormat/>
    <w:rsid w:val="00704B7F"/>
  </w:style>
  <w:style w:type="character" w:customStyle="1" w:styleId="WW8Num13z5">
    <w:name w:val="WW8Num13z5"/>
    <w:uiPriority w:val="99"/>
    <w:qFormat/>
    <w:rsid w:val="00704B7F"/>
  </w:style>
  <w:style w:type="character" w:customStyle="1" w:styleId="WW8Num13z6">
    <w:name w:val="WW8Num13z6"/>
    <w:uiPriority w:val="99"/>
    <w:qFormat/>
    <w:rsid w:val="00704B7F"/>
  </w:style>
  <w:style w:type="character" w:customStyle="1" w:styleId="WW8Num13z7">
    <w:name w:val="WW8Num13z7"/>
    <w:uiPriority w:val="99"/>
    <w:qFormat/>
    <w:rsid w:val="00704B7F"/>
  </w:style>
  <w:style w:type="character" w:customStyle="1" w:styleId="WW8Num13z8">
    <w:name w:val="WW8Num13z8"/>
    <w:uiPriority w:val="99"/>
    <w:qFormat/>
    <w:rsid w:val="00704B7F"/>
  </w:style>
  <w:style w:type="character" w:customStyle="1" w:styleId="WW8Num14z1">
    <w:name w:val="WW8Num14z1"/>
    <w:uiPriority w:val="99"/>
    <w:qFormat/>
    <w:rsid w:val="00704B7F"/>
  </w:style>
  <w:style w:type="character" w:customStyle="1" w:styleId="WW8Num14z2">
    <w:name w:val="WW8Num14z2"/>
    <w:uiPriority w:val="99"/>
    <w:qFormat/>
    <w:rsid w:val="00704B7F"/>
  </w:style>
  <w:style w:type="character" w:customStyle="1" w:styleId="WW8Num14z3">
    <w:name w:val="WW8Num14z3"/>
    <w:uiPriority w:val="99"/>
    <w:qFormat/>
    <w:rsid w:val="00704B7F"/>
  </w:style>
  <w:style w:type="character" w:customStyle="1" w:styleId="WW8Num14z4">
    <w:name w:val="WW8Num14z4"/>
    <w:uiPriority w:val="99"/>
    <w:qFormat/>
    <w:rsid w:val="00704B7F"/>
  </w:style>
  <w:style w:type="character" w:customStyle="1" w:styleId="WW8Num14z5">
    <w:name w:val="WW8Num14z5"/>
    <w:uiPriority w:val="99"/>
    <w:qFormat/>
    <w:rsid w:val="00704B7F"/>
  </w:style>
  <w:style w:type="character" w:customStyle="1" w:styleId="WW8Num14z6">
    <w:name w:val="WW8Num14z6"/>
    <w:uiPriority w:val="99"/>
    <w:qFormat/>
    <w:rsid w:val="00704B7F"/>
  </w:style>
  <w:style w:type="character" w:customStyle="1" w:styleId="WW8Num14z7">
    <w:name w:val="WW8Num14z7"/>
    <w:uiPriority w:val="99"/>
    <w:qFormat/>
    <w:rsid w:val="00704B7F"/>
  </w:style>
  <w:style w:type="character" w:customStyle="1" w:styleId="WW8Num14z8">
    <w:name w:val="WW8Num14z8"/>
    <w:uiPriority w:val="99"/>
    <w:qFormat/>
    <w:rsid w:val="00704B7F"/>
  </w:style>
  <w:style w:type="character" w:customStyle="1" w:styleId="WW8Num15z1">
    <w:name w:val="WW8Num15z1"/>
    <w:uiPriority w:val="99"/>
    <w:qFormat/>
    <w:rsid w:val="00704B7F"/>
  </w:style>
  <w:style w:type="character" w:customStyle="1" w:styleId="WW8Num15z2">
    <w:name w:val="WW8Num15z2"/>
    <w:uiPriority w:val="99"/>
    <w:qFormat/>
    <w:rsid w:val="00704B7F"/>
  </w:style>
  <w:style w:type="character" w:customStyle="1" w:styleId="WW8Num15z3">
    <w:name w:val="WW8Num15z3"/>
    <w:uiPriority w:val="99"/>
    <w:qFormat/>
    <w:rsid w:val="00704B7F"/>
  </w:style>
  <w:style w:type="character" w:customStyle="1" w:styleId="WW8Num15z4">
    <w:name w:val="WW8Num15z4"/>
    <w:uiPriority w:val="99"/>
    <w:qFormat/>
    <w:rsid w:val="00704B7F"/>
  </w:style>
  <w:style w:type="character" w:customStyle="1" w:styleId="WW8Num15z5">
    <w:name w:val="WW8Num15z5"/>
    <w:uiPriority w:val="99"/>
    <w:qFormat/>
    <w:rsid w:val="00704B7F"/>
  </w:style>
  <w:style w:type="character" w:customStyle="1" w:styleId="WW8Num15z6">
    <w:name w:val="WW8Num15z6"/>
    <w:uiPriority w:val="99"/>
    <w:qFormat/>
    <w:rsid w:val="00704B7F"/>
  </w:style>
  <w:style w:type="character" w:customStyle="1" w:styleId="WW8Num15z7">
    <w:name w:val="WW8Num15z7"/>
    <w:uiPriority w:val="99"/>
    <w:qFormat/>
    <w:rsid w:val="00704B7F"/>
  </w:style>
  <w:style w:type="character" w:customStyle="1" w:styleId="WW8Num15z8">
    <w:name w:val="WW8Num15z8"/>
    <w:uiPriority w:val="99"/>
    <w:qFormat/>
    <w:rsid w:val="00704B7F"/>
  </w:style>
  <w:style w:type="character" w:customStyle="1" w:styleId="WW8Num16z1">
    <w:name w:val="WW8Num16z1"/>
    <w:uiPriority w:val="99"/>
    <w:qFormat/>
    <w:rsid w:val="00704B7F"/>
  </w:style>
  <w:style w:type="character" w:customStyle="1" w:styleId="WW8Num16z2">
    <w:name w:val="WW8Num16z2"/>
    <w:uiPriority w:val="99"/>
    <w:qFormat/>
    <w:rsid w:val="00704B7F"/>
  </w:style>
  <w:style w:type="character" w:customStyle="1" w:styleId="WW8Num16z3">
    <w:name w:val="WW8Num16z3"/>
    <w:uiPriority w:val="99"/>
    <w:qFormat/>
    <w:rsid w:val="00704B7F"/>
  </w:style>
  <w:style w:type="character" w:customStyle="1" w:styleId="WW8Num16z4">
    <w:name w:val="WW8Num16z4"/>
    <w:uiPriority w:val="99"/>
    <w:qFormat/>
    <w:rsid w:val="00704B7F"/>
  </w:style>
  <w:style w:type="character" w:customStyle="1" w:styleId="WW8Num16z5">
    <w:name w:val="WW8Num16z5"/>
    <w:uiPriority w:val="99"/>
    <w:qFormat/>
    <w:rsid w:val="00704B7F"/>
  </w:style>
  <w:style w:type="character" w:customStyle="1" w:styleId="WW8Num16z6">
    <w:name w:val="WW8Num16z6"/>
    <w:uiPriority w:val="99"/>
    <w:qFormat/>
    <w:rsid w:val="00704B7F"/>
  </w:style>
  <w:style w:type="character" w:customStyle="1" w:styleId="WW8Num16z7">
    <w:name w:val="WW8Num16z7"/>
    <w:uiPriority w:val="99"/>
    <w:qFormat/>
    <w:rsid w:val="00704B7F"/>
  </w:style>
  <w:style w:type="character" w:customStyle="1" w:styleId="WW8Num16z8">
    <w:name w:val="WW8Num16z8"/>
    <w:uiPriority w:val="99"/>
    <w:qFormat/>
    <w:rsid w:val="00704B7F"/>
  </w:style>
  <w:style w:type="character" w:customStyle="1" w:styleId="affffffff1">
    <w:name w:val="Символ нумерации"/>
    <w:uiPriority w:val="99"/>
    <w:qFormat/>
    <w:rsid w:val="00704B7F"/>
  </w:style>
  <w:style w:type="paragraph" w:customStyle="1" w:styleId="1ffff3">
    <w:name w:val="Название1"/>
    <w:basedOn w:val="a2"/>
    <w:uiPriority w:val="99"/>
    <w:qFormat/>
    <w:rsid w:val="00704B7F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704B7F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704B7F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704B7F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704B7F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704B7F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704B7F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704B7F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704B7F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704B7F"/>
    <w:rPr>
      <w:sz w:val="24"/>
    </w:rPr>
  </w:style>
  <w:style w:type="character" w:customStyle="1" w:styleId="501">
    <w:name w:val="Знак Знак501"/>
    <w:uiPriority w:val="99"/>
    <w:qFormat/>
    <w:locked/>
    <w:rsid w:val="00704B7F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704B7F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704B7F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704B7F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704B7F"/>
    <w:rPr>
      <w:rFonts w:cs="Times New Roman"/>
    </w:rPr>
  </w:style>
  <w:style w:type="character" w:customStyle="1" w:styleId="Heading12">
    <w:name w:val="Heading 12 Знак Знак"/>
    <w:uiPriority w:val="99"/>
    <w:qFormat/>
    <w:rsid w:val="00704B7F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704B7F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704B7F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704B7F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704B7F"/>
    <w:rPr>
      <w:lang w:eastAsia="en-US"/>
    </w:rPr>
  </w:style>
  <w:style w:type="character" w:customStyle="1" w:styleId="225">
    <w:name w:val="Заголовок 2 Знак2"/>
    <w:uiPriority w:val="99"/>
    <w:qFormat/>
    <w:rsid w:val="00704B7F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704B7F"/>
    <w:rPr>
      <w:sz w:val="24"/>
    </w:rPr>
  </w:style>
  <w:style w:type="paragraph" w:customStyle="1" w:styleId="paragraf2">
    <w:name w:val="paragraf2"/>
    <w:basedOn w:val="a2"/>
    <w:uiPriority w:val="99"/>
    <w:qFormat/>
    <w:rsid w:val="00704B7F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704B7F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704B7F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704B7F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704B7F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704B7F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704B7F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704B7F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704B7F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704B7F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704B7F"/>
    <w:rPr>
      <w:color w:val="auto"/>
    </w:rPr>
  </w:style>
  <w:style w:type="paragraph" w:customStyle="1" w:styleId="affffffff3">
    <w:name w:val="Обычный.Нормальный"/>
    <w:uiPriority w:val="99"/>
    <w:qFormat/>
    <w:rsid w:val="00704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704B7F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704B7F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704B7F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704B7F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704B7F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704B7F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704B7F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704B7F"/>
    <w:rPr>
      <w:i/>
    </w:rPr>
  </w:style>
  <w:style w:type="character" w:customStyle="1" w:styleId="font2">
    <w:name w:val="font2"/>
    <w:uiPriority w:val="99"/>
    <w:qFormat/>
    <w:rsid w:val="00704B7F"/>
  </w:style>
  <w:style w:type="character" w:customStyle="1" w:styleId="keyworddef1">
    <w:name w:val="keyword_def1"/>
    <w:uiPriority w:val="99"/>
    <w:qFormat/>
    <w:rsid w:val="00704B7F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704B7F"/>
    <w:rPr>
      <w:b/>
    </w:rPr>
  </w:style>
  <w:style w:type="paragraph" w:customStyle="1" w:styleId="affffffff5">
    <w:name w:val="Текст документа"/>
    <w:basedOn w:val="a2"/>
    <w:uiPriority w:val="99"/>
    <w:qFormat/>
    <w:rsid w:val="00704B7F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704B7F"/>
    <w:rPr>
      <w:i/>
    </w:rPr>
  </w:style>
  <w:style w:type="paragraph" w:customStyle="1" w:styleId="Style164">
    <w:name w:val="Style164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704B7F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704B7F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704B7F"/>
    <w:rPr>
      <w:i/>
    </w:rPr>
  </w:style>
  <w:style w:type="paragraph" w:customStyle="1" w:styleId="68">
    <w:name w:val="Обычный (веб)6"/>
    <w:basedOn w:val="a2"/>
    <w:uiPriority w:val="99"/>
    <w:qFormat/>
    <w:rsid w:val="00704B7F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704B7F"/>
  </w:style>
  <w:style w:type="character" w:customStyle="1" w:styleId="pav31">
    <w:name w:val="pav31"/>
    <w:uiPriority w:val="99"/>
    <w:qFormat/>
    <w:rsid w:val="00704B7F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704B7F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704B7F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704B7F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704B7F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704B7F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704B7F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704B7F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704B7F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704B7F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704B7F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704B7F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704B7F"/>
  </w:style>
  <w:style w:type="character" w:customStyle="1" w:styleId="fontstyle160">
    <w:name w:val="fontstyle16"/>
    <w:uiPriority w:val="99"/>
    <w:qFormat/>
    <w:rsid w:val="00704B7F"/>
  </w:style>
  <w:style w:type="character" w:customStyle="1" w:styleId="noprint">
    <w:name w:val="noprint"/>
    <w:uiPriority w:val="99"/>
    <w:qFormat/>
    <w:rsid w:val="00704B7F"/>
  </w:style>
  <w:style w:type="paragraph" w:customStyle="1" w:styleId="center">
    <w:name w:val="center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704B7F"/>
  </w:style>
  <w:style w:type="character" w:customStyle="1" w:styleId="Typewriter">
    <w:name w:val="Typewriter"/>
    <w:uiPriority w:val="99"/>
    <w:qFormat/>
    <w:rsid w:val="00704B7F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704B7F"/>
  </w:style>
  <w:style w:type="character" w:customStyle="1" w:styleId="texample">
    <w:name w:val="texample"/>
    <w:uiPriority w:val="99"/>
    <w:qFormat/>
    <w:rsid w:val="00704B7F"/>
  </w:style>
  <w:style w:type="character" w:customStyle="1" w:styleId="sentence">
    <w:name w:val="sentence"/>
    <w:uiPriority w:val="99"/>
    <w:qFormat/>
    <w:rsid w:val="00704B7F"/>
  </w:style>
  <w:style w:type="character" w:customStyle="1" w:styleId="input">
    <w:name w:val="input"/>
    <w:uiPriority w:val="99"/>
    <w:qFormat/>
    <w:rsid w:val="00704B7F"/>
  </w:style>
  <w:style w:type="character" w:customStyle="1" w:styleId="xmlemitalic">
    <w:name w:val="xml_em_italic"/>
    <w:uiPriority w:val="99"/>
    <w:qFormat/>
    <w:rsid w:val="00704B7F"/>
  </w:style>
  <w:style w:type="character" w:customStyle="1" w:styleId="serp-urlitem">
    <w:name w:val="serp-url__item"/>
    <w:uiPriority w:val="99"/>
    <w:qFormat/>
    <w:rsid w:val="00704B7F"/>
  </w:style>
  <w:style w:type="character" w:customStyle="1" w:styleId="1ffff9">
    <w:name w:val="Гиперссылка1"/>
    <w:uiPriority w:val="99"/>
    <w:qFormat/>
    <w:rsid w:val="00704B7F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704B7F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704B7F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704B7F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704B7F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704B7F"/>
  </w:style>
  <w:style w:type="character" w:customStyle="1" w:styleId="zagl">
    <w:name w:val="zagl"/>
    <w:uiPriority w:val="99"/>
    <w:qFormat/>
    <w:rsid w:val="00704B7F"/>
  </w:style>
  <w:style w:type="character" w:customStyle="1" w:styleId="FontStyle135">
    <w:name w:val="Font Style135"/>
    <w:uiPriority w:val="99"/>
    <w:qFormat/>
    <w:rsid w:val="00704B7F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704B7F"/>
    <w:rPr>
      <w:vanish/>
    </w:rPr>
  </w:style>
  <w:style w:type="character" w:customStyle="1" w:styleId="butback">
    <w:name w:val="butback"/>
    <w:uiPriority w:val="99"/>
    <w:qFormat/>
    <w:rsid w:val="00704B7F"/>
  </w:style>
  <w:style w:type="character" w:customStyle="1" w:styleId="3f8">
    <w:name w:val="Основной текст Знак Знак3"/>
    <w:uiPriority w:val="99"/>
    <w:locked/>
    <w:rsid w:val="00704B7F"/>
    <w:rPr>
      <w:sz w:val="24"/>
      <w:lang w:val="ru-RU" w:eastAsia="ru-RU"/>
    </w:rPr>
  </w:style>
  <w:style w:type="character" w:customStyle="1" w:styleId="a30">
    <w:name w:val="a3"/>
    <w:uiPriority w:val="99"/>
    <w:qFormat/>
    <w:rsid w:val="00704B7F"/>
  </w:style>
  <w:style w:type="character" w:customStyle="1" w:styleId="formula">
    <w:name w:val="formula"/>
    <w:uiPriority w:val="99"/>
    <w:qFormat/>
    <w:rsid w:val="00704B7F"/>
  </w:style>
  <w:style w:type="character" w:customStyle="1" w:styleId="style170">
    <w:name w:val="style17"/>
    <w:uiPriority w:val="99"/>
    <w:qFormat/>
    <w:rsid w:val="00704B7F"/>
  </w:style>
  <w:style w:type="character" w:customStyle="1" w:styleId="texhtml">
    <w:name w:val="texhtml"/>
    <w:uiPriority w:val="99"/>
    <w:qFormat/>
    <w:rsid w:val="00704B7F"/>
  </w:style>
  <w:style w:type="character" w:customStyle="1" w:styleId="style230">
    <w:name w:val="style23"/>
    <w:uiPriority w:val="99"/>
    <w:qFormat/>
    <w:rsid w:val="00704B7F"/>
  </w:style>
  <w:style w:type="character" w:customStyle="1" w:styleId="BodyTextChar1">
    <w:name w:val="Body Text Char1"/>
    <w:uiPriority w:val="99"/>
    <w:qFormat/>
    <w:locked/>
    <w:rsid w:val="00704B7F"/>
    <w:rPr>
      <w:sz w:val="24"/>
      <w:lang w:eastAsia="ru-RU"/>
    </w:rPr>
  </w:style>
  <w:style w:type="character" w:customStyle="1" w:styleId="FontStyle29">
    <w:name w:val="Font Style29"/>
    <w:uiPriority w:val="99"/>
    <w:qFormat/>
    <w:rsid w:val="00704B7F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704B7F"/>
  </w:style>
  <w:style w:type="character" w:customStyle="1" w:styleId="answer-source">
    <w:name w:val="answer-source"/>
    <w:uiPriority w:val="99"/>
    <w:qFormat/>
    <w:rsid w:val="00704B7F"/>
  </w:style>
  <w:style w:type="character" w:customStyle="1" w:styleId="reftag">
    <w:name w:val="reftag"/>
    <w:uiPriority w:val="99"/>
    <w:qFormat/>
    <w:rsid w:val="00704B7F"/>
  </w:style>
  <w:style w:type="character" w:customStyle="1" w:styleId="tgc">
    <w:name w:val="_tgc"/>
    <w:uiPriority w:val="99"/>
    <w:qFormat/>
    <w:rsid w:val="00704B7F"/>
  </w:style>
  <w:style w:type="paragraph" w:customStyle="1" w:styleId="Style134">
    <w:name w:val="Style134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704B7F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704B7F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704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704B7F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704B7F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704B7F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704B7F"/>
  </w:style>
  <w:style w:type="character" w:customStyle="1" w:styleId="s13">
    <w:name w:val="s13"/>
    <w:uiPriority w:val="99"/>
    <w:qFormat/>
    <w:rsid w:val="00704B7F"/>
  </w:style>
  <w:style w:type="paragraph" w:customStyle="1" w:styleId="p29">
    <w:name w:val="p29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704B7F"/>
  </w:style>
  <w:style w:type="character" w:customStyle="1" w:styleId="s15">
    <w:name w:val="s15"/>
    <w:uiPriority w:val="99"/>
    <w:qFormat/>
    <w:rsid w:val="00704B7F"/>
  </w:style>
  <w:style w:type="paragraph" w:customStyle="1" w:styleId="p33">
    <w:name w:val="p33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704B7F"/>
  </w:style>
  <w:style w:type="paragraph" w:customStyle="1" w:styleId="p25">
    <w:name w:val="p25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704B7F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704B7F"/>
    <w:rPr>
      <w:sz w:val="24"/>
    </w:rPr>
  </w:style>
  <w:style w:type="character" w:customStyle="1" w:styleId="1ffffb">
    <w:name w:val="Красная строка Знак1"/>
    <w:uiPriority w:val="99"/>
    <w:qFormat/>
    <w:rsid w:val="00704B7F"/>
    <w:rPr>
      <w:sz w:val="24"/>
    </w:rPr>
  </w:style>
  <w:style w:type="character" w:customStyle="1" w:styleId="2610">
    <w:name w:val="Знак Знак261"/>
    <w:uiPriority w:val="99"/>
    <w:qFormat/>
    <w:rsid w:val="00704B7F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704B7F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704B7F"/>
    <w:rPr>
      <w:rFonts w:cs="Times New Roman"/>
    </w:rPr>
  </w:style>
  <w:style w:type="character" w:customStyle="1" w:styleId="2112">
    <w:name w:val="Цитата 2 Знак11"/>
    <w:uiPriority w:val="99"/>
    <w:qFormat/>
    <w:rsid w:val="00704B7F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704B7F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704B7F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704B7F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704B7F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704B7F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704B7F"/>
    <w:rPr>
      <w:sz w:val="24"/>
    </w:rPr>
  </w:style>
  <w:style w:type="character" w:customStyle="1" w:styleId="613">
    <w:name w:val="Знак6 Знак Знак1"/>
    <w:uiPriority w:val="99"/>
    <w:qFormat/>
    <w:rsid w:val="00704B7F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704B7F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704B7F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704B7F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704B7F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704B7F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704B7F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704B7F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704B7F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704B7F"/>
    <w:rPr>
      <w:rFonts w:cs="Times New Roman"/>
    </w:rPr>
  </w:style>
  <w:style w:type="paragraph" w:customStyle="1" w:styleId="p21">
    <w:name w:val="p2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704B7F"/>
    <w:rPr>
      <w:color w:val="2C437A"/>
      <w:u w:val="none"/>
    </w:rPr>
  </w:style>
  <w:style w:type="character" w:customStyle="1" w:styleId="700">
    <w:name w:val="Знак Знак70"/>
    <w:uiPriority w:val="99"/>
    <w:qFormat/>
    <w:rsid w:val="00704B7F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704B7F"/>
    <w:rPr>
      <w:b/>
      <w:sz w:val="28"/>
    </w:rPr>
  </w:style>
  <w:style w:type="character" w:customStyle="1" w:styleId="680">
    <w:name w:val="Знак Знак68"/>
    <w:uiPriority w:val="99"/>
    <w:qFormat/>
    <w:rsid w:val="00704B7F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704B7F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704B7F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704B7F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704B7F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704B7F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704B7F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704B7F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704B7F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704B7F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704B7F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704B7F"/>
    <w:rPr>
      <w:shd w:val="clear" w:color="auto" w:fill="FFFFFF"/>
    </w:rPr>
  </w:style>
  <w:style w:type="paragraph" w:customStyle="1" w:styleId="WW-Normal">
    <w:name w:val="WW-Normal"/>
    <w:uiPriority w:val="99"/>
    <w:qFormat/>
    <w:rsid w:val="00704B7F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704B7F"/>
    <w:rPr>
      <w:color w:val="000000"/>
      <w:sz w:val="20"/>
    </w:rPr>
  </w:style>
  <w:style w:type="character" w:customStyle="1" w:styleId="A31">
    <w:name w:val="A3"/>
    <w:uiPriority w:val="99"/>
    <w:qFormat/>
    <w:rsid w:val="00704B7F"/>
    <w:rPr>
      <w:b/>
      <w:color w:val="000000"/>
      <w:sz w:val="30"/>
    </w:rPr>
  </w:style>
  <w:style w:type="character" w:customStyle="1" w:styleId="para6">
    <w:name w:val="para6"/>
    <w:uiPriority w:val="99"/>
    <w:qFormat/>
    <w:rsid w:val="00704B7F"/>
  </w:style>
  <w:style w:type="character" w:customStyle="1" w:styleId="affffffff9">
    <w:name w:val="Абзац списка Знак"/>
    <w:link w:val="5a"/>
    <w:uiPriority w:val="34"/>
    <w:qFormat/>
    <w:locked/>
    <w:rsid w:val="00704B7F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704B7F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704B7F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704B7F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704B7F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704B7F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704B7F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704B7F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704B7F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704B7F"/>
    <w:rPr>
      <w:color w:val="808080"/>
    </w:rPr>
  </w:style>
  <w:style w:type="paragraph" w:customStyle="1" w:styleId="small">
    <w:name w:val="small"/>
    <w:basedOn w:val="a2"/>
    <w:uiPriority w:val="99"/>
    <w:qFormat/>
    <w:rsid w:val="00704B7F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704B7F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704B7F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704B7F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704B7F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704B7F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704B7F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704B7F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704B7F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704B7F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704B7F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704B7F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704B7F"/>
  </w:style>
  <w:style w:type="paragraph" w:customStyle="1" w:styleId="affffffffc">
    <w:name w:val="_Обычный"/>
    <w:basedOn w:val="a2"/>
    <w:uiPriority w:val="99"/>
    <w:qFormat/>
    <w:rsid w:val="00704B7F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704B7F"/>
  </w:style>
  <w:style w:type="paragraph" w:customStyle="1" w:styleId="1270">
    <w:name w:val="Стиль по ширине Первая строка:  127 см"/>
    <w:basedOn w:val="a2"/>
    <w:uiPriority w:val="99"/>
    <w:qFormat/>
    <w:rsid w:val="00704B7F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704B7F"/>
    <w:rPr>
      <w:rFonts w:cs="Times New Roman"/>
    </w:rPr>
  </w:style>
  <w:style w:type="character" w:customStyle="1" w:styleId="hl">
    <w:name w:val="hl"/>
    <w:uiPriority w:val="99"/>
    <w:qFormat/>
    <w:rsid w:val="00704B7F"/>
  </w:style>
  <w:style w:type="paragraph" w:customStyle="1" w:styleId="book">
    <w:name w:val="book"/>
    <w:basedOn w:val="a2"/>
    <w:uiPriority w:val="99"/>
    <w:qFormat/>
    <w:rsid w:val="00704B7F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704B7F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704B7F"/>
  </w:style>
  <w:style w:type="paragraph" w:customStyle="1" w:styleId="12a">
    <w:name w:val="стиль12"/>
    <w:basedOn w:val="a2"/>
    <w:uiPriority w:val="99"/>
    <w:qFormat/>
    <w:rsid w:val="00704B7F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704B7F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704B7F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704B7F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704B7F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704B7F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704B7F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704B7F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704B7F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704B7F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704B7F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704B7F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704B7F"/>
    <w:rPr>
      <w:rFonts w:ascii="Wingdings" w:hAnsi="Wingdings"/>
    </w:rPr>
  </w:style>
  <w:style w:type="character" w:customStyle="1" w:styleId="WW8Num3z2">
    <w:name w:val="WW8Num3z2"/>
    <w:uiPriority w:val="99"/>
    <w:qFormat/>
    <w:rsid w:val="00704B7F"/>
    <w:rPr>
      <w:rFonts w:ascii="Wingdings" w:hAnsi="Wingdings"/>
    </w:rPr>
  </w:style>
  <w:style w:type="character" w:customStyle="1" w:styleId="WW8Num3z3">
    <w:name w:val="WW8Num3z3"/>
    <w:uiPriority w:val="99"/>
    <w:qFormat/>
    <w:rsid w:val="00704B7F"/>
    <w:rPr>
      <w:rFonts w:ascii="Symbol" w:hAnsi="Symbol"/>
    </w:rPr>
  </w:style>
  <w:style w:type="character" w:customStyle="1" w:styleId="WW8Num12z1">
    <w:name w:val="WW8Num12z1"/>
    <w:uiPriority w:val="99"/>
    <w:qFormat/>
    <w:rsid w:val="00704B7F"/>
    <w:rPr>
      <w:b/>
    </w:rPr>
  </w:style>
  <w:style w:type="character" w:customStyle="1" w:styleId="WW8Num12z5">
    <w:name w:val="WW8Num12z5"/>
    <w:uiPriority w:val="99"/>
    <w:qFormat/>
    <w:rsid w:val="00704B7F"/>
  </w:style>
  <w:style w:type="character" w:customStyle="1" w:styleId="WW8Num12z6">
    <w:name w:val="WW8Num12z6"/>
    <w:uiPriority w:val="99"/>
    <w:qFormat/>
    <w:rsid w:val="00704B7F"/>
  </w:style>
  <w:style w:type="character" w:customStyle="1" w:styleId="WW8Num12z7">
    <w:name w:val="WW8Num12z7"/>
    <w:uiPriority w:val="99"/>
    <w:qFormat/>
    <w:rsid w:val="00704B7F"/>
  </w:style>
  <w:style w:type="character" w:customStyle="1" w:styleId="WW8Num12z8">
    <w:name w:val="WW8Num12z8"/>
    <w:uiPriority w:val="99"/>
    <w:qFormat/>
    <w:rsid w:val="00704B7F"/>
  </w:style>
  <w:style w:type="character" w:customStyle="1" w:styleId="WW8Num17z2">
    <w:name w:val="WW8Num17z2"/>
    <w:uiPriority w:val="99"/>
    <w:qFormat/>
    <w:rsid w:val="00704B7F"/>
  </w:style>
  <w:style w:type="character" w:customStyle="1" w:styleId="WW8Num17z3">
    <w:name w:val="WW8Num17z3"/>
    <w:uiPriority w:val="99"/>
    <w:qFormat/>
    <w:rsid w:val="00704B7F"/>
  </w:style>
  <w:style w:type="character" w:customStyle="1" w:styleId="WW8Num17z4">
    <w:name w:val="WW8Num17z4"/>
    <w:uiPriority w:val="99"/>
    <w:qFormat/>
    <w:rsid w:val="00704B7F"/>
  </w:style>
  <w:style w:type="character" w:customStyle="1" w:styleId="WW8Num17z5">
    <w:name w:val="WW8Num17z5"/>
    <w:uiPriority w:val="99"/>
    <w:qFormat/>
    <w:rsid w:val="00704B7F"/>
  </w:style>
  <w:style w:type="character" w:customStyle="1" w:styleId="WW8Num17z6">
    <w:name w:val="WW8Num17z6"/>
    <w:uiPriority w:val="99"/>
    <w:qFormat/>
    <w:rsid w:val="00704B7F"/>
  </w:style>
  <w:style w:type="character" w:customStyle="1" w:styleId="WW8Num17z7">
    <w:name w:val="WW8Num17z7"/>
    <w:uiPriority w:val="99"/>
    <w:qFormat/>
    <w:rsid w:val="00704B7F"/>
  </w:style>
  <w:style w:type="character" w:customStyle="1" w:styleId="WW8Num17z8">
    <w:name w:val="WW8Num17z8"/>
    <w:uiPriority w:val="99"/>
    <w:qFormat/>
    <w:rsid w:val="00704B7F"/>
  </w:style>
  <w:style w:type="character" w:customStyle="1" w:styleId="WW8Num20z0">
    <w:name w:val="WW8Num20z0"/>
    <w:uiPriority w:val="99"/>
    <w:qFormat/>
    <w:rsid w:val="00704B7F"/>
  </w:style>
  <w:style w:type="character" w:customStyle="1" w:styleId="WW8Num21z0">
    <w:name w:val="WW8Num21z0"/>
    <w:uiPriority w:val="99"/>
    <w:qFormat/>
    <w:rsid w:val="00704B7F"/>
  </w:style>
  <w:style w:type="character" w:customStyle="1" w:styleId="WW8Num21z1">
    <w:name w:val="WW8Num21z1"/>
    <w:uiPriority w:val="99"/>
    <w:qFormat/>
    <w:rsid w:val="00704B7F"/>
  </w:style>
  <w:style w:type="character" w:customStyle="1" w:styleId="WW8Num21z2">
    <w:name w:val="WW8Num21z2"/>
    <w:uiPriority w:val="99"/>
    <w:qFormat/>
    <w:rsid w:val="00704B7F"/>
  </w:style>
  <w:style w:type="character" w:customStyle="1" w:styleId="WW8Num21z3">
    <w:name w:val="WW8Num21z3"/>
    <w:uiPriority w:val="99"/>
    <w:qFormat/>
    <w:rsid w:val="00704B7F"/>
  </w:style>
  <w:style w:type="character" w:customStyle="1" w:styleId="WW8Num21z4">
    <w:name w:val="WW8Num21z4"/>
    <w:uiPriority w:val="99"/>
    <w:qFormat/>
    <w:rsid w:val="00704B7F"/>
  </w:style>
  <w:style w:type="character" w:customStyle="1" w:styleId="WW8Num21z5">
    <w:name w:val="WW8Num21z5"/>
    <w:uiPriority w:val="99"/>
    <w:qFormat/>
    <w:rsid w:val="00704B7F"/>
  </w:style>
  <w:style w:type="character" w:customStyle="1" w:styleId="WW8Num21z6">
    <w:name w:val="WW8Num21z6"/>
    <w:uiPriority w:val="99"/>
    <w:qFormat/>
    <w:rsid w:val="00704B7F"/>
  </w:style>
  <w:style w:type="character" w:customStyle="1" w:styleId="WW8Num21z7">
    <w:name w:val="WW8Num21z7"/>
    <w:uiPriority w:val="99"/>
    <w:qFormat/>
    <w:rsid w:val="00704B7F"/>
  </w:style>
  <w:style w:type="character" w:customStyle="1" w:styleId="WW8Num21z8">
    <w:name w:val="WW8Num21z8"/>
    <w:uiPriority w:val="99"/>
    <w:qFormat/>
    <w:rsid w:val="00704B7F"/>
  </w:style>
  <w:style w:type="character" w:customStyle="1" w:styleId="WW8Num22z0">
    <w:name w:val="WW8Num22z0"/>
    <w:uiPriority w:val="99"/>
    <w:qFormat/>
    <w:rsid w:val="00704B7F"/>
    <w:rPr>
      <w:rFonts w:ascii="Symbol" w:hAnsi="Symbol"/>
    </w:rPr>
  </w:style>
  <w:style w:type="character" w:customStyle="1" w:styleId="WW8Num22z1">
    <w:name w:val="WW8Num22z1"/>
    <w:uiPriority w:val="99"/>
    <w:qFormat/>
    <w:rsid w:val="00704B7F"/>
    <w:rPr>
      <w:rFonts w:ascii="Courier New" w:hAnsi="Courier New"/>
    </w:rPr>
  </w:style>
  <w:style w:type="character" w:customStyle="1" w:styleId="WW8Num22z2">
    <w:name w:val="WW8Num22z2"/>
    <w:uiPriority w:val="99"/>
    <w:qFormat/>
    <w:rsid w:val="00704B7F"/>
    <w:rPr>
      <w:rFonts w:ascii="Wingdings" w:hAnsi="Wingdings"/>
    </w:rPr>
  </w:style>
  <w:style w:type="character" w:customStyle="1" w:styleId="WW8Num23z0">
    <w:name w:val="WW8Num23z0"/>
    <w:uiPriority w:val="99"/>
    <w:qFormat/>
    <w:rsid w:val="00704B7F"/>
  </w:style>
  <w:style w:type="character" w:customStyle="1" w:styleId="WW8Num23z1">
    <w:name w:val="WW8Num23z1"/>
    <w:uiPriority w:val="99"/>
    <w:qFormat/>
    <w:rsid w:val="00704B7F"/>
  </w:style>
  <w:style w:type="character" w:customStyle="1" w:styleId="WW8Num23z2">
    <w:name w:val="WW8Num23z2"/>
    <w:uiPriority w:val="99"/>
    <w:qFormat/>
    <w:rsid w:val="00704B7F"/>
  </w:style>
  <w:style w:type="character" w:customStyle="1" w:styleId="WW8Num23z3">
    <w:name w:val="WW8Num23z3"/>
    <w:uiPriority w:val="99"/>
    <w:qFormat/>
    <w:rsid w:val="00704B7F"/>
  </w:style>
  <w:style w:type="character" w:customStyle="1" w:styleId="WW8Num23z4">
    <w:name w:val="WW8Num23z4"/>
    <w:uiPriority w:val="99"/>
    <w:qFormat/>
    <w:rsid w:val="00704B7F"/>
  </w:style>
  <w:style w:type="character" w:customStyle="1" w:styleId="WW8Num23z5">
    <w:name w:val="WW8Num23z5"/>
    <w:uiPriority w:val="99"/>
    <w:qFormat/>
    <w:rsid w:val="00704B7F"/>
  </w:style>
  <w:style w:type="character" w:customStyle="1" w:styleId="WW8Num23z6">
    <w:name w:val="WW8Num23z6"/>
    <w:uiPriority w:val="99"/>
    <w:qFormat/>
    <w:rsid w:val="00704B7F"/>
  </w:style>
  <w:style w:type="character" w:customStyle="1" w:styleId="WW8Num23z7">
    <w:name w:val="WW8Num23z7"/>
    <w:uiPriority w:val="99"/>
    <w:qFormat/>
    <w:rsid w:val="00704B7F"/>
  </w:style>
  <w:style w:type="character" w:customStyle="1" w:styleId="WW8Num23z8">
    <w:name w:val="WW8Num23z8"/>
    <w:uiPriority w:val="99"/>
    <w:qFormat/>
    <w:rsid w:val="00704B7F"/>
  </w:style>
  <w:style w:type="character" w:customStyle="1" w:styleId="WW8Num24z0">
    <w:name w:val="WW8Num24z0"/>
    <w:uiPriority w:val="99"/>
    <w:qFormat/>
    <w:rsid w:val="00704B7F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704B7F"/>
    <w:rPr>
      <w:rFonts w:ascii="Courier New" w:hAnsi="Courier New"/>
    </w:rPr>
  </w:style>
  <w:style w:type="character" w:customStyle="1" w:styleId="WW8Num24z2">
    <w:name w:val="WW8Num24z2"/>
    <w:uiPriority w:val="99"/>
    <w:qFormat/>
    <w:rsid w:val="00704B7F"/>
    <w:rPr>
      <w:rFonts w:ascii="Wingdings" w:hAnsi="Wingdings"/>
    </w:rPr>
  </w:style>
  <w:style w:type="character" w:customStyle="1" w:styleId="WW8Num24z3">
    <w:name w:val="WW8Num24z3"/>
    <w:uiPriority w:val="99"/>
    <w:qFormat/>
    <w:rsid w:val="00704B7F"/>
    <w:rPr>
      <w:rFonts w:ascii="Symbol" w:hAnsi="Symbol"/>
    </w:rPr>
  </w:style>
  <w:style w:type="character" w:customStyle="1" w:styleId="WW8Num25z0">
    <w:name w:val="WW8Num25z0"/>
    <w:uiPriority w:val="99"/>
    <w:qFormat/>
    <w:rsid w:val="00704B7F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704B7F"/>
    <w:rPr>
      <w:rFonts w:ascii="Courier New" w:hAnsi="Courier New"/>
    </w:rPr>
  </w:style>
  <w:style w:type="character" w:customStyle="1" w:styleId="WW8Num25z2">
    <w:name w:val="WW8Num25z2"/>
    <w:uiPriority w:val="99"/>
    <w:qFormat/>
    <w:rsid w:val="00704B7F"/>
    <w:rPr>
      <w:rFonts w:ascii="Wingdings" w:hAnsi="Wingdings"/>
    </w:rPr>
  </w:style>
  <w:style w:type="character" w:customStyle="1" w:styleId="WW8Num25z3">
    <w:name w:val="WW8Num25z3"/>
    <w:uiPriority w:val="99"/>
    <w:qFormat/>
    <w:rsid w:val="00704B7F"/>
    <w:rPr>
      <w:rFonts w:ascii="Symbol" w:hAnsi="Symbol"/>
    </w:rPr>
  </w:style>
  <w:style w:type="character" w:customStyle="1" w:styleId="WW8Num26z0">
    <w:name w:val="WW8Num26z0"/>
    <w:uiPriority w:val="99"/>
    <w:qFormat/>
    <w:rsid w:val="00704B7F"/>
    <w:rPr>
      <w:rFonts w:ascii="Symbol" w:hAnsi="Symbol"/>
    </w:rPr>
  </w:style>
  <w:style w:type="character" w:customStyle="1" w:styleId="WW8Num26z1">
    <w:name w:val="WW8Num26z1"/>
    <w:uiPriority w:val="99"/>
    <w:qFormat/>
    <w:rsid w:val="00704B7F"/>
    <w:rPr>
      <w:rFonts w:ascii="Courier New" w:hAnsi="Courier New"/>
    </w:rPr>
  </w:style>
  <w:style w:type="character" w:customStyle="1" w:styleId="WW8Num26z2">
    <w:name w:val="WW8Num26z2"/>
    <w:uiPriority w:val="99"/>
    <w:qFormat/>
    <w:rsid w:val="00704B7F"/>
    <w:rPr>
      <w:rFonts w:ascii="Wingdings" w:hAnsi="Wingdings"/>
    </w:rPr>
  </w:style>
  <w:style w:type="character" w:customStyle="1" w:styleId="WW8Num27z0">
    <w:name w:val="WW8Num27z0"/>
    <w:uiPriority w:val="99"/>
    <w:qFormat/>
    <w:rsid w:val="00704B7F"/>
  </w:style>
  <w:style w:type="character" w:customStyle="1" w:styleId="WW8Num27z1">
    <w:name w:val="WW8Num27z1"/>
    <w:uiPriority w:val="99"/>
    <w:qFormat/>
    <w:rsid w:val="00704B7F"/>
  </w:style>
  <w:style w:type="character" w:customStyle="1" w:styleId="WW8Num27z2">
    <w:name w:val="WW8Num27z2"/>
    <w:uiPriority w:val="99"/>
    <w:qFormat/>
    <w:rsid w:val="00704B7F"/>
  </w:style>
  <w:style w:type="character" w:customStyle="1" w:styleId="WW8Num27z3">
    <w:name w:val="WW8Num27z3"/>
    <w:uiPriority w:val="99"/>
    <w:qFormat/>
    <w:rsid w:val="00704B7F"/>
  </w:style>
  <w:style w:type="character" w:customStyle="1" w:styleId="WW8Num27z4">
    <w:name w:val="WW8Num27z4"/>
    <w:uiPriority w:val="99"/>
    <w:qFormat/>
    <w:rsid w:val="00704B7F"/>
  </w:style>
  <w:style w:type="character" w:customStyle="1" w:styleId="WW8Num27z5">
    <w:name w:val="WW8Num27z5"/>
    <w:uiPriority w:val="99"/>
    <w:qFormat/>
    <w:rsid w:val="00704B7F"/>
  </w:style>
  <w:style w:type="character" w:customStyle="1" w:styleId="WW8Num27z6">
    <w:name w:val="WW8Num27z6"/>
    <w:uiPriority w:val="99"/>
    <w:qFormat/>
    <w:rsid w:val="00704B7F"/>
  </w:style>
  <w:style w:type="character" w:customStyle="1" w:styleId="WW8Num27z7">
    <w:name w:val="WW8Num27z7"/>
    <w:uiPriority w:val="99"/>
    <w:qFormat/>
    <w:rsid w:val="00704B7F"/>
  </w:style>
  <w:style w:type="character" w:customStyle="1" w:styleId="WW8Num27z8">
    <w:name w:val="WW8Num27z8"/>
    <w:uiPriority w:val="99"/>
    <w:qFormat/>
    <w:rsid w:val="00704B7F"/>
  </w:style>
  <w:style w:type="character" w:customStyle="1" w:styleId="WW8Num28z0">
    <w:name w:val="WW8Num28z0"/>
    <w:uiPriority w:val="99"/>
    <w:qFormat/>
    <w:rsid w:val="00704B7F"/>
  </w:style>
  <w:style w:type="character" w:customStyle="1" w:styleId="WW8Num28z1">
    <w:name w:val="WW8Num28z1"/>
    <w:uiPriority w:val="99"/>
    <w:qFormat/>
    <w:rsid w:val="00704B7F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704B7F"/>
  </w:style>
  <w:style w:type="character" w:customStyle="1" w:styleId="WW8Num28z3">
    <w:name w:val="WW8Num28z3"/>
    <w:uiPriority w:val="99"/>
    <w:qFormat/>
    <w:rsid w:val="00704B7F"/>
  </w:style>
  <w:style w:type="character" w:customStyle="1" w:styleId="WW8Num28z4">
    <w:name w:val="WW8Num28z4"/>
    <w:uiPriority w:val="99"/>
    <w:qFormat/>
    <w:rsid w:val="00704B7F"/>
  </w:style>
  <w:style w:type="character" w:customStyle="1" w:styleId="WW8Num28z5">
    <w:name w:val="WW8Num28z5"/>
    <w:uiPriority w:val="99"/>
    <w:qFormat/>
    <w:rsid w:val="00704B7F"/>
  </w:style>
  <w:style w:type="character" w:customStyle="1" w:styleId="WW8Num28z6">
    <w:name w:val="WW8Num28z6"/>
    <w:uiPriority w:val="99"/>
    <w:qFormat/>
    <w:rsid w:val="00704B7F"/>
  </w:style>
  <w:style w:type="character" w:customStyle="1" w:styleId="WW8Num28z7">
    <w:name w:val="WW8Num28z7"/>
    <w:uiPriority w:val="99"/>
    <w:qFormat/>
    <w:rsid w:val="00704B7F"/>
  </w:style>
  <w:style w:type="character" w:customStyle="1" w:styleId="WW8Num28z8">
    <w:name w:val="WW8Num28z8"/>
    <w:uiPriority w:val="99"/>
    <w:qFormat/>
    <w:rsid w:val="00704B7F"/>
  </w:style>
  <w:style w:type="character" w:customStyle="1" w:styleId="WW8Num29z0">
    <w:name w:val="WW8Num29z0"/>
    <w:uiPriority w:val="99"/>
    <w:qFormat/>
    <w:rsid w:val="00704B7F"/>
  </w:style>
  <w:style w:type="character" w:customStyle="1" w:styleId="WW8Num29z1">
    <w:name w:val="WW8Num29z1"/>
    <w:uiPriority w:val="99"/>
    <w:qFormat/>
    <w:rsid w:val="00704B7F"/>
  </w:style>
  <w:style w:type="character" w:customStyle="1" w:styleId="WW8Num29z2">
    <w:name w:val="WW8Num29z2"/>
    <w:uiPriority w:val="99"/>
    <w:qFormat/>
    <w:rsid w:val="00704B7F"/>
  </w:style>
  <w:style w:type="character" w:customStyle="1" w:styleId="WW8Num29z3">
    <w:name w:val="WW8Num29z3"/>
    <w:uiPriority w:val="99"/>
    <w:qFormat/>
    <w:rsid w:val="00704B7F"/>
  </w:style>
  <w:style w:type="character" w:customStyle="1" w:styleId="WW8Num29z4">
    <w:name w:val="WW8Num29z4"/>
    <w:uiPriority w:val="99"/>
    <w:qFormat/>
    <w:rsid w:val="00704B7F"/>
  </w:style>
  <w:style w:type="character" w:customStyle="1" w:styleId="WW8Num29z5">
    <w:name w:val="WW8Num29z5"/>
    <w:uiPriority w:val="99"/>
    <w:qFormat/>
    <w:rsid w:val="00704B7F"/>
  </w:style>
  <w:style w:type="character" w:customStyle="1" w:styleId="WW8Num29z6">
    <w:name w:val="WW8Num29z6"/>
    <w:uiPriority w:val="99"/>
    <w:qFormat/>
    <w:rsid w:val="00704B7F"/>
  </w:style>
  <w:style w:type="character" w:customStyle="1" w:styleId="WW8Num29z7">
    <w:name w:val="WW8Num29z7"/>
    <w:uiPriority w:val="99"/>
    <w:qFormat/>
    <w:rsid w:val="00704B7F"/>
  </w:style>
  <w:style w:type="character" w:customStyle="1" w:styleId="WW8Num29z8">
    <w:name w:val="WW8Num29z8"/>
    <w:uiPriority w:val="99"/>
    <w:qFormat/>
    <w:rsid w:val="00704B7F"/>
  </w:style>
  <w:style w:type="character" w:customStyle="1" w:styleId="WW8Num30z0">
    <w:name w:val="WW8Num30z0"/>
    <w:uiPriority w:val="99"/>
    <w:qFormat/>
    <w:rsid w:val="00704B7F"/>
    <w:rPr>
      <w:rFonts w:ascii="Wingdings" w:hAnsi="Wingdings"/>
    </w:rPr>
  </w:style>
  <w:style w:type="character" w:customStyle="1" w:styleId="WW8Num30z1">
    <w:name w:val="WW8Num30z1"/>
    <w:uiPriority w:val="99"/>
    <w:qFormat/>
    <w:rsid w:val="00704B7F"/>
    <w:rPr>
      <w:rFonts w:ascii="Courier New" w:hAnsi="Courier New"/>
    </w:rPr>
  </w:style>
  <w:style w:type="character" w:customStyle="1" w:styleId="WW8Num30z3">
    <w:name w:val="WW8Num30z3"/>
    <w:uiPriority w:val="99"/>
    <w:qFormat/>
    <w:rsid w:val="00704B7F"/>
    <w:rPr>
      <w:rFonts w:ascii="Symbol" w:hAnsi="Symbol"/>
    </w:rPr>
  </w:style>
  <w:style w:type="character" w:customStyle="1" w:styleId="WW8Num31z0">
    <w:name w:val="WW8Num31z0"/>
    <w:uiPriority w:val="99"/>
    <w:qFormat/>
    <w:rsid w:val="00704B7F"/>
    <w:rPr>
      <w:rFonts w:ascii="Wingdings" w:hAnsi="Wingdings"/>
    </w:rPr>
  </w:style>
  <w:style w:type="character" w:customStyle="1" w:styleId="WW8Num31z1">
    <w:name w:val="WW8Num31z1"/>
    <w:uiPriority w:val="99"/>
    <w:qFormat/>
    <w:rsid w:val="00704B7F"/>
    <w:rPr>
      <w:rFonts w:ascii="Courier New" w:hAnsi="Courier New"/>
    </w:rPr>
  </w:style>
  <w:style w:type="character" w:customStyle="1" w:styleId="WW8Num31z3">
    <w:name w:val="WW8Num31z3"/>
    <w:uiPriority w:val="99"/>
    <w:qFormat/>
    <w:rsid w:val="00704B7F"/>
    <w:rPr>
      <w:rFonts w:ascii="Symbol" w:hAnsi="Symbol"/>
    </w:rPr>
  </w:style>
  <w:style w:type="character" w:customStyle="1" w:styleId="WW8Num32z0">
    <w:name w:val="WW8Num32z0"/>
    <w:uiPriority w:val="99"/>
    <w:qFormat/>
    <w:rsid w:val="00704B7F"/>
  </w:style>
  <w:style w:type="character" w:customStyle="1" w:styleId="WW8Num32z1">
    <w:name w:val="WW8Num32z1"/>
    <w:uiPriority w:val="99"/>
    <w:qFormat/>
    <w:rsid w:val="00704B7F"/>
    <w:rPr>
      <w:rFonts w:ascii="Courier New" w:hAnsi="Courier New"/>
    </w:rPr>
  </w:style>
  <w:style w:type="character" w:customStyle="1" w:styleId="WW8Num32z2">
    <w:name w:val="WW8Num32z2"/>
    <w:uiPriority w:val="99"/>
    <w:qFormat/>
    <w:rsid w:val="00704B7F"/>
    <w:rPr>
      <w:rFonts w:ascii="Wingdings" w:hAnsi="Wingdings"/>
    </w:rPr>
  </w:style>
  <w:style w:type="character" w:customStyle="1" w:styleId="WW8Num32z3">
    <w:name w:val="WW8Num32z3"/>
    <w:uiPriority w:val="99"/>
    <w:qFormat/>
    <w:rsid w:val="00704B7F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704B7F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704B7F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704B7F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704B7F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704B7F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704B7F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704B7F"/>
    <w:rPr>
      <w:rFonts w:cs="Times New Roman"/>
    </w:rPr>
  </w:style>
  <w:style w:type="character" w:customStyle="1" w:styleId="WW8Num2z3">
    <w:name w:val="WW8Num2z3"/>
    <w:uiPriority w:val="99"/>
    <w:qFormat/>
    <w:rsid w:val="00704B7F"/>
  </w:style>
  <w:style w:type="character" w:customStyle="1" w:styleId="WW8Num2z4">
    <w:name w:val="WW8Num2z4"/>
    <w:uiPriority w:val="99"/>
    <w:qFormat/>
    <w:rsid w:val="00704B7F"/>
  </w:style>
  <w:style w:type="character" w:customStyle="1" w:styleId="WW8Num2z5">
    <w:name w:val="WW8Num2z5"/>
    <w:uiPriority w:val="99"/>
    <w:qFormat/>
    <w:rsid w:val="00704B7F"/>
  </w:style>
  <w:style w:type="character" w:customStyle="1" w:styleId="WW8Num2z6">
    <w:name w:val="WW8Num2z6"/>
    <w:uiPriority w:val="99"/>
    <w:qFormat/>
    <w:rsid w:val="00704B7F"/>
  </w:style>
  <w:style w:type="character" w:customStyle="1" w:styleId="WW8Num2z7">
    <w:name w:val="WW8Num2z7"/>
    <w:uiPriority w:val="99"/>
    <w:qFormat/>
    <w:rsid w:val="00704B7F"/>
  </w:style>
  <w:style w:type="character" w:customStyle="1" w:styleId="WW8Num2z8">
    <w:name w:val="WW8Num2z8"/>
    <w:uiPriority w:val="99"/>
    <w:qFormat/>
    <w:rsid w:val="00704B7F"/>
  </w:style>
  <w:style w:type="character" w:customStyle="1" w:styleId="WW8Num3z4">
    <w:name w:val="WW8Num3z4"/>
    <w:uiPriority w:val="99"/>
    <w:qFormat/>
    <w:rsid w:val="00704B7F"/>
  </w:style>
  <w:style w:type="character" w:customStyle="1" w:styleId="WW8Num3z5">
    <w:name w:val="WW8Num3z5"/>
    <w:uiPriority w:val="99"/>
    <w:qFormat/>
    <w:rsid w:val="00704B7F"/>
  </w:style>
  <w:style w:type="character" w:customStyle="1" w:styleId="WW8Num3z6">
    <w:name w:val="WW8Num3z6"/>
    <w:uiPriority w:val="99"/>
    <w:qFormat/>
    <w:rsid w:val="00704B7F"/>
  </w:style>
  <w:style w:type="character" w:customStyle="1" w:styleId="WW8Num3z7">
    <w:name w:val="WW8Num3z7"/>
    <w:uiPriority w:val="99"/>
    <w:qFormat/>
    <w:rsid w:val="00704B7F"/>
  </w:style>
  <w:style w:type="character" w:customStyle="1" w:styleId="WW8Num3z8">
    <w:name w:val="WW8Num3z8"/>
    <w:uiPriority w:val="99"/>
    <w:qFormat/>
    <w:rsid w:val="00704B7F"/>
  </w:style>
  <w:style w:type="paragraph" w:customStyle="1" w:styleId="LO-Normal">
    <w:name w:val="LO-Normal"/>
    <w:uiPriority w:val="99"/>
    <w:qFormat/>
    <w:rsid w:val="00704B7F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704B7F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704B7F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704B7F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704B7F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704B7F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704B7F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704B7F"/>
    <w:rPr>
      <w:color w:val="666666"/>
    </w:rPr>
  </w:style>
  <w:style w:type="character" w:customStyle="1" w:styleId="FontStyle95">
    <w:name w:val="Font Style95"/>
    <w:uiPriority w:val="99"/>
    <w:qFormat/>
    <w:rsid w:val="00704B7F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704B7F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704B7F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704B7F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704B7F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704B7F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704B7F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704B7F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704B7F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704B7F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704B7F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704B7F"/>
    <w:rPr>
      <w:rFonts w:cs="Times New Roman"/>
    </w:rPr>
  </w:style>
  <w:style w:type="paragraph" w:customStyle="1" w:styleId="biblio">
    <w:name w:val="biblio"/>
    <w:basedOn w:val="a2"/>
    <w:uiPriority w:val="99"/>
    <w:qFormat/>
    <w:rsid w:val="00704B7F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704B7F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704B7F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704B7F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704B7F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704B7F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704B7F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704B7F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704B7F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704B7F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704B7F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704B7F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704B7F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704B7F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704B7F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704B7F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704B7F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704B7F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704B7F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704B7F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704B7F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704B7F"/>
  </w:style>
  <w:style w:type="character" w:customStyle="1" w:styleId="texttext1">
    <w:name w:val="texttext1"/>
    <w:uiPriority w:val="99"/>
    <w:qFormat/>
    <w:rsid w:val="00704B7F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704B7F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704B7F"/>
    <w:rPr>
      <w:rFonts w:ascii="Times New Roman" w:hAnsi="Times New Roman"/>
    </w:rPr>
  </w:style>
  <w:style w:type="character" w:customStyle="1" w:styleId="textbf">
    <w:name w:val="textbf"/>
    <w:uiPriority w:val="99"/>
    <w:qFormat/>
    <w:rsid w:val="00704B7F"/>
  </w:style>
  <w:style w:type="character" w:customStyle="1" w:styleId="textit">
    <w:name w:val="textit"/>
    <w:uiPriority w:val="99"/>
    <w:qFormat/>
    <w:rsid w:val="00704B7F"/>
  </w:style>
  <w:style w:type="character" w:customStyle="1" w:styleId="textdoc1">
    <w:name w:val="textdoc1"/>
    <w:uiPriority w:val="99"/>
    <w:qFormat/>
    <w:rsid w:val="00704B7F"/>
  </w:style>
  <w:style w:type="paragraph" w:customStyle="1" w:styleId="textdoc">
    <w:name w:val="textdoc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704B7F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704B7F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704B7F"/>
  </w:style>
  <w:style w:type="paragraph" w:customStyle="1" w:styleId="normalrus">
    <w:name w:val="normalrus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704B7F"/>
  </w:style>
  <w:style w:type="character" w:customStyle="1" w:styleId="num0">
    <w:name w:val="num0"/>
    <w:uiPriority w:val="99"/>
    <w:qFormat/>
    <w:rsid w:val="00704B7F"/>
  </w:style>
  <w:style w:type="paragraph" w:customStyle="1" w:styleId="Style27">
    <w:name w:val="Style27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704B7F"/>
  </w:style>
  <w:style w:type="character" w:customStyle="1" w:styleId="style80">
    <w:name w:val="style8"/>
    <w:uiPriority w:val="99"/>
    <w:qFormat/>
    <w:rsid w:val="00704B7F"/>
  </w:style>
  <w:style w:type="paragraph" w:customStyle="1" w:styleId="ptx2">
    <w:name w:val="ptx2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704B7F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704B7F"/>
    <w:rPr>
      <w:b/>
    </w:rPr>
  </w:style>
  <w:style w:type="character" w:customStyle="1" w:styleId="ListLabel1">
    <w:name w:val="ListLabel 1"/>
    <w:uiPriority w:val="99"/>
    <w:qFormat/>
    <w:rsid w:val="00704B7F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704B7F"/>
  </w:style>
  <w:style w:type="character" w:customStyle="1" w:styleId="ListLabel3">
    <w:name w:val="ListLabel 3"/>
    <w:uiPriority w:val="99"/>
    <w:qFormat/>
    <w:rsid w:val="00704B7F"/>
    <w:rPr>
      <w:b/>
    </w:rPr>
  </w:style>
  <w:style w:type="character" w:customStyle="1" w:styleId="ListLabel4">
    <w:name w:val="ListLabel 4"/>
    <w:uiPriority w:val="99"/>
    <w:qFormat/>
    <w:rsid w:val="00704B7F"/>
  </w:style>
  <w:style w:type="character" w:customStyle="1" w:styleId="ListLabel5">
    <w:name w:val="ListLabel 5"/>
    <w:uiPriority w:val="99"/>
    <w:qFormat/>
    <w:rsid w:val="00704B7F"/>
    <w:rPr>
      <w:color w:val="00000A"/>
    </w:rPr>
  </w:style>
  <w:style w:type="character" w:customStyle="1" w:styleId="ListLabel6">
    <w:name w:val="ListLabel 6"/>
    <w:uiPriority w:val="99"/>
    <w:qFormat/>
    <w:rsid w:val="00704B7F"/>
    <w:rPr>
      <w:sz w:val="20"/>
    </w:rPr>
  </w:style>
  <w:style w:type="character" w:customStyle="1" w:styleId="2ff9">
    <w:name w:val="Название Знак2"/>
    <w:uiPriority w:val="99"/>
    <w:qFormat/>
    <w:locked/>
    <w:rsid w:val="00704B7F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704B7F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704B7F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704B7F"/>
    <w:rPr>
      <w:sz w:val="24"/>
    </w:rPr>
  </w:style>
  <w:style w:type="character" w:customStyle="1" w:styleId="2ffc">
    <w:name w:val="Текст выноски Знак2"/>
    <w:uiPriority w:val="99"/>
    <w:qFormat/>
    <w:locked/>
    <w:rsid w:val="00704B7F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704B7F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704B7F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704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704B7F"/>
  </w:style>
  <w:style w:type="character" w:customStyle="1" w:styleId="ft1846">
    <w:name w:val="ft1846"/>
    <w:uiPriority w:val="99"/>
    <w:qFormat/>
    <w:rsid w:val="00704B7F"/>
  </w:style>
  <w:style w:type="character" w:customStyle="1" w:styleId="ft1850">
    <w:name w:val="ft1850"/>
    <w:uiPriority w:val="99"/>
    <w:qFormat/>
    <w:rsid w:val="00704B7F"/>
  </w:style>
  <w:style w:type="character" w:customStyle="1" w:styleId="ft1994">
    <w:name w:val="ft1994"/>
    <w:uiPriority w:val="99"/>
    <w:qFormat/>
    <w:rsid w:val="00704B7F"/>
  </w:style>
  <w:style w:type="character" w:customStyle="1" w:styleId="ft2006">
    <w:name w:val="ft2006"/>
    <w:uiPriority w:val="99"/>
    <w:qFormat/>
    <w:rsid w:val="00704B7F"/>
  </w:style>
  <w:style w:type="character" w:customStyle="1" w:styleId="ft2181">
    <w:name w:val="ft2181"/>
    <w:uiPriority w:val="99"/>
    <w:qFormat/>
    <w:rsid w:val="00704B7F"/>
  </w:style>
  <w:style w:type="character" w:customStyle="1" w:styleId="ft2193">
    <w:name w:val="ft2193"/>
    <w:uiPriority w:val="99"/>
    <w:qFormat/>
    <w:rsid w:val="00704B7F"/>
  </w:style>
  <w:style w:type="character" w:customStyle="1" w:styleId="ft2205">
    <w:name w:val="ft2205"/>
    <w:uiPriority w:val="99"/>
    <w:qFormat/>
    <w:rsid w:val="00704B7F"/>
  </w:style>
  <w:style w:type="character" w:customStyle="1" w:styleId="ft2213">
    <w:name w:val="ft2213"/>
    <w:uiPriority w:val="99"/>
    <w:qFormat/>
    <w:rsid w:val="00704B7F"/>
  </w:style>
  <w:style w:type="character" w:customStyle="1" w:styleId="editsection">
    <w:name w:val="editsection"/>
    <w:uiPriority w:val="99"/>
    <w:qFormat/>
    <w:rsid w:val="00704B7F"/>
  </w:style>
  <w:style w:type="paragraph" w:customStyle="1" w:styleId="-10-11">
    <w:name w:val="А-10-11"/>
    <w:basedOn w:val="a2"/>
    <w:uiPriority w:val="99"/>
    <w:qFormat/>
    <w:rsid w:val="00704B7F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704B7F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704B7F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704B7F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704B7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704B7F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704B7F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704B7F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704B7F"/>
  </w:style>
  <w:style w:type="character" w:customStyle="1" w:styleId="1113">
    <w:name w:val="Сильное выделение111"/>
    <w:uiPriority w:val="99"/>
    <w:qFormat/>
    <w:rsid w:val="00704B7F"/>
    <w:rPr>
      <w:b/>
    </w:rPr>
  </w:style>
  <w:style w:type="paragraph" w:customStyle="1" w:styleId="HTML1a">
    <w:name w:val="Стандартный HTML1"/>
    <w:basedOn w:val="a2"/>
    <w:uiPriority w:val="99"/>
    <w:qFormat/>
    <w:rsid w:val="00704B7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704B7F"/>
  </w:style>
  <w:style w:type="character" w:customStyle="1" w:styleId="reference-text">
    <w:name w:val="reference-text"/>
    <w:uiPriority w:val="99"/>
    <w:qFormat/>
    <w:rsid w:val="00704B7F"/>
  </w:style>
  <w:style w:type="paragraph" w:customStyle="1" w:styleId="snip1">
    <w:name w:val="snip1"/>
    <w:basedOn w:val="a2"/>
    <w:uiPriority w:val="99"/>
    <w:qFormat/>
    <w:rsid w:val="00704B7F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704B7F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704B7F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704B7F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704B7F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704B7F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704B7F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704B7F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704B7F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704B7F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704B7F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704B7F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704B7F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704B7F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704B7F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704B7F"/>
    <w:rPr>
      <w:b/>
      <w:sz w:val="28"/>
    </w:rPr>
  </w:style>
  <w:style w:type="character" w:customStyle="1" w:styleId="4120">
    <w:name w:val="Знак Знак412"/>
    <w:uiPriority w:val="99"/>
    <w:qFormat/>
    <w:locked/>
    <w:rsid w:val="00704B7F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704B7F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704B7F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704B7F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704B7F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704B7F"/>
    <w:rPr>
      <w:sz w:val="24"/>
    </w:rPr>
  </w:style>
  <w:style w:type="character" w:customStyle="1" w:styleId="5120">
    <w:name w:val="Знак Знак512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704B7F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704B7F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704B7F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704B7F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704B7F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704B7F"/>
    <w:rPr>
      <w:sz w:val="16"/>
    </w:rPr>
  </w:style>
  <w:style w:type="character" w:customStyle="1" w:styleId="502">
    <w:name w:val="Знак Знак502"/>
    <w:uiPriority w:val="99"/>
    <w:qFormat/>
    <w:locked/>
    <w:rsid w:val="00704B7F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704B7F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704B7F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704B7F"/>
    <w:rPr>
      <w:sz w:val="24"/>
      <w:lang w:val="ru-RU" w:eastAsia="ru-RU"/>
    </w:rPr>
  </w:style>
  <w:style w:type="character" w:customStyle="1" w:styleId="5210">
    <w:name w:val="Знак5 Знак21"/>
    <w:uiPriority w:val="99"/>
    <w:rsid w:val="00704B7F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704B7F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704B7F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704B7F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704B7F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704B7F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704B7F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704B7F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704B7F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704B7F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704B7F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704B7F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704B7F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704B7F"/>
    <w:rPr>
      <w:b/>
      <w:sz w:val="28"/>
    </w:rPr>
  </w:style>
  <w:style w:type="character" w:customStyle="1" w:styleId="4130">
    <w:name w:val="Знак Знак413"/>
    <w:uiPriority w:val="99"/>
    <w:qFormat/>
    <w:locked/>
    <w:rsid w:val="00704B7F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704B7F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704B7F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704B7F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704B7F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704B7F"/>
    <w:rPr>
      <w:sz w:val="24"/>
    </w:rPr>
  </w:style>
  <w:style w:type="character" w:customStyle="1" w:styleId="513">
    <w:name w:val="Знак Знак513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704B7F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704B7F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704B7F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704B7F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704B7F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704B7F"/>
    <w:rPr>
      <w:sz w:val="16"/>
    </w:rPr>
  </w:style>
  <w:style w:type="character" w:customStyle="1" w:styleId="503">
    <w:name w:val="Знак Знак503"/>
    <w:uiPriority w:val="99"/>
    <w:qFormat/>
    <w:locked/>
    <w:rsid w:val="00704B7F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704B7F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704B7F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704B7F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704B7F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704B7F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704B7F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704B7F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704B7F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704B7F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704B7F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704B7F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704B7F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704B7F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704B7F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704B7F"/>
    <w:rPr>
      <w:b/>
      <w:sz w:val="28"/>
    </w:rPr>
  </w:style>
  <w:style w:type="character" w:customStyle="1" w:styleId="4140">
    <w:name w:val="Знак Знак414"/>
    <w:uiPriority w:val="99"/>
    <w:qFormat/>
    <w:locked/>
    <w:rsid w:val="00704B7F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704B7F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704B7F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704B7F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704B7F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704B7F"/>
    <w:rPr>
      <w:sz w:val="24"/>
    </w:rPr>
  </w:style>
  <w:style w:type="character" w:customStyle="1" w:styleId="514">
    <w:name w:val="Знак Знак514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704B7F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704B7F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704B7F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704B7F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704B7F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704B7F"/>
    <w:rPr>
      <w:sz w:val="16"/>
    </w:rPr>
  </w:style>
  <w:style w:type="character" w:customStyle="1" w:styleId="504">
    <w:name w:val="Знак Знак504"/>
    <w:uiPriority w:val="99"/>
    <w:qFormat/>
    <w:locked/>
    <w:rsid w:val="00704B7F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704B7F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704B7F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704B7F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704B7F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704B7F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704B7F"/>
    <w:rPr>
      <w:sz w:val="24"/>
    </w:rPr>
  </w:style>
  <w:style w:type="character" w:customStyle="1" w:styleId="77">
    <w:name w:val="Знак Знак77"/>
    <w:uiPriority w:val="99"/>
    <w:qFormat/>
    <w:rsid w:val="00704B7F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704B7F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704B7F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704B7F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704B7F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704B7F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704B7F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704B7F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704B7F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704B7F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704B7F"/>
    <w:rPr>
      <w:b/>
      <w:sz w:val="28"/>
    </w:rPr>
  </w:style>
  <w:style w:type="character" w:customStyle="1" w:styleId="415">
    <w:name w:val="Знак Знак415"/>
    <w:uiPriority w:val="99"/>
    <w:qFormat/>
    <w:locked/>
    <w:rsid w:val="00704B7F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704B7F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704B7F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704B7F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704B7F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704B7F"/>
    <w:rPr>
      <w:sz w:val="24"/>
    </w:rPr>
  </w:style>
  <w:style w:type="character" w:customStyle="1" w:styleId="515">
    <w:name w:val="Знак Знак515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704B7F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704B7F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704B7F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704B7F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704B7F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704B7F"/>
    <w:rPr>
      <w:sz w:val="16"/>
    </w:rPr>
  </w:style>
  <w:style w:type="character" w:customStyle="1" w:styleId="505">
    <w:name w:val="Знак Знак505"/>
    <w:uiPriority w:val="99"/>
    <w:qFormat/>
    <w:locked/>
    <w:rsid w:val="00704B7F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704B7F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704B7F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704B7F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704B7F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704B7F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704B7F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704B7F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704B7F"/>
    <w:rPr>
      <w:sz w:val="24"/>
    </w:rPr>
  </w:style>
  <w:style w:type="character" w:customStyle="1" w:styleId="780">
    <w:name w:val="Знак Знак78"/>
    <w:uiPriority w:val="99"/>
    <w:qFormat/>
    <w:rsid w:val="00704B7F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704B7F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704B7F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704B7F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704B7F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704B7F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704B7F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704B7F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704B7F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704B7F"/>
    <w:rPr>
      <w:b/>
      <w:sz w:val="28"/>
    </w:rPr>
  </w:style>
  <w:style w:type="character" w:customStyle="1" w:styleId="416">
    <w:name w:val="Знак Знак416"/>
    <w:uiPriority w:val="99"/>
    <w:qFormat/>
    <w:locked/>
    <w:rsid w:val="00704B7F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704B7F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704B7F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704B7F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704B7F"/>
    <w:rPr>
      <w:sz w:val="24"/>
    </w:rPr>
  </w:style>
  <w:style w:type="character" w:customStyle="1" w:styleId="516">
    <w:name w:val="Знак Знак516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704B7F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704B7F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704B7F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704B7F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704B7F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704B7F"/>
    <w:rPr>
      <w:sz w:val="16"/>
    </w:rPr>
  </w:style>
  <w:style w:type="character" w:customStyle="1" w:styleId="506">
    <w:name w:val="Знак Знак506"/>
    <w:uiPriority w:val="99"/>
    <w:qFormat/>
    <w:locked/>
    <w:rsid w:val="00704B7F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704B7F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704B7F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704B7F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704B7F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704B7F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704B7F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704B7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704B7F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704B7F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704B7F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704B7F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704B7F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704B7F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704B7F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704B7F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704B7F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704B7F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704B7F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704B7F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704B7F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704B7F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704B7F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704B7F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704B7F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704B7F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704B7F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704B7F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704B7F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704B7F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704B7F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704B7F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704B7F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704B7F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704B7F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704B7F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704B7F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704B7F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704B7F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704B7F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704B7F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704B7F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704B7F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704B7F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704B7F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704B7F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704B7F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704B7F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704B7F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704B7F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704B7F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704B7F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704B7F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704B7F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704B7F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704B7F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704B7F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704B7F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704B7F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704B7F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704B7F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704B7F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704B7F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704B7F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704B7F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704B7F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704B7F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704B7F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704B7F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704B7F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704B7F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704B7F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704B7F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704B7F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704B7F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704B7F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704B7F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704B7F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704B7F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704B7F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704B7F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704B7F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704B7F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704B7F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704B7F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704B7F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704B7F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704B7F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704B7F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704B7F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704B7F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704B7F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704B7F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704B7F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704B7F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704B7F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704B7F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704B7F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704B7F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704B7F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704B7F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704B7F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704B7F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704B7F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704B7F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704B7F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704B7F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704B7F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704B7F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704B7F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704B7F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704B7F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704B7F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704B7F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704B7F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704B7F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704B7F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704B7F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704B7F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704B7F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704B7F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704B7F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704B7F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704B7F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704B7F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704B7F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704B7F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704B7F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704B7F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704B7F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704B7F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704B7F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704B7F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704B7F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704B7F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704B7F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704B7F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704B7F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704B7F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704B7F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704B7F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704B7F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704B7F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704B7F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704B7F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704B7F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704B7F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704B7F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704B7F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704B7F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704B7F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704B7F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704B7F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704B7F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704B7F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704B7F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704B7F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704B7F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704B7F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704B7F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704B7F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704B7F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704B7F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704B7F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704B7F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704B7F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704B7F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704B7F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704B7F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704B7F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704B7F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704B7F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704B7F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704B7F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704B7F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704B7F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704B7F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704B7F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704B7F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704B7F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704B7F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704B7F"/>
    <w:rPr>
      <w:sz w:val="22"/>
    </w:rPr>
  </w:style>
  <w:style w:type="character" w:customStyle="1" w:styleId="useremail">
    <w:name w:val="useremail"/>
    <w:uiPriority w:val="99"/>
    <w:qFormat/>
    <w:rsid w:val="00704B7F"/>
    <w:rPr>
      <w:b/>
      <w:color w:val="555555"/>
    </w:rPr>
  </w:style>
  <w:style w:type="character" w:customStyle="1" w:styleId="sel1">
    <w:name w:val="sel1"/>
    <w:basedOn w:val="a3"/>
    <w:uiPriority w:val="99"/>
    <w:qFormat/>
    <w:rsid w:val="00704B7F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704B7F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704B7F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704B7F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704B7F"/>
    <w:rPr>
      <w:rFonts w:cs="Times New Roman"/>
    </w:rPr>
  </w:style>
  <w:style w:type="character" w:customStyle="1" w:styleId="at3">
    <w:name w:val="at3"/>
    <w:basedOn w:val="a3"/>
    <w:uiPriority w:val="99"/>
    <w:qFormat/>
    <w:rsid w:val="00704B7F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704B7F"/>
    <w:rPr>
      <w:rFonts w:cs="Times New Roman"/>
    </w:rPr>
  </w:style>
  <w:style w:type="character" w:customStyle="1" w:styleId="tooltipextranews">
    <w:name w:val="tooltip_extranews"/>
    <w:uiPriority w:val="99"/>
    <w:qFormat/>
    <w:rsid w:val="00704B7F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704B7F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704B7F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704B7F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704B7F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704B7F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704B7F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704B7F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704B7F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704B7F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704B7F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704B7F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704B7F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704B7F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704B7F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704B7F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704B7F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704B7F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704B7F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704B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704B7F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704B7F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704B7F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704B7F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704B7F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704B7F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704B7F"/>
  </w:style>
  <w:style w:type="character" w:customStyle="1" w:styleId="WW-Absatz-Standardschriftart">
    <w:name w:val="WW-Absatz-Standardschriftart"/>
    <w:uiPriority w:val="99"/>
    <w:qFormat/>
    <w:rsid w:val="00704B7F"/>
  </w:style>
  <w:style w:type="character" w:customStyle="1" w:styleId="FontStyle150">
    <w:name w:val="Font Style15"/>
    <w:basedOn w:val="1fff5"/>
    <w:uiPriority w:val="99"/>
    <w:qFormat/>
    <w:rsid w:val="00704B7F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704B7F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704B7F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704B7F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704B7F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704B7F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704B7F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704B7F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704B7F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704B7F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704B7F"/>
    <w:rPr>
      <w:rFonts w:cs="Times New Roman"/>
    </w:rPr>
  </w:style>
  <w:style w:type="character" w:customStyle="1" w:styleId="mr1">
    <w:name w:val="mr1"/>
    <w:basedOn w:val="a3"/>
    <w:uiPriority w:val="99"/>
    <w:qFormat/>
    <w:rsid w:val="00704B7F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704B7F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704B7F"/>
    <w:rPr>
      <w:rFonts w:cs="Times New Roman"/>
    </w:rPr>
  </w:style>
  <w:style w:type="character" w:customStyle="1" w:styleId="bod1">
    <w:name w:val="bod1"/>
    <w:basedOn w:val="a3"/>
    <w:uiPriority w:val="99"/>
    <w:qFormat/>
    <w:rsid w:val="00704B7F"/>
    <w:rPr>
      <w:rFonts w:cs="Times New Roman"/>
    </w:rPr>
  </w:style>
  <w:style w:type="paragraph" w:customStyle="1" w:styleId="911">
    <w:name w:val="Знак91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704B7F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704B7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704B7F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704B7F"/>
  </w:style>
  <w:style w:type="character" w:customStyle="1" w:styleId="contextualspellingandgrammarerror">
    <w:name w:val="contextualspellingandgrammarerror"/>
    <w:uiPriority w:val="99"/>
    <w:qFormat/>
    <w:rsid w:val="00704B7F"/>
  </w:style>
  <w:style w:type="character" w:customStyle="1" w:styleId="normaltextrun1">
    <w:name w:val="normaltextrun1"/>
    <w:uiPriority w:val="99"/>
    <w:qFormat/>
    <w:rsid w:val="00704B7F"/>
  </w:style>
  <w:style w:type="character" w:customStyle="1" w:styleId="eop">
    <w:name w:val="eop"/>
    <w:uiPriority w:val="99"/>
    <w:qFormat/>
    <w:rsid w:val="00704B7F"/>
  </w:style>
  <w:style w:type="character" w:customStyle="1" w:styleId="NormalWebChar">
    <w:name w:val="Normal (Web) Char"/>
    <w:uiPriority w:val="99"/>
    <w:qFormat/>
    <w:locked/>
    <w:rsid w:val="00704B7F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704B7F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704B7F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704B7F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704B7F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704B7F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704B7F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704B7F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704B7F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704B7F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704B7F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704B7F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704B7F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704B7F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704B7F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704B7F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704B7F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704B7F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704B7F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704B7F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704B7F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704B7F"/>
    <w:rPr>
      <w:b/>
      <w:sz w:val="28"/>
    </w:rPr>
  </w:style>
  <w:style w:type="character" w:customStyle="1" w:styleId="86">
    <w:name w:val="Знак Знак86"/>
    <w:uiPriority w:val="99"/>
    <w:rsid w:val="00704B7F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704B7F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704B7F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704B7F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704B7F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704B7F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704B7F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704B7F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704B7F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704B7F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704B7F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704B7F"/>
  </w:style>
  <w:style w:type="character" w:customStyle="1" w:styleId="2310">
    <w:name w:val="Знак Знак23 Знак1"/>
    <w:uiPriority w:val="99"/>
    <w:locked/>
    <w:rsid w:val="00704B7F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704B7F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704B7F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704B7F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704B7F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704B7F"/>
    <w:rPr>
      <w:sz w:val="24"/>
    </w:rPr>
  </w:style>
  <w:style w:type="character" w:customStyle="1" w:styleId="518">
    <w:name w:val="Знак Знак518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704B7F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704B7F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704B7F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704B7F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704B7F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704B7F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704B7F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704B7F"/>
    <w:rPr>
      <w:sz w:val="16"/>
    </w:rPr>
  </w:style>
  <w:style w:type="character" w:customStyle="1" w:styleId="508">
    <w:name w:val="Знак Знак508"/>
    <w:uiPriority w:val="99"/>
    <w:qFormat/>
    <w:locked/>
    <w:rsid w:val="00704B7F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704B7F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704B7F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704B7F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704B7F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704B7F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704B7F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704B7F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704B7F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704B7F"/>
    <w:rPr>
      <w:color w:val="808080"/>
    </w:rPr>
  </w:style>
  <w:style w:type="character" w:customStyle="1" w:styleId="552">
    <w:name w:val="Знак Знак552"/>
    <w:uiPriority w:val="99"/>
    <w:qFormat/>
    <w:locked/>
    <w:rsid w:val="00704B7F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704B7F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704B7F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704B7F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704B7F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704B7F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704B7F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704B7F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704B7F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704B7F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704B7F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704B7F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704B7F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704B7F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704B7F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704B7F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704B7F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704B7F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704B7F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704B7F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704B7F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704B7F"/>
    <w:rPr>
      <w:b/>
      <w:sz w:val="28"/>
    </w:rPr>
  </w:style>
  <w:style w:type="character" w:customStyle="1" w:styleId="702">
    <w:name w:val="Знак Знак702"/>
    <w:uiPriority w:val="99"/>
    <w:qFormat/>
    <w:rsid w:val="00704B7F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704B7F"/>
    <w:rPr>
      <w:b/>
      <w:sz w:val="28"/>
    </w:rPr>
  </w:style>
  <w:style w:type="character" w:customStyle="1" w:styleId="682">
    <w:name w:val="Знак Знак682"/>
    <w:uiPriority w:val="99"/>
    <w:qFormat/>
    <w:rsid w:val="00704B7F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704B7F"/>
    <w:rPr>
      <w:b/>
    </w:rPr>
  </w:style>
  <w:style w:type="paragraph" w:customStyle="1" w:styleId="HTML21">
    <w:name w:val="Стандартный HTML2"/>
    <w:basedOn w:val="a2"/>
    <w:uiPriority w:val="99"/>
    <w:qFormat/>
    <w:rsid w:val="00704B7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704B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704B7F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704B7F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704B7F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704B7F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704B7F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704B7F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704B7F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704B7F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704B7F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704B7F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704B7F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704B7F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704B7F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704B7F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704B7F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704B7F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704B7F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704B7F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704B7F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704B7F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704B7F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704B7F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704B7F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704B7F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704B7F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704B7F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704B7F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704B7F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704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704B7F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704B7F"/>
    <w:rPr>
      <w:sz w:val="24"/>
    </w:rPr>
  </w:style>
  <w:style w:type="character" w:customStyle="1" w:styleId="5170">
    <w:name w:val="Знак Знак517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704B7F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704B7F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704B7F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704B7F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704B7F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704B7F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704B7F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704B7F"/>
    <w:rPr>
      <w:sz w:val="16"/>
    </w:rPr>
  </w:style>
  <w:style w:type="character" w:customStyle="1" w:styleId="507">
    <w:name w:val="Знак Знак507"/>
    <w:uiPriority w:val="99"/>
    <w:qFormat/>
    <w:locked/>
    <w:rsid w:val="00704B7F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704B7F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704B7F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704B7F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704B7F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704B7F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704B7F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704B7F"/>
    <w:rPr>
      <w:color w:val="808080"/>
    </w:rPr>
  </w:style>
  <w:style w:type="character" w:customStyle="1" w:styleId="5510">
    <w:name w:val="Знак Знак551"/>
    <w:uiPriority w:val="99"/>
    <w:qFormat/>
    <w:locked/>
    <w:rsid w:val="00704B7F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704B7F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704B7F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704B7F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704B7F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704B7F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704B7F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704B7F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704B7F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704B7F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704B7F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704B7F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704B7F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704B7F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704B7F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704B7F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704B7F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704B7F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704B7F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704B7F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704B7F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704B7F"/>
    <w:rPr>
      <w:b/>
      <w:sz w:val="28"/>
    </w:rPr>
  </w:style>
  <w:style w:type="character" w:customStyle="1" w:styleId="701">
    <w:name w:val="Знак Знак701"/>
    <w:uiPriority w:val="99"/>
    <w:qFormat/>
    <w:rsid w:val="00704B7F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704B7F"/>
    <w:rPr>
      <w:b/>
      <w:sz w:val="28"/>
    </w:rPr>
  </w:style>
  <w:style w:type="character" w:customStyle="1" w:styleId="6810">
    <w:name w:val="Знак Знак681"/>
    <w:uiPriority w:val="99"/>
    <w:qFormat/>
    <w:rsid w:val="00704B7F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704B7F"/>
    <w:rPr>
      <w:b/>
    </w:rPr>
  </w:style>
  <w:style w:type="paragraph" w:customStyle="1" w:styleId="HTML31">
    <w:name w:val="Стандартный HTML3"/>
    <w:basedOn w:val="a2"/>
    <w:uiPriority w:val="99"/>
    <w:qFormat/>
    <w:rsid w:val="00704B7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704B7F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704B7F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704B7F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704B7F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704B7F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704B7F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704B7F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704B7F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704B7F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704B7F"/>
    <w:rPr>
      <w:b/>
    </w:rPr>
  </w:style>
  <w:style w:type="character" w:customStyle="1" w:styleId="1115">
    <w:name w:val="Слабая ссылка111"/>
    <w:uiPriority w:val="99"/>
    <w:qFormat/>
    <w:rsid w:val="00704B7F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704B7F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704B7F"/>
    <w:rPr>
      <w:b/>
      <w:smallCaps/>
      <w:spacing w:val="5"/>
    </w:rPr>
  </w:style>
  <w:style w:type="character" w:customStyle="1" w:styleId="3ff9">
    <w:name w:val="Замещающий текст3"/>
    <w:uiPriority w:val="99"/>
    <w:rsid w:val="00704B7F"/>
    <w:rPr>
      <w:color w:val="808080"/>
    </w:rPr>
  </w:style>
  <w:style w:type="character" w:customStyle="1" w:styleId="1260">
    <w:name w:val="Знак1 Знак Знак26"/>
    <w:uiPriority w:val="99"/>
    <w:locked/>
    <w:rsid w:val="00704B7F"/>
    <w:rPr>
      <w:sz w:val="24"/>
    </w:rPr>
  </w:style>
  <w:style w:type="character" w:customStyle="1" w:styleId="1272">
    <w:name w:val="Знак1 Знак Знак27"/>
    <w:uiPriority w:val="99"/>
    <w:locked/>
    <w:rsid w:val="00704B7F"/>
    <w:rPr>
      <w:sz w:val="24"/>
    </w:rPr>
  </w:style>
  <w:style w:type="character" w:customStyle="1" w:styleId="7d">
    <w:name w:val="Без интервала Знак7"/>
    <w:uiPriority w:val="99"/>
    <w:locked/>
    <w:rsid w:val="00704B7F"/>
    <w:rPr>
      <w:sz w:val="24"/>
      <w:lang w:eastAsia="en-US"/>
    </w:rPr>
  </w:style>
  <w:style w:type="character" w:customStyle="1" w:styleId="393">
    <w:name w:val="Знак Знак393"/>
    <w:uiPriority w:val="99"/>
    <w:rsid w:val="00704B7F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704B7F"/>
    <w:rPr>
      <w:b/>
      <w:sz w:val="28"/>
    </w:rPr>
  </w:style>
  <w:style w:type="character" w:customStyle="1" w:styleId="373">
    <w:name w:val="Знак Знак373"/>
    <w:uiPriority w:val="99"/>
    <w:rsid w:val="00704B7F"/>
    <w:rPr>
      <w:b/>
      <w:i/>
      <w:sz w:val="26"/>
    </w:rPr>
  </w:style>
  <w:style w:type="character" w:customStyle="1" w:styleId="363">
    <w:name w:val="Знак Знак363"/>
    <w:uiPriority w:val="99"/>
    <w:rsid w:val="00704B7F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704B7F"/>
    <w:rPr>
      <w:sz w:val="24"/>
      <w:lang w:val="ru-RU" w:eastAsia="ru-RU"/>
    </w:rPr>
  </w:style>
  <w:style w:type="character" w:customStyle="1" w:styleId="3430">
    <w:name w:val="Знак Знак343"/>
    <w:uiPriority w:val="99"/>
    <w:rsid w:val="00704B7F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704B7F"/>
    <w:rPr>
      <w:sz w:val="16"/>
    </w:rPr>
  </w:style>
  <w:style w:type="character" w:customStyle="1" w:styleId="Heading122">
    <w:name w:val="Heading 12 Знак Знак2"/>
    <w:uiPriority w:val="99"/>
    <w:qFormat/>
    <w:rsid w:val="00704B7F"/>
    <w:rPr>
      <w:rFonts w:ascii="Courier New" w:hAnsi="Courier New"/>
    </w:rPr>
  </w:style>
  <w:style w:type="character" w:customStyle="1" w:styleId="3140">
    <w:name w:val="Знак Знак314"/>
    <w:uiPriority w:val="99"/>
    <w:rsid w:val="00704B7F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704B7F"/>
    <w:rPr>
      <w:sz w:val="24"/>
    </w:rPr>
  </w:style>
  <w:style w:type="character" w:customStyle="1" w:styleId="293">
    <w:name w:val="Знак Знак293"/>
    <w:uiPriority w:val="99"/>
    <w:rsid w:val="00704B7F"/>
    <w:rPr>
      <w:sz w:val="24"/>
    </w:rPr>
  </w:style>
  <w:style w:type="character" w:customStyle="1" w:styleId="7130">
    <w:name w:val="Знак Знак713"/>
    <w:uiPriority w:val="99"/>
    <w:rsid w:val="00704B7F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704B7F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704B7F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704B7F"/>
    <w:rPr>
      <w:rFonts w:ascii="Tahoma" w:hAnsi="Tahoma"/>
    </w:rPr>
  </w:style>
  <w:style w:type="character" w:customStyle="1" w:styleId="273">
    <w:name w:val="Знак Знак273"/>
    <w:uiPriority w:val="99"/>
    <w:qFormat/>
    <w:rsid w:val="00704B7F"/>
    <w:rPr>
      <w:sz w:val="24"/>
    </w:rPr>
  </w:style>
  <w:style w:type="character" w:customStyle="1" w:styleId="1090">
    <w:name w:val="Знак Знак109"/>
    <w:uiPriority w:val="99"/>
    <w:locked/>
    <w:rsid w:val="00704B7F"/>
    <w:rPr>
      <w:sz w:val="16"/>
      <w:lang w:val="ru-RU" w:eastAsia="ru-RU"/>
    </w:rPr>
  </w:style>
  <w:style w:type="character" w:customStyle="1" w:styleId="626">
    <w:name w:val="Знак Знак626"/>
    <w:uiPriority w:val="99"/>
    <w:rsid w:val="00704B7F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704B7F"/>
    <w:rPr>
      <w:sz w:val="24"/>
      <w:lang w:val="en-US"/>
    </w:rPr>
  </w:style>
  <w:style w:type="character" w:customStyle="1" w:styleId="1231">
    <w:name w:val="Знак Знак123"/>
    <w:uiPriority w:val="99"/>
    <w:rsid w:val="00704B7F"/>
    <w:rPr>
      <w:sz w:val="16"/>
    </w:rPr>
  </w:style>
  <w:style w:type="character" w:customStyle="1" w:styleId="1350">
    <w:name w:val="Знак Знак135"/>
    <w:uiPriority w:val="99"/>
    <w:rsid w:val="00704B7F"/>
    <w:rPr>
      <w:lang w:val="ru-RU" w:eastAsia="ru-RU"/>
    </w:rPr>
  </w:style>
  <w:style w:type="character" w:customStyle="1" w:styleId="16100">
    <w:name w:val="Знак Знак1610"/>
    <w:uiPriority w:val="99"/>
    <w:locked/>
    <w:rsid w:val="00704B7F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704B7F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704B7F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704B7F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704B7F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704B7F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704B7F"/>
    <w:rPr>
      <w:rFonts w:ascii="Arial" w:hAnsi="Arial"/>
      <w:sz w:val="22"/>
    </w:rPr>
  </w:style>
  <w:style w:type="character" w:customStyle="1" w:styleId="199">
    <w:name w:val="Знак Знак199"/>
    <w:uiPriority w:val="99"/>
    <w:rsid w:val="00704B7F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704B7F"/>
    <w:rPr>
      <w:rFonts w:ascii="Courier New" w:hAnsi="Courier New"/>
    </w:rPr>
  </w:style>
  <w:style w:type="character" w:customStyle="1" w:styleId="179">
    <w:name w:val="Знак Знак179"/>
    <w:uiPriority w:val="99"/>
    <w:rsid w:val="00704B7F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704B7F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704B7F"/>
    <w:rPr>
      <w:sz w:val="24"/>
    </w:rPr>
  </w:style>
  <w:style w:type="character" w:customStyle="1" w:styleId="5200">
    <w:name w:val="Знак Знак520"/>
    <w:uiPriority w:val="99"/>
    <w:rsid w:val="00704B7F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704B7F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704B7F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704B7F"/>
    <w:rPr>
      <w:b/>
      <w:sz w:val="28"/>
    </w:rPr>
  </w:style>
  <w:style w:type="character" w:customStyle="1" w:styleId="800">
    <w:name w:val="Знак Знак80"/>
    <w:uiPriority w:val="99"/>
    <w:rsid w:val="00704B7F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704B7F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704B7F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704B7F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704B7F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704B7F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704B7F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704B7F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704B7F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704B7F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704B7F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704B7F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704B7F"/>
  </w:style>
  <w:style w:type="character" w:customStyle="1" w:styleId="2380">
    <w:name w:val="Знак Знак23 Знак8"/>
    <w:uiPriority w:val="99"/>
    <w:locked/>
    <w:rsid w:val="00704B7F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704B7F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704B7F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704B7F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704B7F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704B7F"/>
    <w:rPr>
      <w:sz w:val="24"/>
    </w:rPr>
  </w:style>
  <w:style w:type="character" w:customStyle="1" w:styleId="51100">
    <w:name w:val="Знак Знак5110"/>
    <w:uiPriority w:val="99"/>
    <w:locked/>
    <w:rsid w:val="00704B7F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704B7F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704B7F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704B7F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704B7F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704B7F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704B7F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704B7F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704B7F"/>
    <w:rPr>
      <w:sz w:val="16"/>
    </w:rPr>
  </w:style>
  <w:style w:type="character" w:customStyle="1" w:styleId="509">
    <w:name w:val="Знак Знак509"/>
    <w:uiPriority w:val="99"/>
    <w:locked/>
    <w:rsid w:val="00704B7F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704B7F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704B7F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704B7F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704B7F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704B7F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704B7F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704B7F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704B7F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704B7F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704B7F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704B7F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704B7F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704B7F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704B7F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704B7F"/>
    <w:rPr>
      <w:lang w:val="ru-RU" w:eastAsia="ru-RU"/>
    </w:rPr>
  </w:style>
  <w:style w:type="character" w:customStyle="1" w:styleId="563">
    <w:name w:val="Знак Знак563"/>
    <w:uiPriority w:val="99"/>
    <w:locked/>
    <w:rsid w:val="00704B7F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704B7F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704B7F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704B7F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704B7F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704B7F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704B7F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704B7F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704B7F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704B7F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704B7F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704B7F"/>
    <w:rPr>
      <w:b/>
      <w:sz w:val="28"/>
    </w:rPr>
  </w:style>
  <w:style w:type="character" w:customStyle="1" w:styleId="703">
    <w:name w:val="Знак Знак703"/>
    <w:uiPriority w:val="99"/>
    <w:rsid w:val="00704B7F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704B7F"/>
    <w:rPr>
      <w:b/>
      <w:sz w:val="28"/>
    </w:rPr>
  </w:style>
  <w:style w:type="character" w:customStyle="1" w:styleId="683">
    <w:name w:val="Знак Знак683"/>
    <w:uiPriority w:val="99"/>
    <w:rsid w:val="00704B7F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704B7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704B7F"/>
  </w:style>
  <w:style w:type="character" w:customStyle="1" w:styleId="HeaderChar2">
    <w:name w:val="Header Char2"/>
    <w:uiPriority w:val="99"/>
    <w:locked/>
    <w:rsid w:val="00704B7F"/>
    <w:rPr>
      <w:sz w:val="24"/>
    </w:rPr>
  </w:style>
  <w:style w:type="character" w:customStyle="1" w:styleId="FooterChar2">
    <w:name w:val="Footer Char2"/>
    <w:uiPriority w:val="99"/>
    <w:locked/>
    <w:rsid w:val="00704B7F"/>
    <w:rPr>
      <w:sz w:val="24"/>
    </w:rPr>
  </w:style>
  <w:style w:type="character" w:customStyle="1" w:styleId="EndnoteTextChar2">
    <w:name w:val="Endnote Text Char2"/>
    <w:uiPriority w:val="99"/>
    <w:locked/>
    <w:rsid w:val="00704B7F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704B7F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704B7F"/>
    <w:rPr>
      <w:sz w:val="24"/>
      <w:lang w:val="en-US"/>
    </w:rPr>
  </w:style>
  <w:style w:type="character" w:customStyle="1" w:styleId="SubtitleChar2">
    <w:name w:val="Subtitle Char2"/>
    <w:uiPriority w:val="99"/>
    <w:locked/>
    <w:rsid w:val="00704B7F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704B7F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704B7F"/>
    <w:rPr>
      <w:sz w:val="24"/>
    </w:rPr>
  </w:style>
  <w:style w:type="character" w:customStyle="1" w:styleId="BodyTextIndent2Char2">
    <w:name w:val="Body Text Indent 2 Char2"/>
    <w:uiPriority w:val="99"/>
    <w:locked/>
    <w:rsid w:val="00704B7F"/>
    <w:rPr>
      <w:sz w:val="24"/>
    </w:rPr>
  </w:style>
  <w:style w:type="character" w:customStyle="1" w:styleId="BodyTextIndent3Char2">
    <w:name w:val="Body Text Indent 3 Char2"/>
    <w:uiPriority w:val="99"/>
    <w:locked/>
    <w:rsid w:val="00704B7F"/>
    <w:rPr>
      <w:sz w:val="16"/>
    </w:rPr>
  </w:style>
  <w:style w:type="character" w:customStyle="1" w:styleId="DocumentMapChar2">
    <w:name w:val="Document Map Char2"/>
    <w:uiPriority w:val="99"/>
    <w:locked/>
    <w:rsid w:val="00704B7F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704B7F"/>
    <w:rPr>
      <w:sz w:val="16"/>
    </w:rPr>
  </w:style>
  <w:style w:type="character" w:customStyle="1" w:styleId="BalloonTextChar2">
    <w:name w:val="Balloon Text Char2"/>
    <w:uiPriority w:val="99"/>
    <w:locked/>
    <w:rsid w:val="00704B7F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704B7F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704B7F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704B7F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704B7F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704B7F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704B7F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704B7F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704B7F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704B7F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704B7F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704B7F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704B7F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704B7F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704B7F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704B7F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704B7F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704B7F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704B7F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704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704B7F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704B7F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704B7F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704B7F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704B7F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704B7F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704B7F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704B7F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704B7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704B7F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704B7F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704B7F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704B7F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704B7F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704B7F"/>
    <w:rPr>
      <w:i/>
      <w:color w:val="808080"/>
    </w:rPr>
  </w:style>
  <w:style w:type="character" w:customStyle="1" w:styleId="DefaultParagraphFont1">
    <w:name w:val="Default Paragraph Font1"/>
    <w:uiPriority w:val="99"/>
    <w:rsid w:val="00704B7F"/>
  </w:style>
  <w:style w:type="character" w:customStyle="1" w:styleId="PlaceholderText1">
    <w:name w:val="Placeholder Text1"/>
    <w:uiPriority w:val="99"/>
    <w:rsid w:val="00704B7F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704B7F"/>
    <w:rPr>
      <w:b/>
    </w:rPr>
  </w:style>
  <w:style w:type="character" w:customStyle="1" w:styleId="1102">
    <w:name w:val="Знак Знак110"/>
    <w:uiPriority w:val="99"/>
    <w:qFormat/>
    <w:rsid w:val="00704B7F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704B7F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704B7F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704B7F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704B7F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704B7F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704B7F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704B7F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704B7F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704B7F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704B7F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704B7F"/>
  </w:style>
  <w:style w:type="paragraph" w:customStyle="1" w:styleId="3ffb">
    <w:name w:val="Подзаголовок3"/>
    <w:basedOn w:val="a2"/>
    <w:uiPriority w:val="99"/>
    <w:qFormat/>
    <w:rsid w:val="00704B7F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704B7F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704B7F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704B7F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704B7F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704B7F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704B7F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704B7F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704B7F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704B7F"/>
    <w:rPr>
      <w:sz w:val="16"/>
    </w:rPr>
  </w:style>
  <w:style w:type="character" w:customStyle="1" w:styleId="1211">
    <w:name w:val="Знак Знак121"/>
    <w:uiPriority w:val="99"/>
    <w:qFormat/>
    <w:locked/>
    <w:rsid w:val="00704B7F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704B7F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704B7F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704B7F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704B7F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704B7F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704B7F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704B7F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704B7F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704B7F"/>
    <w:rPr>
      <w:b/>
      <w:i/>
      <w:color w:val="4F81BD"/>
    </w:rPr>
  </w:style>
  <w:style w:type="character" w:customStyle="1" w:styleId="2fffb">
    <w:name w:val="Слабая ссылка2"/>
    <w:uiPriority w:val="99"/>
    <w:rsid w:val="00704B7F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704B7F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704B7F"/>
    <w:rPr>
      <w:b/>
      <w:smallCaps/>
      <w:spacing w:val="5"/>
    </w:rPr>
  </w:style>
  <w:style w:type="character" w:customStyle="1" w:styleId="4fc">
    <w:name w:val="Замещающий текст4"/>
    <w:uiPriority w:val="99"/>
    <w:rsid w:val="00704B7F"/>
    <w:rPr>
      <w:color w:val="808080"/>
    </w:rPr>
  </w:style>
  <w:style w:type="character" w:customStyle="1" w:styleId="Heading4Char1">
    <w:name w:val="Heading 4 Char1"/>
    <w:uiPriority w:val="99"/>
    <w:locked/>
    <w:rsid w:val="00704B7F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704B7F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704B7F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704B7F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704B7F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704B7F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704B7F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704B7F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704B7F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704B7F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704B7F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704B7F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704B7F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704B7F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704B7F"/>
    <w:rPr>
      <w:rFonts w:cs="Times New Roman"/>
    </w:rPr>
  </w:style>
  <w:style w:type="paragraph" w:customStyle="1" w:styleId="10d">
    <w:name w:val="Обычный10"/>
    <w:uiPriority w:val="99"/>
    <w:qFormat/>
    <w:rsid w:val="00704B7F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704B7F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704B7F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704B7F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704B7F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704B7F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704B7F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704B7F"/>
    <w:rPr>
      <w:sz w:val="24"/>
    </w:rPr>
  </w:style>
  <w:style w:type="character" w:customStyle="1" w:styleId="624">
    <w:name w:val="Знак Знак624"/>
    <w:uiPriority w:val="99"/>
    <w:locked/>
    <w:rsid w:val="00704B7F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704B7F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704B7F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704B7F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704B7F"/>
    <w:rPr>
      <w:b/>
    </w:rPr>
  </w:style>
  <w:style w:type="character" w:customStyle="1" w:styleId="affffffffff">
    <w:name w:val="текст Знак Знак"/>
    <w:uiPriority w:val="99"/>
    <w:qFormat/>
    <w:rsid w:val="00704B7F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704B7F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704B7F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704B7F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704B7F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704B7F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704B7F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704B7F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704B7F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704B7F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704B7F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704B7F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704B7F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704B7F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704B7F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704B7F"/>
    <w:rPr>
      <w:rFonts w:cs="Times New Roman"/>
    </w:rPr>
  </w:style>
  <w:style w:type="character" w:customStyle="1" w:styleId="ft1067">
    <w:name w:val="ft1067"/>
    <w:basedOn w:val="a3"/>
    <w:uiPriority w:val="99"/>
    <w:qFormat/>
    <w:rsid w:val="00704B7F"/>
    <w:rPr>
      <w:rFonts w:cs="Times New Roman"/>
    </w:rPr>
  </w:style>
  <w:style w:type="character" w:customStyle="1" w:styleId="ft1144">
    <w:name w:val="ft1144"/>
    <w:basedOn w:val="a3"/>
    <w:uiPriority w:val="99"/>
    <w:qFormat/>
    <w:rsid w:val="00704B7F"/>
    <w:rPr>
      <w:rFonts w:cs="Times New Roman"/>
    </w:rPr>
  </w:style>
  <w:style w:type="character" w:customStyle="1" w:styleId="ft1207">
    <w:name w:val="ft1207"/>
    <w:basedOn w:val="a3"/>
    <w:uiPriority w:val="99"/>
    <w:qFormat/>
    <w:rsid w:val="00704B7F"/>
    <w:rPr>
      <w:rFonts w:cs="Times New Roman"/>
    </w:rPr>
  </w:style>
  <w:style w:type="character" w:customStyle="1" w:styleId="ft1213">
    <w:name w:val="ft1213"/>
    <w:basedOn w:val="a3"/>
    <w:uiPriority w:val="99"/>
    <w:qFormat/>
    <w:rsid w:val="00704B7F"/>
    <w:rPr>
      <w:rFonts w:cs="Times New Roman"/>
    </w:rPr>
  </w:style>
  <w:style w:type="character" w:customStyle="1" w:styleId="ft1214">
    <w:name w:val="ft1214"/>
    <w:basedOn w:val="a3"/>
    <w:uiPriority w:val="99"/>
    <w:qFormat/>
    <w:rsid w:val="00704B7F"/>
    <w:rPr>
      <w:rFonts w:cs="Times New Roman"/>
    </w:rPr>
  </w:style>
  <w:style w:type="character" w:customStyle="1" w:styleId="ft1289">
    <w:name w:val="ft1289"/>
    <w:basedOn w:val="a3"/>
    <w:uiPriority w:val="99"/>
    <w:qFormat/>
    <w:rsid w:val="00704B7F"/>
    <w:rPr>
      <w:rFonts w:cs="Times New Roman"/>
    </w:rPr>
  </w:style>
  <w:style w:type="character" w:customStyle="1" w:styleId="ft1311">
    <w:name w:val="ft1311"/>
    <w:basedOn w:val="a3"/>
    <w:uiPriority w:val="99"/>
    <w:qFormat/>
    <w:rsid w:val="00704B7F"/>
    <w:rPr>
      <w:rFonts w:cs="Times New Roman"/>
    </w:rPr>
  </w:style>
  <w:style w:type="character" w:customStyle="1" w:styleId="ft3008">
    <w:name w:val="ft3008"/>
    <w:basedOn w:val="a3"/>
    <w:uiPriority w:val="99"/>
    <w:qFormat/>
    <w:rsid w:val="00704B7F"/>
    <w:rPr>
      <w:rFonts w:cs="Times New Roman"/>
    </w:rPr>
  </w:style>
  <w:style w:type="character" w:customStyle="1" w:styleId="ft3181">
    <w:name w:val="ft3181"/>
    <w:basedOn w:val="a3"/>
    <w:uiPriority w:val="99"/>
    <w:qFormat/>
    <w:rsid w:val="00704B7F"/>
    <w:rPr>
      <w:rFonts w:cs="Times New Roman"/>
    </w:rPr>
  </w:style>
  <w:style w:type="character" w:customStyle="1" w:styleId="ft722">
    <w:name w:val="ft722"/>
    <w:basedOn w:val="a3"/>
    <w:uiPriority w:val="99"/>
    <w:qFormat/>
    <w:rsid w:val="00704B7F"/>
    <w:rPr>
      <w:rFonts w:cs="Times New Roman"/>
    </w:rPr>
  </w:style>
  <w:style w:type="character" w:customStyle="1" w:styleId="ft728">
    <w:name w:val="ft728"/>
    <w:basedOn w:val="a3"/>
    <w:uiPriority w:val="99"/>
    <w:qFormat/>
    <w:rsid w:val="00704B7F"/>
    <w:rPr>
      <w:rFonts w:cs="Times New Roman"/>
    </w:rPr>
  </w:style>
  <w:style w:type="character" w:customStyle="1" w:styleId="ft730">
    <w:name w:val="ft730"/>
    <w:basedOn w:val="a3"/>
    <w:uiPriority w:val="99"/>
    <w:qFormat/>
    <w:rsid w:val="00704B7F"/>
    <w:rPr>
      <w:rFonts w:cs="Times New Roman"/>
    </w:rPr>
  </w:style>
  <w:style w:type="character" w:customStyle="1" w:styleId="ft72">
    <w:name w:val="ft72"/>
    <w:basedOn w:val="a3"/>
    <w:uiPriority w:val="99"/>
    <w:qFormat/>
    <w:rsid w:val="00704B7F"/>
    <w:rPr>
      <w:rFonts w:cs="Times New Roman"/>
    </w:rPr>
  </w:style>
  <w:style w:type="character" w:customStyle="1" w:styleId="ft731">
    <w:name w:val="ft731"/>
    <w:basedOn w:val="a3"/>
    <w:uiPriority w:val="99"/>
    <w:qFormat/>
    <w:rsid w:val="00704B7F"/>
    <w:rPr>
      <w:rFonts w:cs="Times New Roman"/>
    </w:rPr>
  </w:style>
  <w:style w:type="character" w:customStyle="1" w:styleId="ft732">
    <w:name w:val="ft732"/>
    <w:basedOn w:val="a3"/>
    <w:uiPriority w:val="99"/>
    <w:qFormat/>
    <w:rsid w:val="00704B7F"/>
    <w:rPr>
      <w:rFonts w:cs="Times New Roman"/>
    </w:rPr>
  </w:style>
  <w:style w:type="character" w:customStyle="1" w:styleId="ft735">
    <w:name w:val="ft735"/>
    <w:basedOn w:val="a3"/>
    <w:uiPriority w:val="99"/>
    <w:qFormat/>
    <w:rsid w:val="00704B7F"/>
    <w:rPr>
      <w:rFonts w:cs="Times New Roman"/>
    </w:rPr>
  </w:style>
  <w:style w:type="character" w:customStyle="1" w:styleId="ft738">
    <w:name w:val="ft738"/>
    <w:basedOn w:val="a3"/>
    <w:uiPriority w:val="99"/>
    <w:qFormat/>
    <w:rsid w:val="00704B7F"/>
    <w:rPr>
      <w:rFonts w:cs="Times New Roman"/>
    </w:rPr>
  </w:style>
  <w:style w:type="character" w:customStyle="1" w:styleId="ft747">
    <w:name w:val="ft747"/>
    <w:basedOn w:val="a3"/>
    <w:uiPriority w:val="99"/>
    <w:qFormat/>
    <w:rsid w:val="00704B7F"/>
    <w:rPr>
      <w:rFonts w:cs="Times New Roman"/>
    </w:rPr>
  </w:style>
  <w:style w:type="character" w:customStyle="1" w:styleId="ft758">
    <w:name w:val="ft758"/>
    <w:basedOn w:val="a3"/>
    <w:uiPriority w:val="99"/>
    <w:qFormat/>
    <w:rsid w:val="00704B7F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704B7F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704B7F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704B7F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704B7F"/>
    <w:rPr>
      <w:rFonts w:cs="Times New Roman"/>
    </w:rPr>
  </w:style>
  <w:style w:type="character" w:customStyle="1" w:styleId="ft2109">
    <w:name w:val="ft2109"/>
    <w:basedOn w:val="a3"/>
    <w:uiPriority w:val="99"/>
    <w:qFormat/>
    <w:rsid w:val="00704B7F"/>
    <w:rPr>
      <w:rFonts w:cs="Times New Roman"/>
    </w:rPr>
  </w:style>
  <w:style w:type="character" w:customStyle="1" w:styleId="ft2121">
    <w:name w:val="ft2121"/>
    <w:basedOn w:val="a3"/>
    <w:uiPriority w:val="99"/>
    <w:qFormat/>
    <w:rsid w:val="00704B7F"/>
    <w:rPr>
      <w:rFonts w:cs="Times New Roman"/>
    </w:rPr>
  </w:style>
  <w:style w:type="character" w:customStyle="1" w:styleId="ft2130">
    <w:name w:val="ft2130"/>
    <w:basedOn w:val="a3"/>
    <w:uiPriority w:val="99"/>
    <w:qFormat/>
    <w:rsid w:val="00704B7F"/>
    <w:rPr>
      <w:rFonts w:cs="Times New Roman"/>
    </w:rPr>
  </w:style>
  <w:style w:type="character" w:customStyle="1" w:styleId="ft24421">
    <w:name w:val="ft24421"/>
    <w:uiPriority w:val="99"/>
    <w:qFormat/>
    <w:rsid w:val="00704B7F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704B7F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704B7F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704B7F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704B7F"/>
    <w:rPr>
      <w:rFonts w:cs="Times New Roman"/>
    </w:rPr>
  </w:style>
  <w:style w:type="character" w:customStyle="1" w:styleId="rvts15">
    <w:name w:val="rvts15"/>
    <w:basedOn w:val="a3"/>
    <w:uiPriority w:val="99"/>
    <w:qFormat/>
    <w:rsid w:val="00704B7F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704B7F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704B7F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704B7F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704B7F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704B7F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704B7F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704B7F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704B7F"/>
    <w:rPr>
      <w:rFonts w:cs="Times New Roman"/>
    </w:rPr>
  </w:style>
  <w:style w:type="character" w:customStyle="1" w:styleId="ft404">
    <w:name w:val="ft404"/>
    <w:basedOn w:val="a3"/>
    <w:uiPriority w:val="99"/>
    <w:qFormat/>
    <w:rsid w:val="00704B7F"/>
    <w:rPr>
      <w:rFonts w:cs="Times New Roman"/>
    </w:rPr>
  </w:style>
  <w:style w:type="character" w:customStyle="1" w:styleId="ft2">
    <w:name w:val="ft2"/>
    <w:basedOn w:val="a3"/>
    <w:uiPriority w:val="99"/>
    <w:qFormat/>
    <w:rsid w:val="00704B7F"/>
    <w:rPr>
      <w:rFonts w:cs="Times New Roman"/>
    </w:rPr>
  </w:style>
  <w:style w:type="character" w:customStyle="1" w:styleId="ft405">
    <w:name w:val="ft405"/>
    <w:basedOn w:val="a3"/>
    <w:uiPriority w:val="99"/>
    <w:qFormat/>
    <w:rsid w:val="00704B7F"/>
    <w:rPr>
      <w:rFonts w:cs="Times New Roman"/>
    </w:rPr>
  </w:style>
  <w:style w:type="character" w:customStyle="1" w:styleId="ft407">
    <w:name w:val="ft407"/>
    <w:basedOn w:val="a3"/>
    <w:uiPriority w:val="99"/>
    <w:qFormat/>
    <w:rsid w:val="00704B7F"/>
    <w:rPr>
      <w:rFonts w:cs="Times New Roman"/>
    </w:rPr>
  </w:style>
  <w:style w:type="character" w:customStyle="1" w:styleId="ft411">
    <w:name w:val="ft411"/>
    <w:basedOn w:val="a3"/>
    <w:uiPriority w:val="99"/>
    <w:qFormat/>
    <w:rsid w:val="00704B7F"/>
    <w:rPr>
      <w:rFonts w:cs="Times New Roman"/>
    </w:rPr>
  </w:style>
  <w:style w:type="character" w:customStyle="1" w:styleId="ft416">
    <w:name w:val="ft416"/>
    <w:basedOn w:val="a3"/>
    <w:uiPriority w:val="99"/>
    <w:qFormat/>
    <w:rsid w:val="00704B7F"/>
    <w:rPr>
      <w:rFonts w:cs="Times New Roman"/>
    </w:rPr>
  </w:style>
  <w:style w:type="character" w:customStyle="1" w:styleId="ft438">
    <w:name w:val="ft438"/>
    <w:basedOn w:val="a3"/>
    <w:uiPriority w:val="99"/>
    <w:qFormat/>
    <w:rsid w:val="00704B7F"/>
    <w:rPr>
      <w:rFonts w:cs="Times New Roman"/>
    </w:rPr>
  </w:style>
  <w:style w:type="character" w:customStyle="1" w:styleId="ft461">
    <w:name w:val="ft461"/>
    <w:basedOn w:val="a3"/>
    <w:uiPriority w:val="99"/>
    <w:qFormat/>
    <w:rsid w:val="00704B7F"/>
    <w:rPr>
      <w:rFonts w:cs="Times New Roman"/>
    </w:rPr>
  </w:style>
  <w:style w:type="character" w:customStyle="1" w:styleId="ft485">
    <w:name w:val="ft485"/>
    <w:basedOn w:val="a3"/>
    <w:uiPriority w:val="99"/>
    <w:qFormat/>
    <w:rsid w:val="00704B7F"/>
    <w:rPr>
      <w:rFonts w:cs="Times New Roman"/>
    </w:rPr>
  </w:style>
  <w:style w:type="character" w:customStyle="1" w:styleId="ft507">
    <w:name w:val="ft507"/>
    <w:basedOn w:val="a3"/>
    <w:uiPriority w:val="99"/>
    <w:qFormat/>
    <w:rsid w:val="00704B7F"/>
    <w:rPr>
      <w:rFonts w:cs="Times New Roman"/>
    </w:rPr>
  </w:style>
  <w:style w:type="character" w:customStyle="1" w:styleId="ft464">
    <w:name w:val="ft464"/>
    <w:basedOn w:val="a3"/>
    <w:uiPriority w:val="99"/>
    <w:qFormat/>
    <w:rsid w:val="00704B7F"/>
    <w:rPr>
      <w:rFonts w:cs="Times New Roman"/>
    </w:rPr>
  </w:style>
  <w:style w:type="character" w:customStyle="1" w:styleId="ft515">
    <w:name w:val="ft515"/>
    <w:basedOn w:val="a3"/>
    <w:uiPriority w:val="99"/>
    <w:qFormat/>
    <w:rsid w:val="00704B7F"/>
    <w:rPr>
      <w:rFonts w:cs="Times New Roman"/>
    </w:rPr>
  </w:style>
  <w:style w:type="character" w:customStyle="1" w:styleId="ft518">
    <w:name w:val="ft518"/>
    <w:basedOn w:val="a3"/>
    <w:uiPriority w:val="99"/>
    <w:qFormat/>
    <w:rsid w:val="00704B7F"/>
    <w:rPr>
      <w:rFonts w:cs="Times New Roman"/>
    </w:rPr>
  </w:style>
  <w:style w:type="character" w:customStyle="1" w:styleId="ft521">
    <w:name w:val="ft521"/>
    <w:basedOn w:val="a3"/>
    <w:uiPriority w:val="99"/>
    <w:qFormat/>
    <w:rsid w:val="00704B7F"/>
    <w:rPr>
      <w:rFonts w:cs="Times New Roman"/>
    </w:rPr>
  </w:style>
  <w:style w:type="character" w:customStyle="1" w:styleId="ft525">
    <w:name w:val="ft525"/>
    <w:basedOn w:val="a3"/>
    <w:uiPriority w:val="99"/>
    <w:qFormat/>
    <w:rsid w:val="00704B7F"/>
    <w:rPr>
      <w:rFonts w:cs="Times New Roman"/>
    </w:rPr>
  </w:style>
  <w:style w:type="character" w:customStyle="1" w:styleId="ft549">
    <w:name w:val="ft549"/>
    <w:basedOn w:val="a3"/>
    <w:uiPriority w:val="99"/>
    <w:qFormat/>
    <w:rsid w:val="00704B7F"/>
    <w:rPr>
      <w:rFonts w:cs="Times New Roman"/>
    </w:rPr>
  </w:style>
  <w:style w:type="character" w:customStyle="1" w:styleId="ft554">
    <w:name w:val="ft554"/>
    <w:basedOn w:val="a3"/>
    <w:uiPriority w:val="99"/>
    <w:qFormat/>
    <w:rsid w:val="00704B7F"/>
    <w:rPr>
      <w:rFonts w:cs="Times New Roman"/>
    </w:rPr>
  </w:style>
  <w:style w:type="character" w:customStyle="1" w:styleId="ft557">
    <w:name w:val="ft557"/>
    <w:basedOn w:val="a3"/>
    <w:uiPriority w:val="99"/>
    <w:qFormat/>
    <w:rsid w:val="00704B7F"/>
    <w:rPr>
      <w:rFonts w:cs="Times New Roman"/>
    </w:rPr>
  </w:style>
  <w:style w:type="character" w:customStyle="1" w:styleId="ft561">
    <w:name w:val="ft561"/>
    <w:basedOn w:val="a3"/>
    <w:uiPriority w:val="99"/>
    <w:qFormat/>
    <w:rsid w:val="00704B7F"/>
    <w:rPr>
      <w:rFonts w:cs="Times New Roman"/>
    </w:rPr>
  </w:style>
  <w:style w:type="character" w:customStyle="1" w:styleId="ft565">
    <w:name w:val="ft565"/>
    <w:basedOn w:val="a3"/>
    <w:uiPriority w:val="99"/>
    <w:qFormat/>
    <w:rsid w:val="00704B7F"/>
    <w:rPr>
      <w:rFonts w:cs="Times New Roman"/>
    </w:rPr>
  </w:style>
  <w:style w:type="character" w:customStyle="1" w:styleId="ft570">
    <w:name w:val="ft570"/>
    <w:basedOn w:val="a3"/>
    <w:uiPriority w:val="99"/>
    <w:qFormat/>
    <w:rsid w:val="00704B7F"/>
    <w:rPr>
      <w:rFonts w:cs="Times New Roman"/>
    </w:rPr>
  </w:style>
  <w:style w:type="character" w:customStyle="1" w:styleId="ft594">
    <w:name w:val="ft594"/>
    <w:basedOn w:val="a3"/>
    <w:uiPriority w:val="99"/>
    <w:qFormat/>
    <w:rsid w:val="00704B7F"/>
    <w:rPr>
      <w:rFonts w:cs="Times New Roman"/>
    </w:rPr>
  </w:style>
  <w:style w:type="character" w:customStyle="1" w:styleId="ft600">
    <w:name w:val="ft600"/>
    <w:basedOn w:val="a3"/>
    <w:uiPriority w:val="99"/>
    <w:qFormat/>
    <w:rsid w:val="00704B7F"/>
    <w:rPr>
      <w:rFonts w:cs="Times New Roman"/>
    </w:rPr>
  </w:style>
  <w:style w:type="character" w:customStyle="1" w:styleId="ft625">
    <w:name w:val="ft625"/>
    <w:basedOn w:val="a3"/>
    <w:uiPriority w:val="99"/>
    <w:qFormat/>
    <w:rsid w:val="00704B7F"/>
    <w:rPr>
      <w:rFonts w:cs="Times New Roman"/>
    </w:rPr>
  </w:style>
  <w:style w:type="character" w:customStyle="1" w:styleId="ft646">
    <w:name w:val="ft646"/>
    <w:basedOn w:val="a3"/>
    <w:uiPriority w:val="99"/>
    <w:qFormat/>
    <w:rsid w:val="00704B7F"/>
    <w:rPr>
      <w:rFonts w:cs="Times New Roman"/>
    </w:rPr>
  </w:style>
  <w:style w:type="character" w:customStyle="1" w:styleId="ft648">
    <w:name w:val="ft648"/>
    <w:basedOn w:val="a3"/>
    <w:uiPriority w:val="99"/>
    <w:qFormat/>
    <w:rsid w:val="00704B7F"/>
    <w:rPr>
      <w:rFonts w:cs="Times New Roman"/>
    </w:rPr>
  </w:style>
  <w:style w:type="character" w:customStyle="1" w:styleId="ft650">
    <w:name w:val="ft650"/>
    <w:basedOn w:val="a3"/>
    <w:uiPriority w:val="99"/>
    <w:qFormat/>
    <w:rsid w:val="00704B7F"/>
    <w:rPr>
      <w:rFonts w:cs="Times New Roman"/>
    </w:rPr>
  </w:style>
  <w:style w:type="character" w:customStyle="1" w:styleId="ft651">
    <w:name w:val="ft651"/>
    <w:basedOn w:val="a3"/>
    <w:uiPriority w:val="99"/>
    <w:qFormat/>
    <w:rsid w:val="00704B7F"/>
    <w:rPr>
      <w:rFonts w:cs="Times New Roman"/>
    </w:rPr>
  </w:style>
  <w:style w:type="character" w:customStyle="1" w:styleId="ft654">
    <w:name w:val="ft654"/>
    <w:basedOn w:val="a3"/>
    <w:uiPriority w:val="99"/>
    <w:qFormat/>
    <w:rsid w:val="00704B7F"/>
    <w:rPr>
      <w:rFonts w:cs="Times New Roman"/>
    </w:rPr>
  </w:style>
  <w:style w:type="character" w:customStyle="1" w:styleId="ft655">
    <w:name w:val="ft655"/>
    <w:basedOn w:val="a3"/>
    <w:uiPriority w:val="99"/>
    <w:qFormat/>
    <w:rsid w:val="00704B7F"/>
    <w:rPr>
      <w:rFonts w:cs="Times New Roman"/>
    </w:rPr>
  </w:style>
  <w:style w:type="character" w:customStyle="1" w:styleId="ft674">
    <w:name w:val="ft674"/>
    <w:basedOn w:val="a3"/>
    <w:uiPriority w:val="99"/>
    <w:qFormat/>
    <w:rsid w:val="00704B7F"/>
    <w:rPr>
      <w:rFonts w:cs="Times New Roman"/>
    </w:rPr>
  </w:style>
  <w:style w:type="character" w:customStyle="1" w:styleId="ft698">
    <w:name w:val="ft698"/>
    <w:basedOn w:val="a3"/>
    <w:uiPriority w:val="99"/>
    <w:qFormat/>
    <w:rsid w:val="00704B7F"/>
    <w:rPr>
      <w:rFonts w:cs="Times New Roman"/>
    </w:rPr>
  </w:style>
  <w:style w:type="character" w:customStyle="1" w:styleId="ft709">
    <w:name w:val="ft709"/>
    <w:basedOn w:val="a3"/>
    <w:uiPriority w:val="99"/>
    <w:qFormat/>
    <w:rsid w:val="00704B7F"/>
    <w:rPr>
      <w:rFonts w:cs="Times New Roman"/>
    </w:rPr>
  </w:style>
  <w:style w:type="character" w:customStyle="1" w:styleId="ft723">
    <w:name w:val="ft723"/>
    <w:basedOn w:val="a3"/>
    <w:uiPriority w:val="99"/>
    <w:qFormat/>
    <w:rsid w:val="00704B7F"/>
    <w:rPr>
      <w:rFonts w:cs="Times New Roman"/>
    </w:rPr>
  </w:style>
  <w:style w:type="character" w:customStyle="1" w:styleId="ft746">
    <w:name w:val="ft746"/>
    <w:basedOn w:val="a3"/>
    <w:uiPriority w:val="99"/>
    <w:qFormat/>
    <w:rsid w:val="00704B7F"/>
    <w:rPr>
      <w:rFonts w:cs="Times New Roman"/>
    </w:rPr>
  </w:style>
  <w:style w:type="character" w:customStyle="1" w:styleId="ft770">
    <w:name w:val="ft770"/>
    <w:basedOn w:val="a3"/>
    <w:uiPriority w:val="99"/>
    <w:qFormat/>
    <w:rsid w:val="00704B7F"/>
    <w:rPr>
      <w:rFonts w:cs="Times New Roman"/>
    </w:rPr>
  </w:style>
  <w:style w:type="character" w:customStyle="1" w:styleId="ft772">
    <w:name w:val="ft772"/>
    <w:basedOn w:val="a3"/>
    <w:uiPriority w:val="99"/>
    <w:qFormat/>
    <w:rsid w:val="00704B7F"/>
    <w:rPr>
      <w:rFonts w:cs="Times New Roman"/>
    </w:rPr>
  </w:style>
  <w:style w:type="character" w:customStyle="1" w:styleId="ft774">
    <w:name w:val="ft774"/>
    <w:basedOn w:val="a3"/>
    <w:uiPriority w:val="99"/>
    <w:qFormat/>
    <w:rsid w:val="00704B7F"/>
    <w:rPr>
      <w:rFonts w:cs="Times New Roman"/>
    </w:rPr>
  </w:style>
  <w:style w:type="character" w:customStyle="1" w:styleId="ft777">
    <w:name w:val="ft777"/>
    <w:basedOn w:val="a3"/>
    <w:uiPriority w:val="99"/>
    <w:qFormat/>
    <w:rsid w:val="00704B7F"/>
    <w:rPr>
      <w:rFonts w:cs="Times New Roman"/>
    </w:rPr>
  </w:style>
  <w:style w:type="character" w:customStyle="1" w:styleId="ft778">
    <w:name w:val="ft778"/>
    <w:basedOn w:val="a3"/>
    <w:uiPriority w:val="99"/>
    <w:qFormat/>
    <w:rsid w:val="00704B7F"/>
    <w:rPr>
      <w:rFonts w:cs="Times New Roman"/>
    </w:rPr>
  </w:style>
  <w:style w:type="character" w:customStyle="1" w:styleId="ft780">
    <w:name w:val="ft780"/>
    <w:basedOn w:val="a3"/>
    <w:uiPriority w:val="99"/>
    <w:qFormat/>
    <w:rsid w:val="00704B7F"/>
    <w:rPr>
      <w:rFonts w:cs="Times New Roman"/>
    </w:rPr>
  </w:style>
  <w:style w:type="character" w:customStyle="1" w:styleId="ft794">
    <w:name w:val="ft794"/>
    <w:basedOn w:val="a3"/>
    <w:uiPriority w:val="99"/>
    <w:qFormat/>
    <w:rsid w:val="00704B7F"/>
    <w:rPr>
      <w:rFonts w:cs="Times New Roman"/>
    </w:rPr>
  </w:style>
  <w:style w:type="character" w:customStyle="1" w:styleId="ft813">
    <w:name w:val="ft813"/>
    <w:basedOn w:val="a3"/>
    <w:uiPriority w:val="99"/>
    <w:qFormat/>
    <w:rsid w:val="00704B7F"/>
    <w:rPr>
      <w:rFonts w:cs="Times New Roman"/>
    </w:rPr>
  </w:style>
  <w:style w:type="character" w:customStyle="1" w:styleId="ft845">
    <w:name w:val="ft845"/>
    <w:basedOn w:val="a3"/>
    <w:uiPriority w:val="99"/>
    <w:qFormat/>
    <w:rsid w:val="00704B7F"/>
    <w:rPr>
      <w:rFonts w:cs="Times New Roman"/>
    </w:rPr>
  </w:style>
  <w:style w:type="character" w:customStyle="1" w:styleId="ft846">
    <w:name w:val="ft846"/>
    <w:basedOn w:val="a3"/>
    <w:uiPriority w:val="99"/>
    <w:qFormat/>
    <w:rsid w:val="00704B7F"/>
    <w:rPr>
      <w:rFonts w:cs="Times New Roman"/>
    </w:rPr>
  </w:style>
  <w:style w:type="character" w:customStyle="1" w:styleId="ft869">
    <w:name w:val="ft869"/>
    <w:basedOn w:val="a3"/>
    <w:uiPriority w:val="99"/>
    <w:qFormat/>
    <w:rsid w:val="00704B7F"/>
    <w:rPr>
      <w:rFonts w:cs="Times New Roman"/>
    </w:rPr>
  </w:style>
  <w:style w:type="character" w:customStyle="1" w:styleId="ft345">
    <w:name w:val="ft345"/>
    <w:basedOn w:val="a3"/>
    <w:uiPriority w:val="99"/>
    <w:qFormat/>
    <w:rsid w:val="00704B7F"/>
    <w:rPr>
      <w:rFonts w:cs="Times New Roman"/>
    </w:rPr>
  </w:style>
  <w:style w:type="character" w:customStyle="1" w:styleId="ft348">
    <w:name w:val="ft348"/>
    <w:basedOn w:val="a3"/>
    <w:uiPriority w:val="99"/>
    <w:qFormat/>
    <w:rsid w:val="00704B7F"/>
    <w:rPr>
      <w:rFonts w:cs="Times New Roman"/>
    </w:rPr>
  </w:style>
  <w:style w:type="character" w:customStyle="1" w:styleId="ft350">
    <w:name w:val="ft350"/>
    <w:basedOn w:val="a3"/>
    <w:uiPriority w:val="99"/>
    <w:qFormat/>
    <w:rsid w:val="00704B7F"/>
    <w:rPr>
      <w:rFonts w:cs="Times New Roman"/>
    </w:rPr>
  </w:style>
  <w:style w:type="character" w:customStyle="1" w:styleId="ft351">
    <w:name w:val="ft351"/>
    <w:basedOn w:val="a3"/>
    <w:uiPriority w:val="99"/>
    <w:qFormat/>
    <w:rsid w:val="00704B7F"/>
    <w:rPr>
      <w:rFonts w:cs="Times New Roman"/>
    </w:rPr>
  </w:style>
  <w:style w:type="character" w:customStyle="1" w:styleId="ft353">
    <w:name w:val="ft353"/>
    <w:basedOn w:val="a3"/>
    <w:uiPriority w:val="99"/>
    <w:qFormat/>
    <w:rsid w:val="00704B7F"/>
    <w:rPr>
      <w:rFonts w:cs="Times New Roman"/>
    </w:rPr>
  </w:style>
  <w:style w:type="character" w:customStyle="1" w:styleId="ft355">
    <w:name w:val="ft355"/>
    <w:basedOn w:val="a3"/>
    <w:uiPriority w:val="99"/>
    <w:qFormat/>
    <w:rsid w:val="00704B7F"/>
    <w:rPr>
      <w:rFonts w:cs="Times New Roman"/>
    </w:rPr>
  </w:style>
  <w:style w:type="character" w:customStyle="1" w:styleId="ft372">
    <w:name w:val="ft372"/>
    <w:basedOn w:val="a3"/>
    <w:uiPriority w:val="99"/>
    <w:qFormat/>
    <w:rsid w:val="00704B7F"/>
    <w:rPr>
      <w:rFonts w:cs="Times New Roman"/>
    </w:rPr>
  </w:style>
  <w:style w:type="character" w:customStyle="1" w:styleId="ft219">
    <w:name w:val="ft219"/>
    <w:basedOn w:val="a3"/>
    <w:uiPriority w:val="99"/>
    <w:qFormat/>
    <w:rsid w:val="00704B7F"/>
    <w:rPr>
      <w:rFonts w:cs="Times New Roman"/>
    </w:rPr>
  </w:style>
  <w:style w:type="character" w:customStyle="1" w:styleId="ft255">
    <w:name w:val="ft255"/>
    <w:basedOn w:val="a3"/>
    <w:uiPriority w:val="99"/>
    <w:qFormat/>
    <w:rsid w:val="00704B7F"/>
    <w:rPr>
      <w:rFonts w:cs="Times New Roman"/>
    </w:rPr>
  </w:style>
  <w:style w:type="character" w:customStyle="1" w:styleId="ft264">
    <w:name w:val="ft264"/>
    <w:basedOn w:val="a3"/>
    <w:uiPriority w:val="99"/>
    <w:qFormat/>
    <w:rsid w:val="00704B7F"/>
    <w:rPr>
      <w:rFonts w:cs="Times New Roman"/>
    </w:rPr>
  </w:style>
  <w:style w:type="character" w:customStyle="1" w:styleId="ft269">
    <w:name w:val="ft269"/>
    <w:basedOn w:val="a3"/>
    <w:uiPriority w:val="99"/>
    <w:qFormat/>
    <w:rsid w:val="00704B7F"/>
    <w:rPr>
      <w:rFonts w:cs="Times New Roman"/>
    </w:rPr>
  </w:style>
  <w:style w:type="character" w:customStyle="1" w:styleId="ft292">
    <w:name w:val="ft292"/>
    <w:basedOn w:val="a3"/>
    <w:uiPriority w:val="99"/>
    <w:qFormat/>
    <w:rsid w:val="00704B7F"/>
    <w:rPr>
      <w:rFonts w:cs="Times New Roman"/>
    </w:rPr>
  </w:style>
  <w:style w:type="character" w:customStyle="1" w:styleId="ft300">
    <w:name w:val="ft300"/>
    <w:basedOn w:val="a3"/>
    <w:uiPriority w:val="99"/>
    <w:qFormat/>
    <w:rsid w:val="00704B7F"/>
    <w:rPr>
      <w:rFonts w:cs="Times New Roman"/>
    </w:rPr>
  </w:style>
  <w:style w:type="character" w:customStyle="1" w:styleId="ft308">
    <w:name w:val="ft308"/>
    <w:basedOn w:val="a3"/>
    <w:uiPriority w:val="99"/>
    <w:qFormat/>
    <w:rsid w:val="00704B7F"/>
    <w:rPr>
      <w:rFonts w:cs="Times New Roman"/>
    </w:rPr>
  </w:style>
  <w:style w:type="character" w:customStyle="1" w:styleId="ft334">
    <w:name w:val="ft334"/>
    <w:basedOn w:val="a3"/>
    <w:uiPriority w:val="99"/>
    <w:qFormat/>
    <w:rsid w:val="00704B7F"/>
    <w:rPr>
      <w:rFonts w:cs="Times New Roman"/>
    </w:rPr>
  </w:style>
  <w:style w:type="character" w:customStyle="1" w:styleId="ft346">
    <w:name w:val="ft346"/>
    <w:basedOn w:val="a3"/>
    <w:uiPriority w:val="99"/>
    <w:qFormat/>
    <w:rsid w:val="00704B7F"/>
    <w:rPr>
      <w:rFonts w:cs="Times New Roman"/>
    </w:rPr>
  </w:style>
  <w:style w:type="character" w:customStyle="1" w:styleId="ft3">
    <w:name w:val="ft3"/>
    <w:basedOn w:val="a3"/>
    <w:uiPriority w:val="99"/>
    <w:qFormat/>
    <w:rsid w:val="00704B7F"/>
    <w:rPr>
      <w:rFonts w:cs="Times New Roman"/>
    </w:rPr>
  </w:style>
  <w:style w:type="character" w:customStyle="1" w:styleId="ft381">
    <w:name w:val="ft381"/>
    <w:basedOn w:val="a3"/>
    <w:uiPriority w:val="99"/>
    <w:qFormat/>
    <w:rsid w:val="00704B7F"/>
    <w:rPr>
      <w:rFonts w:cs="Times New Roman"/>
    </w:rPr>
  </w:style>
  <w:style w:type="character" w:customStyle="1" w:styleId="ft391">
    <w:name w:val="ft391"/>
    <w:basedOn w:val="a3"/>
    <w:uiPriority w:val="99"/>
    <w:qFormat/>
    <w:rsid w:val="00704B7F"/>
    <w:rPr>
      <w:rFonts w:cs="Times New Roman"/>
    </w:rPr>
  </w:style>
  <w:style w:type="character" w:customStyle="1" w:styleId="ft397">
    <w:name w:val="ft397"/>
    <w:basedOn w:val="a3"/>
    <w:uiPriority w:val="99"/>
    <w:qFormat/>
    <w:rsid w:val="00704B7F"/>
    <w:rPr>
      <w:rFonts w:cs="Times New Roman"/>
    </w:rPr>
  </w:style>
  <w:style w:type="character" w:customStyle="1" w:styleId="ft176">
    <w:name w:val="ft176"/>
    <w:basedOn w:val="a3"/>
    <w:uiPriority w:val="99"/>
    <w:qFormat/>
    <w:rsid w:val="00704B7F"/>
    <w:rPr>
      <w:rFonts w:cs="Times New Roman"/>
    </w:rPr>
  </w:style>
  <w:style w:type="character" w:customStyle="1" w:styleId="ft410">
    <w:name w:val="ft410"/>
    <w:basedOn w:val="a3"/>
    <w:uiPriority w:val="99"/>
    <w:qFormat/>
    <w:rsid w:val="00704B7F"/>
    <w:rPr>
      <w:rFonts w:cs="Times New Roman"/>
    </w:rPr>
  </w:style>
  <w:style w:type="character" w:customStyle="1" w:styleId="ft421">
    <w:name w:val="ft421"/>
    <w:basedOn w:val="a3"/>
    <w:uiPriority w:val="99"/>
    <w:qFormat/>
    <w:rsid w:val="00704B7F"/>
    <w:rPr>
      <w:rFonts w:cs="Times New Roman"/>
    </w:rPr>
  </w:style>
  <w:style w:type="character" w:customStyle="1" w:styleId="ft467">
    <w:name w:val="ft467"/>
    <w:basedOn w:val="a3"/>
    <w:uiPriority w:val="99"/>
    <w:qFormat/>
    <w:rsid w:val="00704B7F"/>
    <w:rPr>
      <w:rFonts w:cs="Times New Roman"/>
    </w:rPr>
  </w:style>
  <w:style w:type="character" w:customStyle="1" w:styleId="ft479">
    <w:name w:val="ft479"/>
    <w:basedOn w:val="a3"/>
    <w:uiPriority w:val="99"/>
    <w:qFormat/>
    <w:rsid w:val="00704B7F"/>
    <w:rPr>
      <w:rFonts w:cs="Times New Roman"/>
    </w:rPr>
  </w:style>
  <w:style w:type="character" w:customStyle="1" w:styleId="ft578">
    <w:name w:val="ft578"/>
    <w:basedOn w:val="a3"/>
    <w:uiPriority w:val="99"/>
    <w:qFormat/>
    <w:rsid w:val="00704B7F"/>
    <w:rPr>
      <w:rFonts w:cs="Times New Roman"/>
    </w:rPr>
  </w:style>
  <w:style w:type="character" w:customStyle="1" w:styleId="ft624">
    <w:name w:val="ft624"/>
    <w:basedOn w:val="a3"/>
    <w:uiPriority w:val="99"/>
    <w:qFormat/>
    <w:rsid w:val="00704B7F"/>
    <w:rPr>
      <w:rFonts w:cs="Times New Roman"/>
    </w:rPr>
  </w:style>
  <w:style w:type="character" w:customStyle="1" w:styleId="ft631">
    <w:name w:val="ft631"/>
    <w:basedOn w:val="a3"/>
    <w:uiPriority w:val="99"/>
    <w:qFormat/>
    <w:rsid w:val="00704B7F"/>
    <w:rPr>
      <w:rFonts w:cs="Times New Roman"/>
    </w:rPr>
  </w:style>
  <w:style w:type="character" w:customStyle="1" w:styleId="ft679">
    <w:name w:val="ft679"/>
    <w:basedOn w:val="a3"/>
    <w:uiPriority w:val="99"/>
    <w:qFormat/>
    <w:rsid w:val="00704B7F"/>
    <w:rPr>
      <w:rFonts w:cs="Times New Roman"/>
    </w:rPr>
  </w:style>
  <w:style w:type="character" w:customStyle="1" w:styleId="ft725">
    <w:name w:val="ft725"/>
    <w:basedOn w:val="a3"/>
    <w:uiPriority w:val="99"/>
    <w:qFormat/>
    <w:rsid w:val="00704B7F"/>
    <w:rPr>
      <w:rFonts w:cs="Times New Roman"/>
    </w:rPr>
  </w:style>
  <w:style w:type="character" w:customStyle="1" w:styleId="ft769">
    <w:name w:val="ft769"/>
    <w:basedOn w:val="a3"/>
    <w:uiPriority w:val="99"/>
    <w:qFormat/>
    <w:rsid w:val="00704B7F"/>
    <w:rPr>
      <w:rFonts w:cs="Times New Roman"/>
    </w:rPr>
  </w:style>
  <w:style w:type="character" w:customStyle="1" w:styleId="ft819">
    <w:name w:val="ft819"/>
    <w:basedOn w:val="a3"/>
    <w:uiPriority w:val="99"/>
    <w:qFormat/>
    <w:rsid w:val="00704B7F"/>
    <w:rPr>
      <w:rFonts w:cs="Times New Roman"/>
    </w:rPr>
  </w:style>
  <w:style w:type="character" w:customStyle="1" w:styleId="ft877">
    <w:name w:val="ft877"/>
    <w:basedOn w:val="a3"/>
    <w:uiPriority w:val="99"/>
    <w:qFormat/>
    <w:rsid w:val="00704B7F"/>
    <w:rPr>
      <w:rFonts w:cs="Times New Roman"/>
    </w:rPr>
  </w:style>
  <w:style w:type="character" w:customStyle="1" w:styleId="ft275">
    <w:name w:val="ft275"/>
    <w:basedOn w:val="a3"/>
    <w:uiPriority w:val="99"/>
    <w:qFormat/>
    <w:rsid w:val="00704B7F"/>
    <w:rPr>
      <w:rFonts w:cs="Times New Roman"/>
    </w:rPr>
  </w:style>
  <w:style w:type="character" w:customStyle="1" w:styleId="ft935">
    <w:name w:val="ft935"/>
    <w:basedOn w:val="a3"/>
    <w:uiPriority w:val="99"/>
    <w:qFormat/>
    <w:rsid w:val="00704B7F"/>
    <w:rPr>
      <w:rFonts w:cs="Times New Roman"/>
    </w:rPr>
  </w:style>
  <w:style w:type="character" w:customStyle="1" w:styleId="ft969">
    <w:name w:val="ft969"/>
    <w:basedOn w:val="a3"/>
    <w:uiPriority w:val="99"/>
    <w:qFormat/>
    <w:rsid w:val="00704B7F"/>
    <w:rPr>
      <w:rFonts w:cs="Times New Roman"/>
    </w:rPr>
  </w:style>
  <w:style w:type="character" w:customStyle="1" w:styleId="ft1010">
    <w:name w:val="ft1010"/>
    <w:basedOn w:val="a3"/>
    <w:uiPriority w:val="99"/>
    <w:qFormat/>
    <w:rsid w:val="00704B7F"/>
    <w:rPr>
      <w:rFonts w:cs="Times New Roman"/>
    </w:rPr>
  </w:style>
  <w:style w:type="character" w:customStyle="1" w:styleId="ft1058">
    <w:name w:val="ft1058"/>
    <w:basedOn w:val="a3"/>
    <w:uiPriority w:val="99"/>
    <w:qFormat/>
    <w:rsid w:val="00704B7F"/>
    <w:rPr>
      <w:rFonts w:cs="Times New Roman"/>
    </w:rPr>
  </w:style>
  <w:style w:type="character" w:customStyle="1" w:styleId="ft1101">
    <w:name w:val="ft1101"/>
    <w:basedOn w:val="a3"/>
    <w:uiPriority w:val="99"/>
    <w:qFormat/>
    <w:rsid w:val="00704B7F"/>
    <w:rPr>
      <w:rFonts w:cs="Times New Roman"/>
    </w:rPr>
  </w:style>
  <w:style w:type="character" w:customStyle="1" w:styleId="ft1162">
    <w:name w:val="ft1162"/>
    <w:basedOn w:val="a3"/>
    <w:uiPriority w:val="99"/>
    <w:qFormat/>
    <w:rsid w:val="00704B7F"/>
    <w:rPr>
      <w:rFonts w:cs="Times New Roman"/>
    </w:rPr>
  </w:style>
  <w:style w:type="character" w:customStyle="1" w:styleId="ft1197">
    <w:name w:val="ft1197"/>
    <w:basedOn w:val="a3"/>
    <w:uiPriority w:val="99"/>
    <w:qFormat/>
    <w:rsid w:val="00704B7F"/>
    <w:rPr>
      <w:rFonts w:cs="Times New Roman"/>
    </w:rPr>
  </w:style>
  <w:style w:type="character" w:customStyle="1" w:styleId="ft1248">
    <w:name w:val="ft1248"/>
    <w:basedOn w:val="a3"/>
    <w:uiPriority w:val="99"/>
    <w:qFormat/>
    <w:rsid w:val="00704B7F"/>
    <w:rPr>
      <w:rFonts w:cs="Times New Roman"/>
    </w:rPr>
  </w:style>
  <w:style w:type="character" w:customStyle="1" w:styleId="ft1293">
    <w:name w:val="ft1293"/>
    <w:basedOn w:val="a3"/>
    <w:uiPriority w:val="99"/>
    <w:qFormat/>
    <w:rsid w:val="00704B7F"/>
    <w:rPr>
      <w:rFonts w:cs="Times New Roman"/>
    </w:rPr>
  </w:style>
  <w:style w:type="character" w:customStyle="1" w:styleId="ft1308">
    <w:name w:val="ft1308"/>
    <w:basedOn w:val="a3"/>
    <w:uiPriority w:val="99"/>
    <w:qFormat/>
    <w:rsid w:val="00704B7F"/>
    <w:rPr>
      <w:rFonts w:cs="Times New Roman"/>
    </w:rPr>
  </w:style>
  <w:style w:type="character" w:customStyle="1" w:styleId="ft1366">
    <w:name w:val="ft1366"/>
    <w:basedOn w:val="a3"/>
    <w:uiPriority w:val="99"/>
    <w:qFormat/>
    <w:rsid w:val="00704B7F"/>
    <w:rPr>
      <w:rFonts w:cs="Times New Roman"/>
    </w:rPr>
  </w:style>
  <w:style w:type="character" w:customStyle="1" w:styleId="ft1377">
    <w:name w:val="ft1377"/>
    <w:basedOn w:val="a3"/>
    <w:uiPriority w:val="99"/>
    <w:qFormat/>
    <w:rsid w:val="00704B7F"/>
    <w:rPr>
      <w:rFonts w:cs="Times New Roman"/>
    </w:rPr>
  </w:style>
  <w:style w:type="character" w:customStyle="1" w:styleId="ft1380">
    <w:name w:val="ft1380"/>
    <w:basedOn w:val="a3"/>
    <w:uiPriority w:val="99"/>
    <w:qFormat/>
    <w:rsid w:val="00704B7F"/>
    <w:rPr>
      <w:rFonts w:cs="Times New Roman"/>
    </w:rPr>
  </w:style>
  <w:style w:type="character" w:customStyle="1" w:styleId="ft1389">
    <w:name w:val="ft1389"/>
    <w:basedOn w:val="a3"/>
    <w:uiPriority w:val="99"/>
    <w:qFormat/>
    <w:rsid w:val="00704B7F"/>
    <w:rPr>
      <w:rFonts w:cs="Times New Roman"/>
    </w:rPr>
  </w:style>
  <w:style w:type="character" w:customStyle="1" w:styleId="ft1393">
    <w:name w:val="ft1393"/>
    <w:basedOn w:val="a3"/>
    <w:uiPriority w:val="99"/>
    <w:qFormat/>
    <w:rsid w:val="00704B7F"/>
    <w:rPr>
      <w:rFonts w:cs="Times New Roman"/>
    </w:rPr>
  </w:style>
  <w:style w:type="character" w:customStyle="1" w:styleId="ft1400">
    <w:name w:val="ft1400"/>
    <w:basedOn w:val="a3"/>
    <w:uiPriority w:val="99"/>
    <w:qFormat/>
    <w:rsid w:val="00704B7F"/>
    <w:rPr>
      <w:rFonts w:cs="Times New Roman"/>
    </w:rPr>
  </w:style>
  <w:style w:type="character" w:customStyle="1" w:styleId="ft1407">
    <w:name w:val="ft1407"/>
    <w:basedOn w:val="a3"/>
    <w:uiPriority w:val="99"/>
    <w:qFormat/>
    <w:rsid w:val="00704B7F"/>
    <w:rPr>
      <w:rFonts w:cs="Times New Roman"/>
    </w:rPr>
  </w:style>
  <w:style w:type="character" w:customStyle="1" w:styleId="ft1410">
    <w:name w:val="ft1410"/>
    <w:basedOn w:val="a3"/>
    <w:uiPriority w:val="99"/>
    <w:qFormat/>
    <w:rsid w:val="00704B7F"/>
    <w:rPr>
      <w:rFonts w:cs="Times New Roman"/>
    </w:rPr>
  </w:style>
  <w:style w:type="character" w:customStyle="1" w:styleId="ft1427">
    <w:name w:val="ft1427"/>
    <w:basedOn w:val="a3"/>
    <w:uiPriority w:val="99"/>
    <w:qFormat/>
    <w:rsid w:val="00704B7F"/>
    <w:rPr>
      <w:rFonts w:cs="Times New Roman"/>
    </w:rPr>
  </w:style>
  <w:style w:type="character" w:customStyle="1" w:styleId="ft1478">
    <w:name w:val="ft1478"/>
    <w:basedOn w:val="a3"/>
    <w:uiPriority w:val="99"/>
    <w:qFormat/>
    <w:rsid w:val="00704B7F"/>
    <w:rPr>
      <w:rFonts w:cs="Times New Roman"/>
    </w:rPr>
  </w:style>
  <w:style w:type="character" w:customStyle="1" w:styleId="ft1533">
    <w:name w:val="ft1533"/>
    <w:basedOn w:val="a3"/>
    <w:uiPriority w:val="99"/>
    <w:qFormat/>
    <w:rsid w:val="00704B7F"/>
    <w:rPr>
      <w:rFonts w:cs="Times New Roman"/>
    </w:rPr>
  </w:style>
  <w:style w:type="character" w:customStyle="1" w:styleId="ft1586">
    <w:name w:val="ft1586"/>
    <w:basedOn w:val="a3"/>
    <w:uiPriority w:val="99"/>
    <w:qFormat/>
    <w:rsid w:val="00704B7F"/>
    <w:rPr>
      <w:rFonts w:cs="Times New Roman"/>
    </w:rPr>
  </w:style>
  <w:style w:type="character" w:customStyle="1" w:styleId="ft1627">
    <w:name w:val="ft1627"/>
    <w:basedOn w:val="a3"/>
    <w:uiPriority w:val="99"/>
    <w:qFormat/>
    <w:rsid w:val="00704B7F"/>
    <w:rPr>
      <w:rFonts w:cs="Times New Roman"/>
    </w:rPr>
  </w:style>
  <w:style w:type="character" w:customStyle="1" w:styleId="ft1634">
    <w:name w:val="ft1634"/>
    <w:basedOn w:val="a3"/>
    <w:uiPriority w:val="99"/>
    <w:qFormat/>
    <w:rsid w:val="00704B7F"/>
    <w:rPr>
      <w:rFonts w:cs="Times New Roman"/>
    </w:rPr>
  </w:style>
  <w:style w:type="character" w:customStyle="1" w:styleId="ft1638">
    <w:name w:val="ft1638"/>
    <w:basedOn w:val="a3"/>
    <w:uiPriority w:val="99"/>
    <w:qFormat/>
    <w:rsid w:val="00704B7F"/>
    <w:rPr>
      <w:rFonts w:cs="Times New Roman"/>
    </w:rPr>
  </w:style>
  <w:style w:type="character" w:customStyle="1" w:styleId="ft1643">
    <w:name w:val="ft1643"/>
    <w:basedOn w:val="a3"/>
    <w:uiPriority w:val="99"/>
    <w:qFormat/>
    <w:rsid w:val="00704B7F"/>
    <w:rPr>
      <w:rFonts w:cs="Times New Roman"/>
    </w:rPr>
  </w:style>
  <w:style w:type="character" w:customStyle="1" w:styleId="ft1659">
    <w:name w:val="ft1659"/>
    <w:basedOn w:val="a3"/>
    <w:uiPriority w:val="99"/>
    <w:qFormat/>
    <w:rsid w:val="00704B7F"/>
    <w:rPr>
      <w:rFonts w:cs="Times New Roman"/>
    </w:rPr>
  </w:style>
  <w:style w:type="character" w:customStyle="1" w:styleId="ft1665">
    <w:name w:val="ft1665"/>
    <w:basedOn w:val="a3"/>
    <w:uiPriority w:val="99"/>
    <w:qFormat/>
    <w:rsid w:val="00704B7F"/>
    <w:rPr>
      <w:rFonts w:cs="Times New Roman"/>
    </w:rPr>
  </w:style>
  <w:style w:type="character" w:customStyle="1" w:styleId="ft1711">
    <w:name w:val="ft1711"/>
    <w:basedOn w:val="a3"/>
    <w:uiPriority w:val="99"/>
    <w:qFormat/>
    <w:rsid w:val="00704B7F"/>
    <w:rPr>
      <w:rFonts w:cs="Times New Roman"/>
    </w:rPr>
  </w:style>
  <w:style w:type="character" w:customStyle="1" w:styleId="ft1757">
    <w:name w:val="ft1757"/>
    <w:basedOn w:val="a3"/>
    <w:uiPriority w:val="99"/>
    <w:qFormat/>
    <w:rsid w:val="00704B7F"/>
    <w:rPr>
      <w:rFonts w:cs="Times New Roman"/>
    </w:rPr>
  </w:style>
  <w:style w:type="character" w:customStyle="1" w:styleId="ft1804">
    <w:name w:val="ft1804"/>
    <w:basedOn w:val="a3"/>
    <w:uiPriority w:val="99"/>
    <w:qFormat/>
    <w:rsid w:val="00704B7F"/>
    <w:rPr>
      <w:rFonts w:cs="Times New Roman"/>
    </w:rPr>
  </w:style>
  <w:style w:type="character" w:customStyle="1" w:styleId="ft1855">
    <w:name w:val="ft1855"/>
    <w:basedOn w:val="a3"/>
    <w:uiPriority w:val="99"/>
    <w:qFormat/>
    <w:rsid w:val="00704B7F"/>
    <w:rPr>
      <w:rFonts w:cs="Times New Roman"/>
    </w:rPr>
  </w:style>
  <w:style w:type="character" w:customStyle="1" w:styleId="ft1883">
    <w:name w:val="ft1883"/>
    <w:basedOn w:val="a3"/>
    <w:uiPriority w:val="99"/>
    <w:qFormat/>
    <w:rsid w:val="00704B7F"/>
    <w:rPr>
      <w:rFonts w:cs="Times New Roman"/>
    </w:rPr>
  </w:style>
  <w:style w:type="character" w:customStyle="1" w:styleId="ft1937">
    <w:name w:val="ft1937"/>
    <w:basedOn w:val="a3"/>
    <w:uiPriority w:val="99"/>
    <w:qFormat/>
    <w:rsid w:val="00704B7F"/>
    <w:rPr>
      <w:rFonts w:cs="Times New Roman"/>
    </w:rPr>
  </w:style>
  <w:style w:type="character" w:customStyle="1" w:styleId="ft1983">
    <w:name w:val="ft1983"/>
    <w:basedOn w:val="a3"/>
    <w:uiPriority w:val="99"/>
    <w:qFormat/>
    <w:rsid w:val="00704B7F"/>
    <w:rPr>
      <w:rFonts w:cs="Times New Roman"/>
    </w:rPr>
  </w:style>
  <w:style w:type="character" w:customStyle="1" w:styleId="ft2028">
    <w:name w:val="ft2028"/>
    <w:basedOn w:val="a3"/>
    <w:uiPriority w:val="99"/>
    <w:qFormat/>
    <w:rsid w:val="00704B7F"/>
    <w:rPr>
      <w:rFonts w:cs="Times New Roman"/>
    </w:rPr>
  </w:style>
  <w:style w:type="character" w:customStyle="1" w:styleId="ft2049">
    <w:name w:val="ft2049"/>
    <w:basedOn w:val="a3"/>
    <w:uiPriority w:val="99"/>
    <w:qFormat/>
    <w:rsid w:val="00704B7F"/>
    <w:rPr>
      <w:rFonts w:cs="Times New Roman"/>
    </w:rPr>
  </w:style>
  <w:style w:type="character" w:customStyle="1" w:styleId="ft2096">
    <w:name w:val="ft2096"/>
    <w:basedOn w:val="a3"/>
    <w:uiPriority w:val="99"/>
    <w:qFormat/>
    <w:rsid w:val="00704B7F"/>
    <w:rPr>
      <w:rFonts w:cs="Times New Roman"/>
    </w:rPr>
  </w:style>
  <w:style w:type="character" w:customStyle="1" w:styleId="ft2144">
    <w:name w:val="ft2144"/>
    <w:basedOn w:val="a3"/>
    <w:uiPriority w:val="99"/>
    <w:qFormat/>
    <w:rsid w:val="00704B7F"/>
    <w:rPr>
      <w:rFonts w:cs="Times New Roman"/>
    </w:rPr>
  </w:style>
  <w:style w:type="character" w:customStyle="1" w:styleId="ft2234">
    <w:name w:val="ft2234"/>
    <w:basedOn w:val="a3"/>
    <w:uiPriority w:val="99"/>
    <w:qFormat/>
    <w:rsid w:val="00704B7F"/>
    <w:rPr>
      <w:rFonts w:cs="Times New Roman"/>
    </w:rPr>
  </w:style>
  <w:style w:type="character" w:customStyle="1" w:styleId="ft2289">
    <w:name w:val="ft2289"/>
    <w:basedOn w:val="a3"/>
    <w:uiPriority w:val="99"/>
    <w:qFormat/>
    <w:rsid w:val="00704B7F"/>
    <w:rPr>
      <w:rFonts w:cs="Times New Roman"/>
    </w:rPr>
  </w:style>
  <w:style w:type="character" w:customStyle="1" w:styleId="ft1884">
    <w:name w:val="ft1884"/>
    <w:basedOn w:val="a3"/>
    <w:uiPriority w:val="99"/>
    <w:qFormat/>
    <w:rsid w:val="00704B7F"/>
    <w:rPr>
      <w:rFonts w:cs="Times New Roman"/>
    </w:rPr>
  </w:style>
  <w:style w:type="character" w:customStyle="1" w:styleId="ft2343">
    <w:name w:val="ft2343"/>
    <w:basedOn w:val="a3"/>
    <w:uiPriority w:val="99"/>
    <w:qFormat/>
    <w:rsid w:val="00704B7F"/>
    <w:rPr>
      <w:rFonts w:cs="Times New Roman"/>
    </w:rPr>
  </w:style>
  <w:style w:type="character" w:customStyle="1" w:styleId="ft2392">
    <w:name w:val="ft2392"/>
    <w:basedOn w:val="a3"/>
    <w:uiPriority w:val="99"/>
    <w:qFormat/>
    <w:rsid w:val="00704B7F"/>
    <w:rPr>
      <w:rFonts w:cs="Times New Roman"/>
    </w:rPr>
  </w:style>
  <w:style w:type="character" w:customStyle="1" w:styleId="ft2439">
    <w:name w:val="ft2439"/>
    <w:basedOn w:val="a3"/>
    <w:uiPriority w:val="99"/>
    <w:qFormat/>
    <w:rsid w:val="00704B7F"/>
    <w:rPr>
      <w:rFonts w:cs="Times New Roman"/>
    </w:rPr>
  </w:style>
  <w:style w:type="character" w:customStyle="1" w:styleId="ft2489">
    <w:name w:val="ft2489"/>
    <w:basedOn w:val="a3"/>
    <w:uiPriority w:val="99"/>
    <w:qFormat/>
    <w:rsid w:val="00704B7F"/>
    <w:rPr>
      <w:rFonts w:cs="Times New Roman"/>
    </w:rPr>
  </w:style>
  <w:style w:type="character" w:customStyle="1" w:styleId="ft2500">
    <w:name w:val="ft2500"/>
    <w:basedOn w:val="a3"/>
    <w:uiPriority w:val="99"/>
    <w:qFormat/>
    <w:rsid w:val="00704B7F"/>
    <w:rPr>
      <w:rFonts w:cs="Times New Roman"/>
    </w:rPr>
  </w:style>
  <w:style w:type="character" w:customStyle="1" w:styleId="ft2555">
    <w:name w:val="ft2555"/>
    <w:basedOn w:val="a3"/>
    <w:uiPriority w:val="99"/>
    <w:qFormat/>
    <w:rsid w:val="00704B7F"/>
    <w:rPr>
      <w:rFonts w:cs="Times New Roman"/>
    </w:rPr>
  </w:style>
  <w:style w:type="character" w:customStyle="1" w:styleId="ft2562">
    <w:name w:val="ft2562"/>
    <w:basedOn w:val="a3"/>
    <w:uiPriority w:val="99"/>
    <w:qFormat/>
    <w:rsid w:val="00704B7F"/>
    <w:rPr>
      <w:rFonts w:cs="Times New Roman"/>
    </w:rPr>
  </w:style>
  <w:style w:type="character" w:customStyle="1" w:styleId="ft2569">
    <w:name w:val="ft2569"/>
    <w:basedOn w:val="a3"/>
    <w:uiPriority w:val="99"/>
    <w:qFormat/>
    <w:rsid w:val="00704B7F"/>
    <w:rPr>
      <w:rFonts w:cs="Times New Roman"/>
    </w:rPr>
  </w:style>
  <w:style w:type="character" w:customStyle="1" w:styleId="ft2572">
    <w:name w:val="ft2572"/>
    <w:basedOn w:val="a3"/>
    <w:uiPriority w:val="99"/>
    <w:qFormat/>
    <w:rsid w:val="00704B7F"/>
    <w:rPr>
      <w:rFonts w:cs="Times New Roman"/>
    </w:rPr>
  </w:style>
  <w:style w:type="character" w:customStyle="1" w:styleId="ft2581">
    <w:name w:val="ft2581"/>
    <w:basedOn w:val="a3"/>
    <w:uiPriority w:val="99"/>
    <w:qFormat/>
    <w:rsid w:val="00704B7F"/>
    <w:rPr>
      <w:rFonts w:cs="Times New Roman"/>
    </w:rPr>
  </w:style>
  <w:style w:type="character" w:customStyle="1" w:styleId="ft2590">
    <w:name w:val="ft2590"/>
    <w:basedOn w:val="a3"/>
    <w:uiPriority w:val="99"/>
    <w:qFormat/>
    <w:rsid w:val="00704B7F"/>
    <w:rPr>
      <w:rFonts w:cs="Times New Roman"/>
    </w:rPr>
  </w:style>
  <w:style w:type="character" w:customStyle="1" w:styleId="ft2624">
    <w:name w:val="ft2624"/>
    <w:basedOn w:val="a3"/>
    <w:uiPriority w:val="99"/>
    <w:qFormat/>
    <w:rsid w:val="00704B7F"/>
    <w:rPr>
      <w:rFonts w:cs="Times New Roman"/>
    </w:rPr>
  </w:style>
  <w:style w:type="character" w:customStyle="1" w:styleId="ft2669">
    <w:name w:val="ft2669"/>
    <w:basedOn w:val="a3"/>
    <w:uiPriority w:val="99"/>
    <w:qFormat/>
    <w:rsid w:val="00704B7F"/>
    <w:rPr>
      <w:rFonts w:cs="Times New Roman"/>
    </w:rPr>
  </w:style>
  <w:style w:type="character" w:customStyle="1" w:styleId="ft2679">
    <w:name w:val="ft2679"/>
    <w:basedOn w:val="a3"/>
    <w:uiPriority w:val="99"/>
    <w:qFormat/>
    <w:rsid w:val="00704B7F"/>
    <w:rPr>
      <w:rFonts w:cs="Times New Roman"/>
    </w:rPr>
  </w:style>
  <w:style w:type="character" w:customStyle="1" w:styleId="ft2716">
    <w:name w:val="ft2716"/>
    <w:basedOn w:val="a3"/>
    <w:uiPriority w:val="99"/>
    <w:qFormat/>
    <w:rsid w:val="00704B7F"/>
    <w:rPr>
      <w:rFonts w:cs="Times New Roman"/>
    </w:rPr>
  </w:style>
  <w:style w:type="character" w:customStyle="1" w:styleId="ft2726">
    <w:name w:val="ft2726"/>
    <w:basedOn w:val="a3"/>
    <w:uiPriority w:val="99"/>
    <w:qFormat/>
    <w:rsid w:val="00704B7F"/>
    <w:rPr>
      <w:rFonts w:cs="Times New Roman"/>
    </w:rPr>
  </w:style>
  <w:style w:type="character" w:customStyle="1" w:styleId="ft2773">
    <w:name w:val="ft2773"/>
    <w:basedOn w:val="a3"/>
    <w:uiPriority w:val="99"/>
    <w:qFormat/>
    <w:rsid w:val="00704B7F"/>
    <w:rPr>
      <w:rFonts w:cs="Times New Roman"/>
    </w:rPr>
  </w:style>
  <w:style w:type="character" w:customStyle="1" w:styleId="ft2782">
    <w:name w:val="ft2782"/>
    <w:basedOn w:val="a3"/>
    <w:uiPriority w:val="99"/>
    <w:qFormat/>
    <w:rsid w:val="00704B7F"/>
    <w:rPr>
      <w:rFonts w:cs="Times New Roman"/>
    </w:rPr>
  </w:style>
  <w:style w:type="character" w:customStyle="1" w:styleId="ft2828">
    <w:name w:val="ft2828"/>
    <w:basedOn w:val="a3"/>
    <w:uiPriority w:val="99"/>
    <w:qFormat/>
    <w:rsid w:val="00704B7F"/>
    <w:rPr>
      <w:rFonts w:cs="Times New Roman"/>
    </w:rPr>
  </w:style>
  <w:style w:type="character" w:customStyle="1" w:styleId="ft2877">
    <w:name w:val="ft2877"/>
    <w:basedOn w:val="a3"/>
    <w:uiPriority w:val="99"/>
    <w:qFormat/>
    <w:rsid w:val="00704B7F"/>
    <w:rPr>
      <w:rFonts w:cs="Times New Roman"/>
    </w:rPr>
  </w:style>
  <w:style w:type="character" w:customStyle="1" w:styleId="ft2921">
    <w:name w:val="ft2921"/>
    <w:basedOn w:val="a3"/>
    <w:uiPriority w:val="99"/>
    <w:qFormat/>
    <w:rsid w:val="00704B7F"/>
    <w:rPr>
      <w:rFonts w:cs="Times New Roman"/>
    </w:rPr>
  </w:style>
  <w:style w:type="character" w:customStyle="1" w:styleId="ft2927">
    <w:name w:val="ft2927"/>
    <w:basedOn w:val="a3"/>
    <w:uiPriority w:val="99"/>
    <w:qFormat/>
    <w:rsid w:val="00704B7F"/>
    <w:rPr>
      <w:rFonts w:cs="Times New Roman"/>
    </w:rPr>
  </w:style>
  <w:style w:type="character" w:customStyle="1" w:styleId="ft2935">
    <w:name w:val="ft2935"/>
    <w:basedOn w:val="a3"/>
    <w:uiPriority w:val="99"/>
    <w:qFormat/>
    <w:rsid w:val="00704B7F"/>
    <w:rPr>
      <w:rFonts w:cs="Times New Roman"/>
    </w:rPr>
  </w:style>
  <w:style w:type="character" w:customStyle="1" w:styleId="ft2943">
    <w:name w:val="ft2943"/>
    <w:basedOn w:val="a3"/>
    <w:uiPriority w:val="99"/>
    <w:qFormat/>
    <w:rsid w:val="00704B7F"/>
    <w:rPr>
      <w:rFonts w:cs="Times New Roman"/>
    </w:rPr>
  </w:style>
  <w:style w:type="character" w:customStyle="1" w:styleId="ft2952">
    <w:name w:val="ft2952"/>
    <w:basedOn w:val="a3"/>
    <w:uiPriority w:val="99"/>
    <w:qFormat/>
    <w:rsid w:val="00704B7F"/>
    <w:rPr>
      <w:rFonts w:cs="Times New Roman"/>
    </w:rPr>
  </w:style>
  <w:style w:type="character" w:customStyle="1" w:styleId="ft2954">
    <w:name w:val="ft2954"/>
    <w:basedOn w:val="a3"/>
    <w:uiPriority w:val="99"/>
    <w:qFormat/>
    <w:rsid w:val="00704B7F"/>
    <w:rPr>
      <w:rFonts w:cs="Times New Roman"/>
    </w:rPr>
  </w:style>
  <w:style w:type="character" w:customStyle="1" w:styleId="ft2955">
    <w:name w:val="ft2955"/>
    <w:basedOn w:val="a3"/>
    <w:uiPriority w:val="99"/>
    <w:qFormat/>
    <w:rsid w:val="00704B7F"/>
    <w:rPr>
      <w:rFonts w:cs="Times New Roman"/>
    </w:rPr>
  </w:style>
  <w:style w:type="character" w:customStyle="1" w:styleId="ft2962">
    <w:name w:val="ft2962"/>
    <w:basedOn w:val="a3"/>
    <w:uiPriority w:val="99"/>
    <w:qFormat/>
    <w:rsid w:val="00704B7F"/>
    <w:rPr>
      <w:rFonts w:cs="Times New Roman"/>
    </w:rPr>
  </w:style>
  <w:style w:type="character" w:customStyle="1" w:styleId="ft2968">
    <w:name w:val="ft2968"/>
    <w:basedOn w:val="a3"/>
    <w:uiPriority w:val="99"/>
    <w:qFormat/>
    <w:rsid w:val="00704B7F"/>
    <w:rPr>
      <w:rFonts w:cs="Times New Roman"/>
    </w:rPr>
  </w:style>
  <w:style w:type="character" w:customStyle="1" w:styleId="ft2973">
    <w:name w:val="ft2973"/>
    <w:basedOn w:val="a3"/>
    <w:uiPriority w:val="99"/>
    <w:qFormat/>
    <w:rsid w:val="00704B7F"/>
    <w:rPr>
      <w:rFonts w:cs="Times New Roman"/>
    </w:rPr>
  </w:style>
  <w:style w:type="character" w:customStyle="1" w:styleId="ft2974">
    <w:name w:val="ft2974"/>
    <w:basedOn w:val="a3"/>
    <w:uiPriority w:val="99"/>
    <w:qFormat/>
    <w:rsid w:val="00704B7F"/>
    <w:rPr>
      <w:rFonts w:cs="Times New Roman"/>
    </w:rPr>
  </w:style>
  <w:style w:type="character" w:customStyle="1" w:styleId="ft2976">
    <w:name w:val="ft2976"/>
    <w:basedOn w:val="a3"/>
    <w:uiPriority w:val="99"/>
    <w:qFormat/>
    <w:rsid w:val="00704B7F"/>
    <w:rPr>
      <w:rFonts w:cs="Times New Roman"/>
    </w:rPr>
  </w:style>
  <w:style w:type="character" w:customStyle="1" w:styleId="ft2985">
    <w:name w:val="ft2985"/>
    <w:basedOn w:val="a3"/>
    <w:uiPriority w:val="99"/>
    <w:qFormat/>
    <w:rsid w:val="00704B7F"/>
    <w:rPr>
      <w:rFonts w:cs="Times New Roman"/>
    </w:rPr>
  </w:style>
  <w:style w:type="character" w:customStyle="1" w:styleId="ft3002">
    <w:name w:val="ft3002"/>
    <w:basedOn w:val="a3"/>
    <w:uiPriority w:val="99"/>
    <w:qFormat/>
    <w:rsid w:val="00704B7F"/>
    <w:rPr>
      <w:rFonts w:cs="Times New Roman"/>
    </w:rPr>
  </w:style>
  <w:style w:type="character" w:customStyle="1" w:styleId="ft3037">
    <w:name w:val="ft3037"/>
    <w:basedOn w:val="a3"/>
    <w:uiPriority w:val="99"/>
    <w:qFormat/>
    <w:rsid w:val="00704B7F"/>
    <w:rPr>
      <w:rFonts w:cs="Times New Roman"/>
    </w:rPr>
  </w:style>
  <w:style w:type="character" w:customStyle="1" w:styleId="ft3084">
    <w:name w:val="ft3084"/>
    <w:basedOn w:val="a3"/>
    <w:uiPriority w:val="99"/>
    <w:qFormat/>
    <w:rsid w:val="00704B7F"/>
    <w:rPr>
      <w:rFonts w:cs="Times New Roman"/>
    </w:rPr>
  </w:style>
  <w:style w:type="character" w:customStyle="1" w:styleId="ft3127">
    <w:name w:val="ft3127"/>
    <w:basedOn w:val="a3"/>
    <w:uiPriority w:val="99"/>
    <w:qFormat/>
    <w:rsid w:val="00704B7F"/>
    <w:rPr>
      <w:rFonts w:cs="Times New Roman"/>
    </w:rPr>
  </w:style>
  <w:style w:type="character" w:customStyle="1" w:styleId="ft3156">
    <w:name w:val="ft3156"/>
    <w:basedOn w:val="a3"/>
    <w:uiPriority w:val="99"/>
    <w:qFormat/>
    <w:rsid w:val="00704B7F"/>
    <w:rPr>
      <w:rFonts w:cs="Times New Roman"/>
    </w:rPr>
  </w:style>
  <w:style w:type="character" w:customStyle="1" w:styleId="ft3206">
    <w:name w:val="ft3206"/>
    <w:basedOn w:val="a3"/>
    <w:uiPriority w:val="99"/>
    <w:qFormat/>
    <w:rsid w:val="00704B7F"/>
    <w:rPr>
      <w:rFonts w:cs="Times New Roman"/>
    </w:rPr>
  </w:style>
  <w:style w:type="character" w:customStyle="1" w:styleId="ft3264">
    <w:name w:val="ft3264"/>
    <w:basedOn w:val="a3"/>
    <w:uiPriority w:val="99"/>
    <w:qFormat/>
    <w:rsid w:val="00704B7F"/>
    <w:rPr>
      <w:rFonts w:cs="Times New Roman"/>
    </w:rPr>
  </w:style>
  <w:style w:type="character" w:customStyle="1" w:styleId="ft3315">
    <w:name w:val="ft3315"/>
    <w:basedOn w:val="a3"/>
    <w:uiPriority w:val="99"/>
    <w:qFormat/>
    <w:rsid w:val="00704B7F"/>
    <w:rPr>
      <w:rFonts w:cs="Times New Roman"/>
    </w:rPr>
  </w:style>
  <w:style w:type="character" w:customStyle="1" w:styleId="ft3373">
    <w:name w:val="ft3373"/>
    <w:basedOn w:val="a3"/>
    <w:uiPriority w:val="99"/>
    <w:qFormat/>
    <w:rsid w:val="00704B7F"/>
    <w:rPr>
      <w:rFonts w:cs="Times New Roman"/>
    </w:rPr>
  </w:style>
  <w:style w:type="character" w:customStyle="1" w:styleId="ft3432">
    <w:name w:val="ft3432"/>
    <w:basedOn w:val="a3"/>
    <w:uiPriority w:val="99"/>
    <w:qFormat/>
    <w:rsid w:val="00704B7F"/>
    <w:rPr>
      <w:rFonts w:cs="Times New Roman"/>
    </w:rPr>
  </w:style>
  <w:style w:type="character" w:customStyle="1" w:styleId="ft3489">
    <w:name w:val="ft3489"/>
    <w:basedOn w:val="a3"/>
    <w:uiPriority w:val="99"/>
    <w:qFormat/>
    <w:rsid w:val="00704B7F"/>
    <w:rPr>
      <w:rFonts w:cs="Times New Roman"/>
    </w:rPr>
  </w:style>
  <w:style w:type="character" w:customStyle="1" w:styleId="ft3546">
    <w:name w:val="ft3546"/>
    <w:basedOn w:val="a3"/>
    <w:uiPriority w:val="99"/>
    <w:qFormat/>
    <w:rsid w:val="00704B7F"/>
    <w:rPr>
      <w:rFonts w:cs="Times New Roman"/>
    </w:rPr>
  </w:style>
  <w:style w:type="character" w:customStyle="1" w:styleId="ft3608">
    <w:name w:val="ft3608"/>
    <w:basedOn w:val="a3"/>
    <w:uiPriority w:val="99"/>
    <w:qFormat/>
    <w:rsid w:val="00704B7F"/>
    <w:rPr>
      <w:rFonts w:cs="Times New Roman"/>
    </w:rPr>
  </w:style>
  <w:style w:type="character" w:customStyle="1" w:styleId="ft3651">
    <w:name w:val="ft3651"/>
    <w:basedOn w:val="a3"/>
    <w:uiPriority w:val="99"/>
    <w:qFormat/>
    <w:rsid w:val="00704B7F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704B7F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704B7F"/>
    <w:rPr>
      <w:rFonts w:cs="Times New Roman"/>
    </w:rPr>
  </w:style>
  <w:style w:type="character" w:customStyle="1" w:styleId="1142">
    <w:name w:val="Знак Знак114"/>
    <w:uiPriority w:val="99"/>
    <w:locked/>
    <w:rsid w:val="00704B7F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704B7F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704B7F"/>
  </w:style>
  <w:style w:type="character" w:customStyle="1" w:styleId="ft9274">
    <w:name w:val="ft9274"/>
    <w:uiPriority w:val="99"/>
    <w:qFormat/>
    <w:rsid w:val="00704B7F"/>
  </w:style>
  <w:style w:type="character" w:customStyle="1" w:styleId="ft9282">
    <w:name w:val="ft9282"/>
    <w:uiPriority w:val="99"/>
    <w:qFormat/>
    <w:rsid w:val="00704B7F"/>
  </w:style>
  <w:style w:type="character" w:customStyle="1" w:styleId="ft9284">
    <w:name w:val="ft9284"/>
    <w:uiPriority w:val="99"/>
    <w:qFormat/>
    <w:rsid w:val="00704B7F"/>
  </w:style>
  <w:style w:type="character" w:customStyle="1" w:styleId="ft9287">
    <w:name w:val="ft9287"/>
    <w:uiPriority w:val="99"/>
    <w:qFormat/>
    <w:rsid w:val="00704B7F"/>
  </w:style>
  <w:style w:type="character" w:customStyle="1" w:styleId="ft9293">
    <w:name w:val="ft9293"/>
    <w:uiPriority w:val="99"/>
    <w:qFormat/>
    <w:rsid w:val="00704B7F"/>
  </w:style>
  <w:style w:type="character" w:customStyle="1" w:styleId="ft9299">
    <w:name w:val="ft9299"/>
    <w:uiPriority w:val="99"/>
    <w:qFormat/>
    <w:rsid w:val="00704B7F"/>
  </w:style>
  <w:style w:type="character" w:customStyle="1" w:styleId="ft9306">
    <w:name w:val="ft9306"/>
    <w:uiPriority w:val="99"/>
    <w:qFormat/>
    <w:rsid w:val="00704B7F"/>
  </w:style>
  <w:style w:type="character" w:customStyle="1" w:styleId="ft8849">
    <w:name w:val="ft8849"/>
    <w:uiPriority w:val="99"/>
    <w:qFormat/>
    <w:rsid w:val="00704B7F"/>
  </w:style>
  <w:style w:type="character" w:customStyle="1" w:styleId="ft9312">
    <w:name w:val="ft9312"/>
    <w:uiPriority w:val="99"/>
    <w:qFormat/>
    <w:rsid w:val="00704B7F"/>
  </w:style>
  <w:style w:type="character" w:customStyle="1" w:styleId="ft9316">
    <w:name w:val="ft9316"/>
    <w:uiPriority w:val="99"/>
    <w:qFormat/>
    <w:rsid w:val="00704B7F"/>
  </w:style>
  <w:style w:type="character" w:customStyle="1" w:styleId="ft9324">
    <w:name w:val="ft9324"/>
    <w:uiPriority w:val="99"/>
    <w:qFormat/>
    <w:rsid w:val="00704B7F"/>
  </w:style>
  <w:style w:type="character" w:customStyle="1" w:styleId="ft9330">
    <w:name w:val="ft9330"/>
    <w:uiPriority w:val="99"/>
    <w:qFormat/>
    <w:rsid w:val="00704B7F"/>
  </w:style>
  <w:style w:type="character" w:customStyle="1" w:styleId="18100">
    <w:name w:val="Знак Знак1810"/>
    <w:uiPriority w:val="99"/>
    <w:rsid w:val="00704B7F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704B7F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704B7F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704B7F"/>
    <w:rPr>
      <w:rFonts w:ascii="Wingdings" w:hAnsi="Wingdings"/>
    </w:rPr>
  </w:style>
  <w:style w:type="character" w:customStyle="1" w:styleId="WW8Num39z0">
    <w:name w:val="WW8Num39z0"/>
    <w:uiPriority w:val="99"/>
    <w:qFormat/>
    <w:rsid w:val="00704B7F"/>
    <w:rPr>
      <w:rFonts w:ascii="Wingdings" w:hAnsi="Wingdings"/>
    </w:rPr>
  </w:style>
  <w:style w:type="character" w:customStyle="1" w:styleId="WW8Num42z0">
    <w:name w:val="WW8Num42z0"/>
    <w:uiPriority w:val="99"/>
    <w:qFormat/>
    <w:rsid w:val="00704B7F"/>
    <w:rPr>
      <w:rFonts w:ascii="Wingdings" w:hAnsi="Wingdings"/>
    </w:rPr>
  </w:style>
  <w:style w:type="character" w:customStyle="1" w:styleId="WW8Num44z0">
    <w:name w:val="WW8Num44z0"/>
    <w:uiPriority w:val="99"/>
    <w:qFormat/>
    <w:rsid w:val="00704B7F"/>
    <w:rPr>
      <w:rFonts w:ascii="Wingdings" w:hAnsi="Wingdings"/>
    </w:rPr>
  </w:style>
  <w:style w:type="character" w:customStyle="1" w:styleId="WW8Num44z1">
    <w:name w:val="WW8Num44z1"/>
    <w:uiPriority w:val="99"/>
    <w:qFormat/>
    <w:rsid w:val="00704B7F"/>
    <w:rPr>
      <w:rFonts w:ascii="Courier New" w:hAnsi="Courier New"/>
    </w:rPr>
  </w:style>
  <w:style w:type="character" w:customStyle="1" w:styleId="WW8Num44z3">
    <w:name w:val="WW8Num44z3"/>
    <w:uiPriority w:val="99"/>
    <w:qFormat/>
    <w:rsid w:val="00704B7F"/>
    <w:rPr>
      <w:rFonts w:ascii="Symbol" w:hAnsi="Symbol"/>
    </w:rPr>
  </w:style>
  <w:style w:type="character" w:customStyle="1" w:styleId="WW8Num47z0">
    <w:name w:val="WW8Num47z0"/>
    <w:uiPriority w:val="99"/>
    <w:qFormat/>
    <w:rsid w:val="00704B7F"/>
    <w:rPr>
      <w:rFonts w:ascii="Wingdings" w:hAnsi="Wingdings"/>
    </w:rPr>
  </w:style>
  <w:style w:type="character" w:customStyle="1" w:styleId="WW8Num47z1">
    <w:name w:val="WW8Num47z1"/>
    <w:uiPriority w:val="99"/>
    <w:qFormat/>
    <w:rsid w:val="00704B7F"/>
    <w:rPr>
      <w:rFonts w:ascii="Courier New" w:hAnsi="Courier New"/>
    </w:rPr>
  </w:style>
  <w:style w:type="character" w:customStyle="1" w:styleId="WW8Num47z3">
    <w:name w:val="WW8Num47z3"/>
    <w:uiPriority w:val="99"/>
    <w:qFormat/>
    <w:rsid w:val="00704B7F"/>
    <w:rPr>
      <w:rFonts w:ascii="Symbol" w:hAnsi="Symbol"/>
    </w:rPr>
  </w:style>
  <w:style w:type="character" w:customStyle="1" w:styleId="WW8Num50z0">
    <w:name w:val="WW8Num50z0"/>
    <w:uiPriority w:val="99"/>
    <w:qFormat/>
    <w:rsid w:val="00704B7F"/>
    <w:rPr>
      <w:rFonts w:ascii="Wingdings" w:hAnsi="Wingdings"/>
    </w:rPr>
  </w:style>
  <w:style w:type="character" w:customStyle="1" w:styleId="WW8Num51z0">
    <w:name w:val="WW8Num51z0"/>
    <w:uiPriority w:val="99"/>
    <w:qFormat/>
    <w:rsid w:val="00704B7F"/>
    <w:rPr>
      <w:rFonts w:ascii="Wingdings" w:hAnsi="Wingdings"/>
    </w:rPr>
  </w:style>
  <w:style w:type="character" w:customStyle="1" w:styleId="WW8Num52z0">
    <w:name w:val="WW8Num52z0"/>
    <w:uiPriority w:val="99"/>
    <w:qFormat/>
    <w:rsid w:val="00704B7F"/>
    <w:rPr>
      <w:rFonts w:ascii="Symbol" w:hAnsi="Symbol"/>
    </w:rPr>
  </w:style>
  <w:style w:type="character" w:customStyle="1" w:styleId="WW8Num53z0">
    <w:name w:val="WW8Num53z0"/>
    <w:uiPriority w:val="99"/>
    <w:qFormat/>
    <w:rsid w:val="00704B7F"/>
    <w:rPr>
      <w:rFonts w:ascii="Wingdings" w:hAnsi="Wingdings"/>
    </w:rPr>
  </w:style>
  <w:style w:type="character" w:customStyle="1" w:styleId="WW8Num53z1">
    <w:name w:val="WW8Num53z1"/>
    <w:uiPriority w:val="99"/>
    <w:qFormat/>
    <w:rsid w:val="00704B7F"/>
    <w:rPr>
      <w:rFonts w:ascii="Courier New" w:hAnsi="Courier New"/>
    </w:rPr>
  </w:style>
  <w:style w:type="character" w:customStyle="1" w:styleId="WW8Num53z3">
    <w:name w:val="WW8Num53z3"/>
    <w:uiPriority w:val="99"/>
    <w:qFormat/>
    <w:rsid w:val="00704B7F"/>
    <w:rPr>
      <w:rFonts w:ascii="Symbol" w:hAnsi="Symbol"/>
    </w:rPr>
  </w:style>
  <w:style w:type="character" w:customStyle="1" w:styleId="WW8Num55z0">
    <w:name w:val="WW8Num55z0"/>
    <w:uiPriority w:val="99"/>
    <w:qFormat/>
    <w:rsid w:val="00704B7F"/>
    <w:rPr>
      <w:rFonts w:ascii="Symbol" w:hAnsi="Symbol"/>
    </w:rPr>
  </w:style>
  <w:style w:type="character" w:customStyle="1" w:styleId="WW8Num56z0">
    <w:name w:val="WW8Num56z0"/>
    <w:uiPriority w:val="99"/>
    <w:qFormat/>
    <w:rsid w:val="00704B7F"/>
    <w:rPr>
      <w:rFonts w:ascii="Symbol" w:hAnsi="Symbol"/>
    </w:rPr>
  </w:style>
  <w:style w:type="character" w:customStyle="1" w:styleId="WW8Num59z0">
    <w:name w:val="WW8Num59z0"/>
    <w:uiPriority w:val="99"/>
    <w:qFormat/>
    <w:rsid w:val="00704B7F"/>
    <w:rPr>
      <w:rFonts w:ascii="Symbol" w:hAnsi="Symbol"/>
    </w:rPr>
  </w:style>
  <w:style w:type="character" w:customStyle="1" w:styleId="WW8Num63z0">
    <w:name w:val="WW8Num63z0"/>
    <w:uiPriority w:val="99"/>
    <w:qFormat/>
    <w:rsid w:val="00704B7F"/>
    <w:rPr>
      <w:rFonts w:ascii="Symbol" w:hAnsi="Symbol"/>
    </w:rPr>
  </w:style>
  <w:style w:type="character" w:customStyle="1" w:styleId="WW8Num66z0">
    <w:name w:val="WW8Num66z0"/>
    <w:uiPriority w:val="99"/>
    <w:qFormat/>
    <w:rsid w:val="00704B7F"/>
    <w:rPr>
      <w:rFonts w:ascii="Symbol" w:hAnsi="Symbol"/>
    </w:rPr>
  </w:style>
  <w:style w:type="character" w:customStyle="1" w:styleId="WW8Num69z1">
    <w:name w:val="WW8Num69z1"/>
    <w:uiPriority w:val="99"/>
    <w:qFormat/>
    <w:rsid w:val="00704B7F"/>
    <w:rPr>
      <w:rFonts w:ascii="Wingdings" w:hAnsi="Wingdings"/>
    </w:rPr>
  </w:style>
  <w:style w:type="character" w:customStyle="1" w:styleId="WW8Num72z0">
    <w:name w:val="WW8Num72z0"/>
    <w:uiPriority w:val="99"/>
    <w:qFormat/>
    <w:rsid w:val="00704B7F"/>
    <w:rPr>
      <w:rFonts w:ascii="Symbol" w:hAnsi="Symbol"/>
    </w:rPr>
  </w:style>
  <w:style w:type="character" w:customStyle="1" w:styleId="WW8Num72z1">
    <w:name w:val="WW8Num72z1"/>
    <w:uiPriority w:val="99"/>
    <w:qFormat/>
    <w:rsid w:val="00704B7F"/>
    <w:rPr>
      <w:rFonts w:ascii="Courier New" w:hAnsi="Courier New"/>
    </w:rPr>
  </w:style>
  <w:style w:type="character" w:customStyle="1" w:styleId="WW8Num72z2">
    <w:name w:val="WW8Num72z2"/>
    <w:uiPriority w:val="99"/>
    <w:qFormat/>
    <w:rsid w:val="00704B7F"/>
    <w:rPr>
      <w:rFonts w:ascii="Wingdings" w:hAnsi="Wingdings"/>
    </w:rPr>
  </w:style>
  <w:style w:type="character" w:customStyle="1" w:styleId="WW8Num74z0">
    <w:name w:val="WW8Num74z0"/>
    <w:uiPriority w:val="99"/>
    <w:qFormat/>
    <w:rsid w:val="00704B7F"/>
    <w:rPr>
      <w:rFonts w:ascii="Symbol" w:hAnsi="Symbol"/>
    </w:rPr>
  </w:style>
  <w:style w:type="character" w:customStyle="1" w:styleId="WW8Num75z0">
    <w:name w:val="WW8Num75z0"/>
    <w:uiPriority w:val="99"/>
    <w:qFormat/>
    <w:rsid w:val="00704B7F"/>
    <w:rPr>
      <w:rFonts w:ascii="Wingdings" w:hAnsi="Wingdings"/>
    </w:rPr>
  </w:style>
  <w:style w:type="character" w:customStyle="1" w:styleId="WW8Num75z1">
    <w:name w:val="WW8Num75z1"/>
    <w:uiPriority w:val="99"/>
    <w:qFormat/>
    <w:rsid w:val="00704B7F"/>
    <w:rPr>
      <w:rFonts w:ascii="Courier New" w:hAnsi="Courier New"/>
    </w:rPr>
  </w:style>
  <w:style w:type="character" w:customStyle="1" w:styleId="WW8Num75z3">
    <w:name w:val="WW8Num75z3"/>
    <w:uiPriority w:val="99"/>
    <w:qFormat/>
    <w:rsid w:val="00704B7F"/>
    <w:rPr>
      <w:rFonts w:ascii="Symbol" w:hAnsi="Symbol"/>
    </w:rPr>
  </w:style>
  <w:style w:type="character" w:customStyle="1" w:styleId="WW8Num77z0">
    <w:name w:val="WW8Num77z0"/>
    <w:uiPriority w:val="99"/>
    <w:qFormat/>
    <w:rsid w:val="00704B7F"/>
    <w:rPr>
      <w:rFonts w:ascii="Symbol" w:hAnsi="Symbol"/>
    </w:rPr>
  </w:style>
  <w:style w:type="character" w:customStyle="1" w:styleId="WW8Num78z0">
    <w:name w:val="WW8Num78z0"/>
    <w:uiPriority w:val="99"/>
    <w:qFormat/>
    <w:rsid w:val="00704B7F"/>
    <w:rPr>
      <w:rFonts w:ascii="Wingdings" w:hAnsi="Wingdings"/>
    </w:rPr>
  </w:style>
  <w:style w:type="character" w:customStyle="1" w:styleId="WW8Num78z1">
    <w:name w:val="WW8Num78z1"/>
    <w:uiPriority w:val="99"/>
    <w:qFormat/>
    <w:rsid w:val="00704B7F"/>
    <w:rPr>
      <w:rFonts w:ascii="Courier New" w:hAnsi="Courier New"/>
    </w:rPr>
  </w:style>
  <w:style w:type="character" w:customStyle="1" w:styleId="WW8Num78z3">
    <w:name w:val="WW8Num78z3"/>
    <w:uiPriority w:val="99"/>
    <w:qFormat/>
    <w:rsid w:val="00704B7F"/>
    <w:rPr>
      <w:rFonts w:ascii="Symbol" w:hAnsi="Symbol"/>
    </w:rPr>
  </w:style>
  <w:style w:type="character" w:customStyle="1" w:styleId="WW8Num79z0">
    <w:name w:val="WW8Num79z0"/>
    <w:uiPriority w:val="99"/>
    <w:qFormat/>
    <w:rsid w:val="00704B7F"/>
    <w:rPr>
      <w:rFonts w:ascii="Symbol" w:hAnsi="Symbol"/>
    </w:rPr>
  </w:style>
  <w:style w:type="character" w:customStyle="1" w:styleId="WW8Num86z0">
    <w:name w:val="WW8Num86z0"/>
    <w:uiPriority w:val="99"/>
    <w:qFormat/>
    <w:rsid w:val="00704B7F"/>
    <w:rPr>
      <w:rFonts w:ascii="Wingdings" w:hAnsi="Wingdings"/>
    </w:rPr>
  </w:style>
  <w:style w:type="character" w:customStyle="1" w:styleId="WW8Num86z1">
    <w:name w:val="WW8Num86z1"/>
    <w:uiPriority w:val="99"/>
    <w:qFormat/>
    <w:rsid w:val="00704B7F"/>
    <w:rPr>
      <w:rFonts w:ascii="Courier New" w:hAnsi="Courier New"/>
    </w:rPr>
  </w:style>
  <w:style w:type="character" w:customStyle="1" w:styleId="WW8Num86z3">
    <w:name w:val="WW8Num86z3"/>
    <w:uiPriority w:val="99"/>
    <w:qFormat/>
    <w:rsid w:val="00704B7F"/>
    <w:rPr>
      <w:rFonts w:ascii="Symbol" w:hAnsi="Symbol"/>
    </w:rPr>
  </w:style>
  <w:style w:type="character" w:customStyle="1" w:styleId="WW8Num87z0">
    <w:name w:val="WW8Num87z0"/>
    <w:uiPriority w:val="99"/>
    <w:qFormat/>
    <w:rsid w:val="00704B7F"/>
    <w:rPr>
      <w:rFonts w:ascii="Symbol" w:hAnsi="Symbol"/>
    </w:rPr>
  </w:style>
  <w:style w:type="character" w:customStyle="1" w:styleId="WW8Num89z0">
    <w:name w:val="WW8Num89z0"/>
    <w:uiPriority w:val="99"/>
    <w:qFormat/>
    <w:rsid w:val="00704B7F"/>
    <w:rPr>
      <w:rFonts w:ascii="Symbol" w:hAnsi="Symbol"/>
    </w:rPr>
  </w:style>
  <w:style w:type="character" w:customStyle="1" w:styleId="WW8Num90z0">
    <w:name w:val="WW8Num90z0"/>
    <w:uiPriority w:val="99"/>
    <w:qFormat/>
    <w:rsid w:val="00704B7F"/>
    <w:rPr>
      <w:rFonts w:ascii="Symbol" w:hAnsi="Symbol"/>
    </w:rPr>
  </w:style>
  <w:style w:type="character" w:customStyle="1" w:styleId="WW8Num92z0">
    <w:name w:val="WW8Num92z0"/>
    <w:uiPriority w:val="99"/>
    <w:qFormat/>
    <w:rsid w:val="00704B7F"/>
    <w:rPr>
      <w:rFonts w:ascii="Symbol" w:hAnsi="Symbol"/>
    </w:rPr>
  </w:style>
  <w:style w:type="character" w:customStyle="1" w:styleId="WW8Num93z0">
    <w:name w:val="WW8Num93z0"/>
    <w:uiPriority w:val="99"/>
    <w:qFormat/>
    <w:rsid w:val="00704B7F"/>
    <w:rPr>
      <w:rFonts w:ascii="Wingdings" w:hAnsi="Wingdings"/>
    </w:rPr>
  </w:style>
  <w:style w:type="character" w:customStyle="1" w:styleId="WW8Num93z1">
    <w:name w:val="WW8Num93z1"/>
    <w:uiPriority w:val="99"/>
    <w:qFormat/>
    <w:rsid w:val="00704B7F"/>
    <w:rPr>
      <w:rFonts w:ascii="Courier New" w:hAnsi="Courier New"/>
    </w:rPr>
  </w:style>
  <w:style w:type="character" w:customStyle="1" w:styleId="WW8Num93z3">
    <w:name w:val="WW8Num93z3"/>
    <w:uiPriority w:val="99"/>
    <w:qFormat/>
    <w:rsid w:val="00704B7F"/>
    <w:rPr>
      <w:rFonts w:ascii="Symbol" w:hAnsi="Symbol"/>
    </w:rPr>
  </w:style>
  <w:style w:type="character" w:customStyle="1" w:styleId="WW8Num94z0">
    <w:name w:val="WW8Num94z0"/>
    <w:uiPriority w:val="99"/>
    <w:qFormat/>
    <w:rsid w:val="00704B7F"/>
    <w:rPr>
      <w:rFonts w:ascii="Symbol" w:hAnsi="Symbol"/>
    </w:rPr>
  </w:style>
  <w:style w:type="character" w:customStyle="1" w:styleId="WW8Num97z0">
    <w:name w:val="WW8Num97z0"/>
    <w:uiPriority w:val="99"/>
    <w:qFormat/>
    <w:rsid w:val="00704B7F"/>
    <w:rPr>
      <w:rFonts w:ascii="Symbol" w:hAnsi="Symbol"/>
    </w:rPr>
  </w:style>
  <w:style w:type="character" w:customStyle="1" w:styleId="WW8Num99z0">
    <w:name w:val="WW8Num99z0"/>
    <w:uiPriority w:val="99"/>
    <w:qFormat/>
    <w:rsid w:val="00704B7F"/>
    <w:rPr>
      <w:rFonts w:ascii="Symbol" w:hAnsi="Symbol"/>
    </w:rPr>
  </w:style>
  <w:style w:type="character" w:customStyle="1" w:styleId="WW8Num101z0">
    <w:name w:val="WW8Num101z0"/>
    <w:uiPriority w:val="99"/>
    <w:qFormat/>
    <w:rsid w:val="00704B7F"/>
    <w:rPr>
      <w:rFonts w:ascii="Symbol" w:hAnsi="Symbol"/>
    </w:rPr>
  </w:style>
  <w:style w:type="character" w:customStyle="1" w:styleId="WW8Num104z0">
    <w:name w:val="WW8Num104z0"/>
    <w:uiPriority w:val="99"/>
    <w:qFormat/>
    <w:rsid w:val="00704B7F"/>
    <w:rPr>
      <w:rFonts w:ascii="Symbol" w:hAnsi="Symbol"/>
    </w:rPr>
  </w:style>
  <w:style w:type="character" w:customStyle="1" w:styleId="WW8Num107z0">
    <w:name w:val="WW8Num107z0"/>
    <w:uiPriority w:val="99"/>
    <w:qFormat/>
    <w:rsid w:val="00704B7F"/>
    <w:rPr>
      <w:rFonts w:ascii="Symbol" w:hAnsi="Symbol"/>
    </w:rPr>
  </w:style>
  <w:style w:type="character" w:customStyle="1" w:styleId="WW8Num109z0">
    <w:name w:val="WW8Num109z0"/>
    <w:uiPriority w:val="99"/>
    <w:qFormat/>
    <w:rsid w:val="00704B7F"/>
    <w:rPr>
      <w:rFonts w:ascii="Symbol" w:hAnsi="Symbol"/>
    </w:rPr>
  </w:style>
  <w:style w:type="character" w:customStyle="1" w:styleId="WW8Num112z1">
    <w:name w:val="WW8Num112z1"/>
    <w:uiPriority w:val="99"/>
    <w:qFormat/>
    <w:rsid w:val="00704B7F"/>
    <w:rPr>
      <w:color w:val="000000"/>
    </w:rPr>
  </w:style>
  <w:style w:type="character" w:customStyle="1" w:styleId="WW8Num114z0">
    <w:name w:val="WW8Num114z0"/>
    <w:uiPriority w:val="99"/>
    <w:qFormat/>
    <w:rsid w:val="00704B7F"/>
    <w:rPr>
      <w:rFonts w:ascii="Symbol" w:hAnsi="Symbol"/>
    </w:rPr>
  </w:style>
  <w:style w:type="character" w:customStyle="1" w:styleId="WW8Num117z0">
    <w:name w:val="WW8Num117z0"/>
    <w:uiPriority w:val="99"/>
    <w:qFormat/>
    <w:rsid w:val="00704B7F"/>
    <w:rPr>
      <w:rFonts w:ascii="Symbol" w:hAnsi="Symbol"/>
    </w:rPr>
  </w:style>
  <w:style w:type="character" w:customStyle="1" w:styleId="WW8Num118z0">
    <w:name w:val="WW8Num118z0"/>
    <w:uiPriority w:val="99"/>
    <w:qFormat/>
    <w:rsid w:val="00704B7F"/>
    <w:rPr>
      <w:rFonts w:ascii="Wingdings" w:hAnsi="Wingdings"/>
    </w:rPr>
  </w:style>
  <w:style w:type="character" w:customStyle="1" w:styleId="WW8Num118z1">
    <w:name w:val="WW8Num118z1"/>
    <w:uiPriority w:val="99"/>
    <w:qFormat/>
    <w:rsid w:val="00704B7F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704B7F"/>
    <w:rPr>
      <w:rFonts w:ascii="Symbol" w:hAnsi="Symbol"/>
    </w:rPr>
  </w:style>
  <w:style w:type="character" w:customStyle="1" w:styleId="WW8Num120z0">
    <w:name w:val="WW8Num120z0"/>
    <w:uiPriority w:val="99"/>
    <w:qFormat/>
    <w:rsid w:val="00704B7F"/>
    <w:rPr>
      <w:rFonts w:ascii="Symbol" w:hAnsi="Symbol"/>
    </w:rPr>
  </w:style>
  <w:style w:type="character" w:customStyle="1" w:styleId="WW8Num121z0">
    <w:name w:val="WW8Num121z0"/>
    <w:uiPriority w:val="99"/>
    <w:qFormat/>
    <w:rsid w:val="00704B7F"/>
    <w:rPr>
      <w:rFonts w:ascii="Symbol" w:hAnsi="Symbol"/>
    </w:rPr>
  </w:style>
  <w:style w:type="character" w:customStyle="1" w:styleId="WW8Num124z0">
    <w:name w:val="WW8Num124z0"/>
    <w:uiPriority w:val="99"/>
    <w:qFormat/>
    <w:rsid w:val="00704B7F"/>
    <w:rPr>
      <w:rFonts w:ascii="Symbol" w:hAnsi="Symbol"/>
    </w:rPr>
  </w:style>
  <w:style w:type="character" w:customStyle="1" w:styleId="WW8Num125z0">
    <w:name w:val="WW8Num125z0"/>
    <w:uiPriority w:val="99"/>
    <w:qFormat/>
    <w:rsid w:val="00704B7F"/>
    <w:rPr>
      <w:rFonts w:ascii="Wingdings" w:hAnsi="Wingdings"/>
    </w:rPr>
  </w:style>
  <w:style w:type="character" w:customStyle="1" w:styleId="WW8Num125z1">
    <w:name w:val="WW8Num125z1"/>
    <w:uiPriority w:val="99"/>
    <w:qFormat/>
    <w:rsid w:val="00704B7F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704B7F"/>
    <w:rPr>
      <w:rFonts w:ascii="Symbol" w:hAnsi="Symbol"/>
    </w:rPr>
  </w:style>
  <w:style w:type="character" w:customStyle="1" w:styleId="WW8Num126z0">
    <w:name w:val="WW8Num126z0"/>
    <w:uiPriority w:val="99"/>
    <w:qFormat/>
    <w:rsid w:val="00704B7F"/>
    <w:rPr>
      <w:rFonts w:ascii="Symbol" w:hAnsi="Symbol"/>
    </w:rPr>
  </w:style>
  <w:style w:type="character" w:customStyle="1" w:styleId="WW8Num127z0">
    <w:name w:val="WW8Num127z0"/>
    <w:uiPriority w:val="99"/>
    <w:qFormat/>
    <w:rsid w:val="00704B7F"/>
    <w:rPr>
      <w:rFonts w:ascii="Symbol" w:hAnsi="Symbol"/>
    </w:rPr>
  </w:style>
  <w:style w:type="character" w:customStyle="1" w:styleId="WW8Num130z0">
    <w:name w:val="WW8Num130z0"/>
    <w:uiPriority w:val="99"/>
    <w:qFormat/>
    <w:rsid w:val="00704B7F"/>
    <w:rPr>
      <w:rFonts w:ascii="Symbol" w:hAnsi="Symbol"/>
    </w:rPr>
  </w:style>
  <w:style w:type="character" w:customStyle="1" w:styleId="WW8Num131z0">
    <w:name w:val="WW8Num131z0"/>
    <w:uiPriority w:val="99"/>
    <w:qFormat/>
    <w:rsid w:val="00704B7F"/>
    <w:rPr>
      <w:rFonts w:ascii="Symbol" w:hAnsi="Symbol"/>
    </w:rPr>
  </w:style>
  <w:style w:type="character" w:customStyle="1" w:styleId="WW8Num132z0">
    <w:name w:val="WW8Num132z0"/>
    <w:uiPriority w:val="99"/>
    <w:qFormat/>
    <w:rsid w:val="00704B7F"/>
    <w:rPr>
      <w:rFonts w:ascii="Symbol" w:hAnsi="Symbol"/>
    </w:rPr>
  </w:style>
  <w:style w:type="character" w:customStyle="1" w:styleId="WW8Num134z0">
    <w:name w:val="WW8Num134z0"/>
    <w:uiPriority w:val="99"/>
    <w:qFormat/>
    <w:rsid w:val="00704B7F"/>
    <w:rPr>
      <w:rFonts w:ascii="Wingdings" w:hAnsi="Wingdings"/>
    </w:rPr>
  </w:style>
  <w:style w:type="character" w:customStyle="1" w:styleId="WW8Num136z0">
    <w:name w:val="WW8Num136z0"/>
    <w:uiPriority w:val="99"/>
    <w:qFormat/>
    <w:rsid w:val="00704B7F"/>
    <w:rPr>
      <w:rFonts w:ascii="Symbol" w:hAnsi="Symbol"/>
    </w:rPr>
  </w:style>
  <w:style w:type="character" w:customStyle="1" w:styleId="WW8Num139z0">
    <w:name w:val="WW8Num139z0"/>
    <w:uiPriority w:val="99"/>
    <w:qFormat/>
    <w:rsid w:val="00704B7F"/>
    <w:rPr>
      <w:rFonts w:ascii="Symbol" w:hAnsi="Symbol"/>
    </w:rPr>
  </w:style>
  <w:style w:type="character" w:customStyle="1" w:styleId="WW8Num143z0">
    <w:name w:val="WW8Num143z0"/>
    <w:uiPriority w:val="99"/>
    <w:qFormat/>
    <w:rsid w:val="00704B7F"/>
    <w:rPr>
      <w:rFonts w:ascii="Symbol" w:hAnsi="Symbol"/>
    </w:rPr>
  </w:style>
  <w:style w:type="character" w:customStyle="1" w:styleId="WW8Num144z0">
    <w:name w:val="WW8Num144z0"/>
    <w:uiPriority w:val="99"/>
    <w:qFormat/>
    <w:rsid w:val="00704B7F"/>
    <w:rPr>
      <w:rFonts w:ascii="Symbol" w:hAnsi="Symbol"/>
    </w:rPr>
  </w:style>
  <w:style w:type="character" w:customStyle="1" w:styleId="WW8Num145z0">
    <w:name w:val="WW8Num145z0"/>
    <w:uiPriority w:val="99"/>
    <w:qFormat/>
    <w:rsid w:val="00704B7F"/>
    <w:rPr>
      <w:rFonts w:ascii="Symbol" w:hAnsi="Symbol"/>
    </w:rPr>
  </w:style>
  <w:style w:type="character" w:customStyle="1" w:styleId="WW8Num146z0">
    <w:name w:val="WW8Num146z0"/>
    <w:uiPriority w:val="99"/>
    <w:qFormat/>
    <w:rsid w:val="00704B7F"/>
    <w:rPr>
      <w:rFonts w:ascii="Symbol" w:hAnsi="Symbol"/>
    </w:rPr>
  </w:style>
  <w:style w:type="character" w:customStyle="1" w:styleId="WW8Num147z0">
    <w:name w:val="WW8Num147z0"/>
    <w:uiPriority w:val="99"/>
    <w:qFormat/>
    <w:rsid w:val="00704B7F"/>
    <w:rPr>
      <w:rFonts w:ascii="Wingdings" w:hAnsi="Wingdings"/>
    </w:rPr>
  </w:style>
  <w:style w:type="character" w:customStyle="1" w:styleId="WW8Num147z1">
    <w:name w:val="WW8Num147z1"/>
    <w:uiPriority w:val="99"/>
    <w:qFormat/>
    <w:rsid w:val="00704B7F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704B7F"/>
    <w:rPr>
      <w:rFonts w:ascii="Symbol" w:hAnsi="Symbol"/>
    </w:rPr>
  </w:style>
  <w:style w:type="character" w:customStyle="1" w:styleId="WW8Num150z0">
    <w:name w:val="WW8Num150z0"/>
    <w:uiPriority w:val="99"/>
    <w:qFormat/>
    <w:rsid w:val="00704B7F"/>
    <w:rPr>
      <w:rFonts w:ascii="Symbol" w:hAnsi="Symbol"/>
    </w:rPr>
  </w:style>
  <w:style w:type="character" w:customStyle="1" w:styleId="WW8Num157z0">
    <w:name w:val="WW8Num157z0"/>
    <w:uiPriority w:val="99"/>
    <w:qFormat/>
    <w:rsid w:val="00704B7F"/>
    <w:rPr>
      <w:rFonts w:ascii="Symbol" w:hAnsi="Symbol"/>
    </w:rPr>
  </w:style>
  <w:style w:type="character" w:customStyle="1" w:styleId="WW8Num159z0">
    <w:name w:val="WW8Num159z0"/>
    <w:uiPriority w:val="99"/>
    <w:qFormat/>
    <w:rsid w:val="00704B7F"/>
    <w:rPr>
      <w:rFonts w:ascii="Symbol" w:hAnsi="Symbol"/>
    </w:rPr>
  </w:style>
  <w:style w:type="character" w:customStyle="1" w:styleId="WW8Num160z0">
    <w:name w:val="WW8Num160z0"/>
    <w:uiPriority w:val="99"/>
    <w:qFormat/>
    <w:rsid w:val="00704B7F"/>
    <w:rPr>
      <w:rFonts w:ascii="Symbol" w:hAnsi="Symbol"/>
    </w:rPr>
  </w:style>
  <w:style w:type="character" w:customStyle="1" w:styleId="WW8Num162z0">
    <w:name w:val="WW8Num162z0"/>
    <w:uiPriority w:val="99"/>
    <w:qFormat/>
    <w:rsid w:val="00704B7F"/>
    <w:rPr>
      <w:rFonts w:ascii="Symbol" w:hAnsi="Symbol"/>
    </w:rPr>
  </w:style>
  <w:style w:type="character" w:customStyle="1" w:styleId="WW8Num163z0">
    <w:name w:val="WW8Num163z0"/>
    <w:uiPriority w:val="99"/>
    <w:qFormat/>
    <w:rsid w:val="00704B7F"/>
    <w:rPr>
      <w:rFonts w:ascii="Symbol" w:hAnsi="Symbol"/>
    </w:rPr>
  </w:style>
  <w:style w:type="character" w:customStyle="1" w:styleId="WW8Num164z0">
    <w:name w:val="WW8Num164z0"/>
    <w:uiPriority w:val="99"/>
    <w:qFormat/>
    <w:rsid w:val="00704B7F"/>
    <w:rPr>
      <w:rFonts w:ascii="Wingdings" w:hAnsi="Wingdings"/>
    </w:rPr>
  </w:style>
  <w:style w:type="character" w:customStyle="1" w:styleId="WW8Num164z1">
    <w:name w:val="WW8Num164z1"/>
    <w:uiPriority w:val="99"/>
    <w:qFormat/>
    <w:rsid w:val="00704B7F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704B7F"/>
    <w:rPr>
      <w:rFonts w:ascii="Symbol" w:hAnsi="Symbol"/>
    </w:rPr>
  </w:style>
  <w:style w:type="character" w:customStyle="1" w:styleId="WW8Num168z0">
    <w:name w:val="WW8Num168z0"/>
    <w:uiPriority w:val="99"/>
    <w:qFormat/>
    <w:rsid w:val="00704B7F"/>
    <w:rPr>
      <w:rFonts w:ascii="Symbol" w:hAnsi="Symbol"/>
    </w:rPr>
  </w:style>
  <w:style w:type="character" w:customStyle="1" w:styleId="WW8Num169z0">
    <w:name w:val="WW8Num169z0"/>
    <w:uiPriority w:val="99"/>
    <w:qFormat/>
    <w:rsid w:val="00704B7F"/>
    <w:rPr>
      <w:rFonts w:ascii="Symbol" w:hAnsi="Symbol"/>
    </w:rPr>
  </w:style>
  <w:style w:type="character" w:customStyle="1" w:styleId="WW8Num170z0">
    <w:name w:val="WW8Num170z0"/>
    <w:uiPriority w:val="99"/>
    <w:qFormat/>
    <w:rsid w:val="00704B7F"/>
    <w:rPr>
      <w:rFonts w:ascii="Symbol" w:hAnsi="Symbol"/>
    </w:rPr>
  </w:style>
  <w:style w:type="character" w:customStyle="1" w:styleId="WW8Num174z0">
    <w:name w:val="WW8Num174z0"/>
    <w:uiPriority w:val="99"/>
    <w:qFormat/>
    <w:rsid w:val="00704B7F"/>
    <w:rPr>
      <w:rFonts w:ascii="Symbol" w:hAnsi="Symbol"/>
    </w:rPr>
  </w:style>
  <w:style w:type="character" w:customStyle="1" w:styleId="WW8Num177z0">
    <w:name w:val="WW8Num177z0"/>
    <w:uiPriority w:val="99"/>
    <w:qFormat/>
    <w:rsid w:val="00704B7F"/>
    <w:rPr>
      <w:rFonts w:ascii="Symbol" w:hAnsi="Symbol"/>
    </w:rPr>
  </w:style>
  <w:style w:type="character" w:customStyle="1" w:styleId="WW8Num178z0">
    <w:name w:val="WW8Num178z0"/>
    <w:uiPriority w:val="99"/>
    <w:qFormat/>
    <w:rsid w:val="00704B7F"/>
    <w:rPr>
      <w:rFonts w:ascii="Symbol" w:hAnsi="Symbol"/>
    </w:rPr>
  </w:style>
  <w:style w:type="character" w:customStyle="1" w:styleId="WW8Num182z0">
    <w:name w:val="WW8Num182z0"/>
    <w:uiPriority w:val="99"/>
    <w:qFormat/>
    <w:rsid w:val="00704B7F"/>
    <w:rPr>
      <w:rFonts w:ascii="Symbol" w:hAnsi="Symbol"/>
    </w:rPr>
  </w:style>
  <w:style w:type="character" w:customStyle="1" w:styleId="WW8Num37z0">
    <w:name w:val="WW8Num37z0"/>
    <w:uiPriority w:val="99"/>
    <w:qFormat/>
    <w:rsid w:val="00704B7F"/>
    <w:rPr>
      <w:rFonts w:ascii="Wingdings" w:hAnsi="Wingdings"/>
    </w:rPr>
  </w:style>
  <w:style w:type="character" w:customStyle="1" w:styleId="WW8Num38z0">
    <w:name w:val="WW8Num38z0"/>
    <w:uiPriority w:val="99"/>
    <w:qFormat/>
    <w:rsid w:val="00704B7F"/>
    <w:rPr>
      <w:rFonts w:ascii="Wingdings" w:hAnsi="Wingdings"/>
    </w:rPr>
  </w:style>
  <w:style w:type="character" w:customStyle="1" w:styleId="WW8Num40z0">
    <w:name w:val="WW8Num40z0"/>
    <w:uiPriority w:val="99"/>
    <w:qFormat/>
    <w:rsid w:val="00704B7F"/>
    <w:rPr>
      <w:rFonts w:ascii="Wingdings" w:hAnsi="Wingdings"/>
    </w:rPr>
  </w:style>
  <w:style w:type="character" w:customStyle="1" w:styleId="WW8Num41z0">
    <w:name w:val="WW8Num41z0"/>
    <w:uiPriority w:val="99"/>
    <w:qFormat/>
    <w:rsid w:val="00704B7F"/>
    <w:rPr>
      <w:rFonts w:ascii="Wingdings" w:hAnsi="Wingdings"/>
    </w:rPr>
  </w:style>
  <w:style w:type="character" w:customStyle="1" w:styleId="WW8Num43z0">
    <w:name w:val="WW8Num43z0"/>
    <w:uiPriority w:val="99"/>
    <w:qFormat/>
    <w:rsid w:val="00704B7F"/>
    <w:rPr>
      <w:rFonts w:ascii="Wingdings" w:hAnsi="Wingdings"/>
    </w:rPr>
  </w:style>
  <w:style w:type="character" w:customStyle="1" w:styleId="WW8Num20z1">
    <w:name w:val="WW8Num20z1"/>
    <w:uiPriority w:val="99"/>
    <w:qFormat/>
    <w:rsid w:val="00704B7F"/>
    <w:rPr>
      <w:rFonts w:ascii="Courier New" w:hAnsi="Courier New"/>
    </w:rPr>
  </w:style>
  <w:style w:type="character" w:customStyle="1" w:styleId="WW8Num20z3">
    <w:name w:val="WW8Num20z3"/>
    <w:uiPriority w:val="99"/>
    <w:qFormat/>
    <w:rsid w:val="00704B7F"/>
    <w:rPr>
      <w:rFonts w:ascii="Symbol" w:hAnsi="Symbol"/>
    </w:rPr>
  </w:style>
  <w:style w:type="character" w:customStyle="1" w:styleId="WW8Num26z3">
    <w:name w:val="WW8Num26z3"/>
    <w:uiPriority w:val="99"/>
    <w:qFormat/>
    <w:rsid w:val="00704B7F"/>
    <w:rPr>
      <w:rFonts w:ascii="Symbol" w:hAnsi="Symbol"/>
    </w:rPr>
  </w:style>
  <w:style w:type="character" w:customStyle="1" w:styleId="WW8Num33z0">
    <w:name w:val="WW8Num33z0"/>
    <w:uiPriority w:val="99"/>
    <w:qFormat/>
    <w:rsid w:val="00704B7F"/>
    <w:rPr>
      <w:rFonts w:ascii="Wingdings" w:hAnsi="Wingdings"/>
    </w:rPr>
  </w:style>
  <w:style w:type="character" w:customStyle="1" w:styleId="WW8Num33z3">
    <w:name w:val="WW8Num33z3"/>
    <w:uiPriority w:val="99"/>
    <w:qFormat/>
    <w:rsid w:val="00704B7F"/>
    <w:rPr>
      <w:rFonts w:ascii="Symbol" w:hAnsi="Symbol"/>
    </w:rPr>
  </w:style>
  <w:style w:type="character" w:customStyle="1" w:styleId="WW8Num33z4">
    <w:name w:val="WW8Num33z4"/>
    <w:uiPriority w:val="99"/>
    <w:qFormat/>
    <w:rsid w:val="00704B7F"/>
    <w:rPr>
      <w:rFonts w:ascii="Courier New" w:hAnsi="Courier New"/>
    </w:rPr>
  </w:style>
  <w:style w:type="character" w:customStyle="1" w:styleId="WW8Num34z0">
    <w:name w:val="WW8Num34z0"/>
    <w:uiPriority w:val="99"/>
    <w:qFormat/>
    <w:rsid w:val="00704B7F"/>
    <w:rPr>
      <w:rFonts w:ascii="Wingdings" w:hAnsi="Wingdings"/>
    </w:rPr>
  </w:style>
  <w:style w:type="character" w:customStyle="1" w:styleId="WW8Num34z1">
    <w:name w:val="WW8Num34z1"/>
    <w:uiPriority w:val="99"/>
    <w:qFormat/>
    <w:rsid w:val="00704B7F"/>
    <w:rPr>
      <w:rFonts w:ascii="Courier New" w:hAnsi="Courier New"/>
    </w:rPr>
  </w:style>
  <w:style w:type="character" w:customStyle="1" w:styleId="WW8Num34z3">
    <w:name w:val="WW8Num34z3"/>
    <w:uiPriority w:val="99"/>
    <w:qFormat/>
    <w:rsid w:val="00704B7F"/>
    <w:rPr>
      <w:rFonts w:ascii="Symbol" w:hAnsi="Symbol"/>
    </w:rPr>
  </w:style>
  <w:style w:type="character" w:customStyle="1" w:styleId="WW8Num35z0">
    <w:name w:val="WW8Num35z0"/>
    <w:uiPriority w:val="99"/>
    <w:qFormat/>
    <w:rsid w:val="00704B7F"/>
    <w:rPr>
      <w:rFonts w:ascii="Wingdings" w:hAnsi="Wingdings"/>
    </w:rPr>
  </w:style>
  <w:style w:type="character" w:customStyle="1" w:styleId="WW8Num35z1">
    <w:name w:val="WW8Num35z1"/>
    <w:uiPriority w:val="99"/>
    <w:qFormat/>
    <w:rsid w:val="00704B7F"/>
    <w:rPr>
      <w:rFonts w:ascii="Courier New" w:hAnsi="Courier New"/>
    </w:rPr>
  </w:style>
  <w:style w:type="character" w:customStyle="1" w:styleId="WW8Num35z3">
    <w:name w:val="WW8Num35z3"/>
    <w:uiPriority w:val="99"/>
    <w:qFormat/>
    <w:rsid w:val="00704B7F"/>
    <w:rPr>
      <w:rFonts w:ascii="Symbol" w:hAnsi="Symbol"/>
    </w:rPr>
  </w:style>
  <w:style w:type="character" w:customStyle="1" w:styleId="WW8Num36z1">
    <w:name w:val="WW8Num36z1"/>
    <w:uiPriority w:val="99"/>
    <w:qFormat/>
    <w:rsid w:val="00704B7F"/>
    <w:rPr>
      <w:rFonts w:ascii="Courier New" w:hAnsi="Courier New"/>
    </w:rPr>
  </w:style>
  <w:style w:type="character" w:customStyle="1" w:styleId="WW8Num36z3">
    <w:name w:val="WW8Num36z3"/>
    <w:uiPriority w:val="99"/>
    <w:qFormat/>
    <w:rsid w:val="00704B7F"/>
    <w:rPr>
      <w:rFonts w:ascii="Symbol" w:hAnsi="Symbol"/>
    </w:rPr>
  </w:style>
  <w:style w:type="character" w:customStyle="1" w:styleId="WW8Num37z1">
    <w:name w:val="WW8Num37z1"/>
    <w:uiPriority w:val="99"/>
    <w:qFormat/>
    <w:rsid w:val="00704B7F"/>
    <w:rPr>
      <w:rFonts w:ascii="Courier New" w:hAnsi="Courier New"/>
    </w:rPr>
  </w:style>
  <w:style w:type="character" w:customStyle="1" w:styleId="WW8Num37z3">
    <w:name w:val="WW8Num37z3"/>
    <w:uiPriority w:val="99"/>
    <w:qFormat/>
    <w:rsid w:val="00704B7F"/>
    <w:rPr>
      <w:rFonts w:ascii="Symbol" w:hAnsi="Symbol"/>
    </w:rPr>
  </w:style>
  <w:style w:type="character" w:customStyle="1" w:styleId="WW8Num39z1">
    <w:name w:val="WW8Num39z1"/>
    <w:uiPriority w:val="99"/>
    <w:qFormat/>
    <w:rsid w:val="00704B7F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704B7F"/>
    <w:rPr>
      <w:rFonts w:ascii="Symbol" w:hAnsi="Symbol"/>
    </w:rPr>
  </w:style>
  <w:style w:type="character" w:customStyle="1" w:styleId="WW8Num39z4">
    <w:name w:val="WW8Num39z4"/>
    <w:uiPriority w:val="99"/>
    <w:qFormat/>
    <w:rsid w:val="00704B7F"/>
    <w:rPr>
      <w:rFonts w:ascii="Courier New" w:hAnsi="Courier New"/>
    </w:rPr>
  </w:style>
  <w:style w:type="character" w:customStyle="1" w:styleId="WW8Num42z1">
    <w:name w:val="WW8Num42z1"/>
    <w:uiPriority w:val="99"/>
    <w:qFormat/>
    <w:rsid w:val="00704B7F"/>
    <w:rPr>
      <w:rFonts w:ascii="Courier New" w:hAnsi="Courier New"/>
    </w:rPr>
  </w:style>
  <w:style w:type="character" w:customStyle="1" w:styleId="WW8Num42z3">
    <w:name w:val="WW8Num42z3"/>
    <w:uiPriority w:val="99"/>
    <w:qFormat/>
    <w:rsid w:val="00704B7F"/>
    <w:rPr>
      <w:rFonts w:ascii="Symbol" w:hAnsi="Symbol"/>
    </w:rPr>
  </w:style>
  <w:style w:type="character" w:customStyle="1" w:styleId="WW8Num45z0">
    <w:name w:val="WW8Num45z0"/>
    <w:uiPriority w:val="99"/>
    <w:qFormat/>
    <w:rsid w:val="00704B7F"/>
    <w:rPr>
      <w:rFonts w:ascii="Wingdings" w:hAnsi="Wingdings"/>
    </w:rPr>
  </w:style>
  <w:style w:type="character" w:customStyle="1" w:styleId="WW8Num45z1">
    <w:name w:val="WW8Num45z1"/>
    <w:uiPriority w:val="99"/>
    <w:qFormat/>
    <w:rsid w:val="00704B7F"/>
    <w:rPr>
      <w:rFonts w:ascii="Courier New" w:hAnsi="Courier New"/>
    </w:rPr>
  </w:style>
  <w:style w:type="character" w:customStyle="1" w:styleId="WW8Num45z3">
    <w:name w:val="WW8Num45z3"/>
    <w:uiPriority w:val="99"/>
    <w:qFormat/>
    <w:rsid w:val="00704B7F"/>
    <w:rPr>
      <w:rFonts w:ascii="Symbol" w:hAnsi="Symbol"/>
    </w:rPr>
  </w:style>
  <w:style w:type="character" w:customStyle="1" w:styleId="WW8Num46z0">
    <w:name w:val="WW8Num46z0"/>
    <w:uiPriority w:val="99"/>
    <w:qFormat/>
    <w:rsid w:val="00704B7F"/>
    <w:rPr>
      <w:rFonts w:ascii="Wingdings" w:hAnsi="Wingdings"/>
    </w:rPr>
  </w:style>
  <w:style w:type="character" w:customStyle="1" w:styleId="WW8Num46z1">
    <w:name w:val="WW8Num46z1"/>
    <w:uiPriority w:val="99"/>
    <w:qFormat/>
    <w:rsid w:val="00704B7F"/>
    <w:rPr>
      <w:rFonts w:ascii="Courier New" w:hAnsi="Courier New"/>
    </w:rPr>
  </w:style>
  <w:style w:type="character" w:customStyle="1" w:styleId="WW8Num46z3">
    <w:name w:val="WW8Num46z3"/>
    <w:uiPriority w:val="99"/>
    <w:qFormat/>
    <w:rsid w:val="00704B7F"/>
    <w:rPr>
      <w:rFonts w:ascii="Symbol" w:hAnsi="Symbol"/>
    </w:rPr>
  </w:style>
  <w:style w:type="character" w:customStyle="1" w:styleId="WW8Num48z0">
    <w:name w:val="WW8Num48z0"/>
    <w:uiPriority w:val="99"/>
    <w:qFormat/>
    <w:rsid w:val="00704B7F"/>
    <w:rPr>
      <w:rFonts w:ascii="Wingdings" w:hAnsi="Wingdings"/>
    </w:rPr>
  </w:style>
  <w:style w:type="character" w:customStyle="1" w:styleId="WW8Num48z1">
    <w:name w:val="WW8Num48z1"/>
    <w:uiPriority w:val="99"/>
    <w:qFormat/>
    <w:rsid w:val="00704B7F"/>
    <w:rPr>
      <w:rFonts w:ascii="Courier New" w:hAnsi="Courier New"/>
    </w:rPr>
  </w:style>
  <w:style w:type="character" w:customStyle="1" w:styleId="WW8Num48z3">
    <w:name w:val="WW8Num48z3"/>
    <w:uiPriority w:val="99"/>
    <w:qFormat/>
    <w:rsid w:val="00704B7F"/>
    <w:rPr>
      <w:rFonts w:ascii="Symbol" w:hAnsi="Symbol"/>
    </w:rPr>
  </w:style>
  <w:style w:type="character" w:customStyle="1" w:styleId="WW8Num49z0">
    <w:name w:val="WW8Num49z0"/>
    <w:uiPriority w:val="99"/>
    <w:qFormat/>
    <w:rsid w:val="00704B7F"/>
    <w:rPr>
      <w:rFonts w:ascii="Wingdings" w:hAnsi="Wingdings"/>
    </w:rPr>
  </w:style>
  <w:style w:type="character" w:customStyle="1" w:styleId="WW8Num49z1">
    <w:name w:val="WW8Num49z1"/>
    <w:uiPriority w:val="99"/>
    <w:qFormat/>
    <w:rsid w:val="00704B7F"/>
    <w:rPr>
      <w:rFonts w:ascii="Courier New" w:hAnsi="Courier New"/>
    </w:rPr>
  </w:style>
  <w:style w:type="character" w:customStyle="1" w:styleId="WW8Num49z3">
    <w:name w:val="WW8Num49z3"/>
    <w:uiPriority w:val="99"/>
    <w:qFormat/>
    <w:rsid w:val="00704B7F"/>
    <w:rPr>
      <w:rFonts w:ascii="Symbol" w:hAnsi="Symbol"/>
    </w:rPr>
  </w:style>
  <w:style w:type="character" w:customStyle="1" w:styleId="WW8Num50z1">
    <w:name w:val="WW8Num50z1"/>
    <w:uiPriority w:val="99"/>
    <w:qFormat/>
    <w:rsid w:val="00704B7F"/>
    <w:rPr>
      <w:rFonts w:ascii="Courier New" w:hAnsi="Courier New"/>
    </w:rPr>
  </w:style>
  <w:style w:type="character" w:customStyle="1" w:styleId="WW8Num50z3">
    <w:name w:val="WW8Num50z3"/>
    <w:uiPriority w:val="99"/>
    <w:qFormat/>
    <w:rsid w:val="00704B7F"/>
    <w:rPr>
      <w:rFonts w:ascii="Symbol" w:hAnsi="Symbol"/>
    </w:rPr>
  </w:style>
  <w:style w:type="character" w:customStyle="1" w:styleId="WW8Num51z1">
    <w:name w:val="WW8Num51z1"/>
    <w:uiPriority w:val="99"/>
    <w:qFormat/>
    <w:rsid w:val="00704B7F"/>
    <w:rPr>
      <w:rFonts w:ascii="Courier New" w:hAnsi="Courier New"/>
    </w:rPr>
  </w:style>
  <w:style w:type="character" w:customStyle="1" w:styleId="WW8Num51z3">
    <w:name w:val="WW8Num51z3"/>
    <w:uiPriority w:val="99"/>
    <w:qFormat/>
    <w:rsid w:val="00704B7F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704B7F"/>
  </w:style>
  <w:style w:type="character" w:customStyle="1" w:styleId="FontStyle1600">
    <w:name w:val="Font Style160"/>
    <w:uiPriority w:val="99"/>
    <w:qFormat/>
    <w:rsid w:val="00704B7F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704B7F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704B7F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704B7F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704B7F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704B7F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704B7F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704B7F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704B7F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704B7F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704B7F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704B7F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704B7F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704B7F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704B7F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704B7F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704B7F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704B7F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704B7F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704B7F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704B7F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704B7F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704B7F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704B7F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704B7F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704B7F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704B7F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704B7F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704B7F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704B7F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704B7F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704B7F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704B7F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704B7F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704B7F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704B7F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704B7F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704B7F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704B7F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704B7F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704B7F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704B7F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704B7F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704B7F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704B7F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704B7F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704B7F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704B7F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704B7F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704B7F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704B7F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704B7F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704B7F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704B7F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704B7F"/>
    <w:rPr>
      <w:rFonts w:cs="Times New Roman"/>
    </w:rPr>
  </w:style>
  <w:style w:type="character" w:customStyle="1" w:styleId="c8">
    <w:name w:val="c8"/>
    <w:basedOn w:val="a3"/>
    <w:uiPriority w:val="99"/>
    <w:qFormat/>
    <w:rsid w:val="00704B7F"/>
    <w:rPr>
      <w:rFonts w:cs="Times New Roman"/>
    </w:rPr>
  </w:style>
  <w:style w:type="character" w:customStyle="1" w:styleId="FontStyle805">
    <w:name w:val="Font Style805"/>
    <w:uiPriority w:val="99"/>
    <w:qFormat/>
    <w:rsid w:val="00704B7F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704B7F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704B7F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704B7F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704B7F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704B7F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704B7F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704B7F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704B7F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704B7F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704B7F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704B7F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704B7F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704B7F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704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704B7F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704B7F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704B7F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704B7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704B7F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704B7F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704B7F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704B7F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704B7F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704B7F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704B7F"/>
  </w:style>
  <w:style w:type="character" w:customStyle="1" w:styleId="11ff6">
    <w:name w:val="Слабое выделение11"/>
    <w:uiPriority w:val="99"/>
    <w:qFormat/>
    <w:rsid w:val="00704B7F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704B7F"/>
    <w:rPr>
      <w:b/>
    </w:rPr>
  </w:style>
  <w:style w:type="character" w:customStyle="1" w:styleId="mathjax1">
    <w:name w:val="mathjax1"/>
    <w:uiPriority w:val="99"/>
    <w:qFormat/>
    <w:rsid w:val="00704B7F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704B7F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704B7F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704B7F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704B7F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704B7F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704B7F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704B7F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704B7F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704B7F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704B7F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704B7F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704B7F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704B7F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704B7F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704B7F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704B7F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704B7F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704B7F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704B7F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704B7F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704B7F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704B7F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704B7F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704B7F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704B7F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704B7F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704B7F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704B7F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704B7F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704B7F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704B7F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704B7F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704B7F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704B7F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704B7F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704B7F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704B7F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704B7F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704B7F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704B7F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704B7F"/>
    <w:rPr>
      <w:rFonts w:cs="Times New Roman"/>
    </w:rPr>
  </w:style>
  <w:style w:type="character" w:customStyle="1" w:styleId="WW8Num24z4">
    <w:name w:val="WW8Num24z4"/>
    <w:uiPriority w:val="99"/>
    <w:rsid w:val="00704B7F"/>
  </w:style>
  <w:style w:type="character" w:customStyle="1" w:styleId="WW8Num24z5">
    <w:name w:val="WW8Num24z5"/>
    <w:uiPriority w:val="99"/>
    <w:rsid w:val="00704B7F"/>
  </w:style>
  <w:style w:type="character" w:customStyle="1" w:styleId="WW8Num24z6">
    <w:name w:val="WW8Num24z6"/>
    <w:uiPriority w:val="99"/>
    <w:rsid w:val="00704B7F"/>
  </w:style>
  <w:style w:type="character" w:customStyle="1" w:styleId="WW8Num24z7">
    <w:name w:val="WW8Num24z7"/>
    <w:uiPriority w:val="99"/>
    <w:rsid w:val="00704B7F"/>
  </w:style>
  <w:style w:type="character" w:customStyle="1" w:styleId="WW8Num24z8">
    <w:name w:val="WW8Num24z8"/>
    <w:uiPriority w:val="99"/>
    <w:rsid w:val="00704B7F"/>
  </w:style>
  <w:style w:type="character" w:customStyle="1" w:styleId="WW8Num25z4">
    <w:name w:val="WW8Num25z4"/>
    <w:uiPriority w:val="99"/>
    <w:rsid w:val="00704B7F"/>
  </w:style>
  <w:style w:type="character" w:customStyle="1" w:styleId="WW8Num25z5">
    <w:name w:val="WW8Num25z5"/>
    <w:uiPriority w:val="99"/>
    <w:rsid w:val="00704B7F"/>
  </w:style>
  <w:style w:type="character" w:customStyle="1" w:styleId="WW8Num25z6">
    <w:name w:val="WW8Num25z6"/>
    <w:uiPriority w:val="99"/>
    <w:rsid w:val="00704B7F"/>
  </w:style>
  <w:style w:type="character" w:customStyle="1" w:styleId="WW8Num25z7">
    <w:name w:val="WW8Num25z7"/>
    <w:uiPriority w:val="99"/>
    <w:rsid w:val="00704B7F"/>
  </w:style>
  <w:style w:type="character" w:customStyle="1" w:styleId="WW8Num25z8">
    <w:name w:val="WW8Num25z8"/>
    <w:uiPriority w:val="99"/>
    <w:rsid w:val="00704B7F"/>
  </w:style>
  <w:style w:type="character" w:customStyle="1" w:styleId="WW8Num30z2">
    <w:name w:val="WW8Num30z2"/>
    <w:uiPriority w:val="99"/>
    <w:rsid w:val="00704B7F"/>
  </w:style>
  <w:style w:type="character" w:customStyle="1" w:styleId="WW8Num30z4">
    <w:name w:val="WW8Num30z4"/>
    <w:uiPriority w:val="99"/>
    <w:rsid w:val="00704B7F"/>
  </w:style>
  <w:style w:type="character" w:customStyle="1" w:styleId="WW8Num30z5">
    <w:name w:val="WW8Num30z5"/>
    <w:uiPriority w:val="99"/>
    <w:rsid w:val="00704B7F"/>
  </w:style>
  <w:style w:type="character" w:customStyle="1" w:styleId="WW8Num30z6">
    <w:name w:val="WW8Num30z6"/>
    <w:uiPriority w:val="99"/>
    <w:rsid w:val="00704B7F"/>
  </w:style>
  <w:style w:type="character" w:customStyle="1" w:styleId="WW8Num30z7">
    <w:name w:val="WW8Num30z7"/>
    <w:uiPriority w:val="99"/>
    <w:rsid w:val="00704B7F"/>
  </w:style>
  <w:style w:type="character" w:customStyle="1" w:styleId="WW8Num30z8">
    <w:name w:val="WW8Num30z8"/>
    <w:uiPriority w:val="99"/>
    <w:rsid w:val="00704B7F"/>
  </w:style>
  <w:style w:type="character" w:customStyle="1" w:styleId="WW8Num32z4">
    <w:name w:val="WW8Num32z4"/>
    <w:uiPriority w:val="99"/>
    <w:rsid w:val="00704B7F"/>
  </w:style>
  <w:style w:type="character" w:customStyle="1" w:styleId="WW8Num32z5">
    <w:name w:val="WW8Num32z5"/>
    <w:uiPriority w:val="99"/>
    <w:rsid w:val="00704B7F"/>
  </w:style>
  <w:style w:type="character" w:customStyle="1" w:styleId="WW8Num32z6">
    <w:name w:val="WW8Num32z6"/>
    <w:uiPriority w:val="99"/>
    <w:rsid w:val="00704B7F"/>
  </w:style>
  <w:style w:type="character" w:customStyle="1" w:styleId="WW8Num32z7">
    <w:name w:val="WW8Num32z7"/>
    <w:uiPriority w:val="99"/>
    <w:rsid w:val="00704B7F"/>
  </w:style>
  <w:style w:type="character" w:customStyle="1" w:styleId="WW8Num32z8">
    <w:name w:val="WW8Num32z8"/>
    <w:uiPriority w:val="99"/>
    <w:rsid w:val="00704B7F"/>
  </w:style>
  <w:style w:type="character" w:customStyle="1" w:styleId="WW8Num33z1">
    <w:name w:val="WW8Num33z1"/>
    <w:uiPriority w:val="99"/>
    <w:rsid w:val="00704B7F"/>
  </w:style>
  <w:style w:type="character" w:customStyle="1" w:styleId="WW8Num33z2">
    <w:name w:val="WW8Num33z2"/>
    <w:uiPriority w:val="99"/>
    <w:rsid w:val="00704B7F"/>
  </w:style>
  <w:style w:type="character" w:customStyle="1" w:styleId="WW8Num33z5">
    <w:name w:val="WW8Num33z5"/>
    <w:uiPriority w:val="99"/>
    <w:rsid w:val="00704B7F"/>
  </w:style>
  <w:style w:type="character" w:customStyle="1" w:styleId="WW8Num33z6">
    <w:name w:val="WW8Num33z6"/>
    <w:uiPriority w:val="99"/>
    <w:rsid w:val="00704B7F"/>
  </w:style>
  <w:style w:type="character" w:customStyle="1" w:styleId="WW8Num33z7">
    <w:name w:val="WW8Num33z7"/>
    <w:uiPriority w:val="99"/>
    <w:rsid w:val="00704B7F"/>
  </w:style>
  <w:style w:type="character" w:customStyle="1" w:styleId="WW8Num33z8">
    <w:name w:val="WW8Num33z8"/>
    <w:uiPriority w:val="99"/>
    <w:rsid w:val="00704B7F"/>
  </w:style>
  <w:style w:type="character" w:customStyle="1" w:styleId="WW8Num35z2">
    <w:name w:val="WW8Num35z2"/>
    <w:uiPriority w:val="99"/>
    <w:rsid w:val="00704B7F"/>
  </w:style>
  <w:style w:type="character" w:customStyle="1" w:styleId="WW8Num35z4">
    <w:name w:val="WW8Num35z4"/>
    <w:uiPriority w:val="99"/>
    <w:rsid w:val="00704B7F"/>
  </w:style>
  <w:style w:type="character" w:customStyle="1" w:styleId="WW8Num35z5">
    <w:name w:val="WW8Num35z5"/>
    <w:uiPriority w:val="99"/>
    <w:rsid w:val="00704B7F"/>
  </w:style>
  <w:style w:type="character" w:customStyle="1" w:styleId="WW8Num35z6">
    <w:name w:val="WW8Num35z6"/>
    <w:uiPriority w:val="99"/>
    <w:rsid w:val="00704B7F"/>
  </w:style>
  <w:style w:type="character" w:customStyle="1" w:styleId="WW8Num35z7">
    <w:name w:val="WW8Num35z7"/>
    <w:uiPriority w:val="99"/>
    <w:rsid w:val="00704B7F"/>
  </w:style>
  <w:style w:type="character" w:customStyle="1" w:styleId="WW8Num35z8">
    <w:name w:val="WW8Num35z8"/>
    <w:uiPriority w:val="99"/>
    <w:rsid w:val="00704B7F"/>
  </w:style>
  <w:style w:type="character" w:customStyle="1" w:styleId="WW8Num37z2">
    <w:name w:val="WW8Num37z2"/>
    <w:uiPriority w:val="99"/>
    <w:rsid w:val="00704B7F"/>
  </w:style>
  <w:style w:type="character" w:customStyle="1" w:styleId="WW8Num37z4">
    <w:name w:val="WW8Num37z4"/>
    <w:uiPriority w:val="99"/>
    <w:rsid w:val="00704B7F"/>
  </w:style>
  <w:style w:type="character" w:customStyle="1" w:styleId="WW8Num37z5">
    <w:name w:val="WW8Num37z5"/>
    <w:uiPriority w:val="99"/>
    <w:qFormat/>
    <w:rsid w:val="00704B7F"/>
  </w:style>
  <w:style w:type="character" w:customStyle="1" w:styleId="WW8Num37z6">
    <w:name w:val="WW8Num37z6"/>
    <w:uiPriority w:val="99"/>
    <w:rsid w:val="00704B7F"/>
  </w:style>
  <w:style w:type="character" w:customStyle="1" w:styleId="WW8Num37z7">
    <w:name w:val="WW8Num37z7"/>
    <w:uiPriority w:val="99"/>
    <w:rsid w:val="00704B7F"/>
  </w:style>
  <w:style w:type="character" w:customStyle="1" w:styleId="WW8Num37z8">
    <w:name w:val="WW8Num37z8"/>
    <w:uiPriority w:val="99"/>
    <w:rsid w:val="00704B7F"/>
  </w:style>
  <w:style w:type="character" w:customStyle="1" w:styleId="WW8Num38z1">
    <w:name w:val="WW8Num38z1"/>
    <w:uiPriority w:val="99"/>
    <w:rsid w:val="00704B7F"/>
  </w:style>
  <w:style w:type="character" w:customStyle="1" w:styleId="WW8Num38z2">
    <w:name w:val="WW8Num38z2"/>
    <w:uiPriority w:val="99"/>
    <w:rsid w:val="00704B7F"/>
  </w:style>
  <w:style w:type="character" w:customStyle="1" w:styleId="WW8Num38z3">
    <w:name w:val="WW8Num38z3"/>
    <w:uiPriority w:val="99"/>
    <w:rsid w:val="00704B7F"/>
  </w:style>
  <w:style w:type="character" w:customStyle="1" w:styleId="WW8Num38z4">
    <w:name w:val="WW8Num38z4"/>
    <w:uiPriority w:val="99"/>
    <w:rsid w:val="00704B7F"/>
  </w:style>
  <w:style w:type="character" w:customStyle="1" w:styleId="WW8Num38z5">
    <w:name w:val="WW8Num38z5"/>
    <w:uiPriority w:val="99"/>
    <w:rsid w:val="00704B7F"/>
  </w:style>
  <w:style w:type="character" w:customStyle="1" w:styleId="WW8Num38z6">
    <w:name w:val="WW8Num38z6"/>
    <w:uiPriority w:val="99"/>
    <w:rsid w:val="00704B7F"/>
  </w:style>
  <w:style w:type="character" w:customStyle="1" w:styleId="WW8Num38z7">
    <w:name w:val="WW8Num38z7"/>
    <w:uiPriority w:val="99"/>
    <w:rsid w:val="00704B7F"/>
  </w:style>
  <w:style w:type="character" w:customStyle="1" w:styleId="WW8Num38z8">
    <w:name w:val="WW8Num38z8"/>
    <w:uiPriority w:val="99"/>
    <w:rsid w:val="00704B7F"/>
  </w:style>
  <w:style w:type="character" w:customStyle="1" w:styleId="WW8Num40z1">
    <w:name w:val="WW8Num40z1"/>
    <w:uiPriority w:val="99"/>
    <w:rsid w:val="00704B7F"/>
    <w:rPr>
      <w:rFonts w:ascii="Courier New" w:hAnsi="Courier New"/>
    </w:rPr>
  </w:style>
  <w:style w:type="character" w:customStyle="1" w:styleId="WW8Num40z2">
    <w:name w:val="WW8Num40z2"/>
    <w:uiPriority w:val="99"/>
    <w:rsid w:val="00704B7F"/>
    <w:rPr>
      <w:rFonts w:ascii="Wingdings" w:hAnsi="Wingdings"/>
    </w:rPr>
  </w:style>
  <w:style w:type="character" w:customStyle="1" w:styleId="WW8Num41z1">
    <w:name w:val="WW8Num41z1"/>
    <w:uiPriority w:val="99"/>
    <w:rsid w:val="00704B7F"/>
  </w:style>
  <w:style w:type="character" w:customStyle="1" w:styleId="WW8Num41z2">
    <w:name w:val="WW8Num41z2"/>
    <w:uiPriority w:val="99"/>
    <w:rsid w:val="00704B7F"/>
  </w:style>
  <w:style w:type="character" w:customStyle="1" w:styleId="WW8Num41z3">
    <w:name w:val="WW8Num41z3"/>
    <w:uiPriority w:val="99"/>
    <w:rsid w:val="00704B7F"/>
  </w:style>
  <w:style w:type="character" w:customStyle="1" w:styleId="WW8Num41z4">
    <w:name w:val="WW8Num41z4"/>
    <w:uiPriority w:val="99"/>
    <w:rsid w:val="00704B7F"/>
  </w:style>
  <w:style w:type="character" w:customStyle="1" w:styleId="WW8Num41z5">
    <w:name w:val="WW8Num41z5"/>
    <w:uiPriority w:val="99"/>
    <w:rsid w:val="00704B7F"/>
  </w:style>
  <w:style w:type="character" w:customStyle="1" w:styleId="WW8Num41z6">
    <w:name w:val="WW8Num41z6"/>
    <w:uiPriority w:val="99"/>
    <w:rsid w:val="00704B7F"/>
  </w:style>
  <w:style w:type="character" w:customStyle="1" w:styleId="WW8Num41z7">
    <w:name w:val="WW8Num41z7"/>
    <w:uiPriority w:val="99"/>
    <w:rsid w:val="00704B7F"/>
  </w:style>
  <w:style w:type="character" w:customStyle="1" w:styleId="WW8Num41z8">
    <w:name w:val="WW8Num41z8"/>
    <w:uiPriority w:val="99"/>
    <w:rsid w:val="00704B7F"/>
  </w:style>
  <w:style w:type="character" w:customStyle="1" w:styleId="WW8Num43z1">
    <w:name w:val="WW8Num43z1"/>
    <w:uiPriority w:val="99"/>
    <w:rsid w:val="00704B7F"/>
  </w:style>
  <w:style w:type="character" w:customStyle="1" w:styleId="WW8Num43z2">
    <w:name w:val="WW8Num43z2"/>
    <w:uiPriority w:val="99"/>
    <w:rsid w:val="00704B7F"/>
  </w:style>
  <w:style w:type="character" w:customStyle="1" w:styleId="WW8Num43z3">
    <w:name w:val="WW8Num43z3"/>
    <w:uiPriority w:val="99"/>
    <w:rsid w:val="00704B7F"/>
  </w:style>
  <w:style w:type="character" w:customStyle="1" w:styleId="WW8Num43z4">
    <w:name w:val="WW8Num43z4"/>
    <w:uiPriority w:val="99"/>
    <w:rsid w:val="00704B7F"/>
  </w:style>
  <w:style w:type="character" w:customStyle="1" w:styleId="WW8Num43z5">
    <w:name w:val="WW8Num43z5"/>
    <w:uiPriority w:val="99"/>
    <w:rsid w:val="00704B7F"/>
  </w:style>
  <w:style w:type="character" w:customStyle="1" w:styleId="WW8Num43z6">
    <w:name w:val="WW8Num43z6"/>
    <w:uiPriority w:val="99"/>
    <w:rsid w:val="00704B7F"/>
  </w:style>
  <w:style w:type="character" w:customStyle="1" w:styleId="WW8Num43z7">
    <w:name w:val="WW8Num43z7"/>
    <w:uiPriority w:val="99"/>
    <w:rsid w:val="00704B7F"/>
  </w:style>
  <w:style w:type="character" w:customStyle="1" w:styleId="WW8Num43z8">
    <w:name w:val="WW8Num43z8"/>
    <w:uiPriority w:val="99"/>
    <w:rsid w:val="00704B7F"/>
  </w:style>
  <w:style w:type="character" w:customStyle="1" w:styleId="WW8Num44z2">
    <w:name w:val="WW8Num44z2"/>
    <w:uiPriority w:val="99"/>
    <w:rsid w:val="00704B7F"/>
    <w:rPr>
      <w:rFonts w:ascii="Wingdings" w:hAnsi="Wingdings"/>
    </w:rPr>
  </w:style>
  <w:style w:type="character" w:customStyle="1" w:styleId="WW8Num46z2">
    <w:name w:val="WW8Num46z2"/>
    <w:uiPriority w:val="99"/>
    <w:rsid w:val="00704B7F"/>
    <w:rPr>
      <w:rFonts w:ascii="Wingdings" w:hAnsi="Wingdings"/>
    </w:rPr>
  </w:style>
  <w:style w:type="character" w:customStyle="1" w:styleId="WW8Num47z2">
    <w:name w:val="WW8Num47z2"/>
    <w:uiPriority w:val="99"/>
    <w:rsid w:val="00704B7F"/>
    <w:rPr>
      <w:rFonts w:ascii="Wingdings" w:hAnsi="Wingdings"/>
    </w:rPr>
  </w:style>
  <w:style w:type="character" w:customStyle="1" w:styleId="WW8NumSt31z0">
    <w:name w:val="WW8NumSt31z0"/>
    <w:uiPriority w:val="99"/>
    <w:rsid w:val="00704B7F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704B7F"/>
    <w:rPr>
      <w:vertAlign w:val="superscript"/>
    </w:rPr>
  </w:style>
  <w:style w:type="character" w:customStyle="1" w:styleId="1fffffe">
    <w:name w:val="Знак примечания1"/>
    <w:uiPriority w:val="99"/>
    <w:rsid w:val="00704B7F"/>
    <w:rPr>
      <w:sz w:val="16"/>
    </w:rPr>
  </w:style>
  <w:style w:type="character" w:customStyle="1" w:styleId="EndnoteCharacters">
    <w:name w:val="Endnote Characters"/>
    <w:uiPriority w:val="99"/>
    <w:rsid w:val="00704B7F"/>
    <w:rPr>
      <w:vertAlign w:val="superscript"/>
    </w:rPr>
  </w:style>
  <w:style w:type="paragraph" w:customStyle="1" w:styleId="LO-Normal1">
    <w:name w:val="LO-Normal1"/>
    <w:uiPriority w:val="99"/>
    <w:qFormat/>
    <w:rsid w:val="00704B7F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704B7F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704B7F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704B7F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704B7F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704B7F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704B7F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704B7F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704B7F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704B7F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704B7F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704B7F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704B7F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704B7F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704B7F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704B7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704B7F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704B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704B7F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704B7F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704B7F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704B7F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704B7F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704B7F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704B7F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704B7F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704B7F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704B7F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704B7F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704B7F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704B7F"/>
  </w:style>
  <w:style w:type="character" w:customStyle="1" w:styleId="ListLabel8">
    <w:name w:val="ListLabel 8"/>
    <w:uiPriority w:val="99"/>
    <w:qFormat/>
    <w:rsid w:val="00704B7F"/>
  </w:style>
  <w:style w:type="character" w:customStyle="1" w:styleId="ListLabel9">
    <w:name w:val="ListLabel 9"/>
    <w:uiPriority w:val="99"/>
    <w:qFormat/>
    <w:rsid w:val="00704B7F"/>
  </w:style>
  <w:style w:type="character" w:customStyle="1" w:styleId="ListLabel10">
    <w:name w:val="ListLabel 10"/>
    <w:uiPriority w:val="99"/>
    <w:qFormat/>
    <w:rsid w:val="00704B7F"/>
  </w:style>
  <w:style w:type="character" w:customStyle="1" w:styleId="ListLabel11">
    <w:name w:val="ListLabel 11"/>
    <w:uiPriority w:val="99"/>
    <w:qFormat/>
    <w:rsid w:val="00704B7F"/>
  </w:style>
  <w:style w:type="character" w:customStyle="1" w:styleId="ListLabel12">
    <w:name w:val="ListLabel 12"/>
    <w:uiPriority w:val="99"/>
    <w:qFormat/>
    <w:rsid w:val="00704B7F"/>
  </w:style>
  <w:style w:type="character" w:customStyle="1" w:styleId="ListLabel13">
    <w:name w:val="ListLabel 13"/>
    <w:uiPriority w:val="99"/>
    <w:qFormat/>
    <w:rsid w:val="00704B7F"/>
  </w:style>
  <w:style w:type="character" w:customStyle="1" w:styleId="ListLabel14">
    <w:name w:val="ListLabel 14"/>
    <w:uiPriority w:val="99"/>
    <w:qFormat/>
    <w:rsid w:val="00704B7F"/>
  </w:style>
  <w:style w:type="character" w:customStyle="1" w:styleId="ListLabel15">
    <w:name w:val="ListLabel 15"/>
    <w:uiPriority w:val="99"/>
    <w:qFormat/>
    <w:rsid w:val="00704B7F"/>
  </w:style>
  <w:style w:type="character" w:customStyle="1" w:styleId="ListLabel16">
    <w:name w:val="ListLabel 16"/>
    <w:uiPriority w:val="99"/>
    <w:qFormat/>
    <w:rsid w:val="00704B7F"/>
  </w:style>
  <w:style w:type="character" w:customStyle="1" w:styleId="ListLabel17">
    <w:name w:val="ListLabel 17"/>
    <w:uiPriority w:val="99"/>
    <w:qFormat/>
    <w:rsid w:val="00704B7F"/>
  </w:style>
  <w:style w:type="character" w:customStyle="1" w:styleId="ListLabel18">
    <w:name w:val="ListLabel 18"/>
    <w:uiPriority w:val="99"/>
    <w:qFormat/>
    <w:rsid w:val="00704B7F"/>
  </w:style>
  <w:style w:type="character" w:customStyle="1" w:styleId="ListLabel19">
    <w:name w:val="ListLabel 19"/>
    <w:uiPriority w:val="99"/>
    <w:qFormat/>
    <w:rsid w:val="00704B7F"/>
  </w:style>
  <w:style w:type="character" w:customStyle="1" w:styleId="ListLabel20">
    <w:name w:val="ListLabel 20"/>
    <w:uiPriority w:val="99"/>
    <w:qFormat/>
    <w:rsid w:val="00704B7F"/>
  </w:style>
  <w:style w:type="character" w:customStyle="1" w:styleId="ListLabel21">
    <w:name w:val="ListLabel 21"/>
    <w:uiPriority w:val="99"/>
    <w:qFormat/>
    <w:rsid w:val="00704B7F"/>
  </w:style>
  <w:style w:type="character" w:customStyle="1" w:styleId="ListLabel22">
    <w:name w:val="ListLabel 22"/>
    <w:uiPriority w:val="99"/>
    <w:qFormat/>
    <w:rsid w:val="00704B7F"/>
  </w:style>
  <w:style w:type="character" w:customStyle="1" w:styleId="ListLabel23">
    <w:name w:val="ListLabel 23"/>
    <w:uiPriority w:val="99"/>
    <w:qFormat/>
    <w:rsid w:val="00704B7F"/>
  </w:style>
  <w:style w:type="character" w:customStyle="1" w:styleId="ListLabel24">
    <w:name w:val="ListLabel 24"/>
    <w:uiPriority w:val="99"/>
    <w:qFormat/>
    <w:rsid w:val="00704B7F"/>
  </w:style>
  <w:style w:type="character" w:customStyle="1" w:styleId="ListLabel25">
    <w:name w:val="ListLabel 25"/>
    <w:uiPriority w:val="99"/>
    <w:qFormat/>
    <w:rsid w:val="00704B7F"/>
  </w:style>
  <w:style w:type="character" w:customStyle="1" w:styleId="ListLabel26">
    <w:name w:val="ListLabel 26"/>
    <w:uiPriority w:val="99"/>
    <w:qFormat/>
    <w:rsid w:val="00704B7F"/>
  </w:style>
  <w:style w:type="character" w:customStyle="1" w:styleId="ListLabel27">
    <w:name w:val="ListLabel 27"/>
    <w:uiPriority w:val="99"/>
    <w:qFormat/>
    <w:rsid w:val="00704B7F"/>
  </w:style>
  <w:style w:type="character" w:customStyle="1" w:styleId="ListLabel28">
    <w:name w:val="ListLabel 28"/>
    <w:uiPriority w:val="99"/>
    <w:qFormat/>
    <w:rsid w:val="00704B7F"/>
  </w:style>
  <w:style w:type="character" w:customStyle="1" w:styleId="ListLabel29">
    <w:name w:val="ListLabel 29"/>
    <w:uiPriority w:val="99"/>
    <w:qFormat/>
    <w:rsid w:val="00704B7F"/>
  </w:style>
  <w:style w:type="character" w:customStyle="1" w:styleId="ListLabel30">
    <w:name w:val="ListLabel 30"/>
    <w:uiPriority w:val="99"/>
    <w:qFormat/>
    <w:rsid w:val="00704B7F"/>
  </w:style>
  <w:style w:type="character" w:customStyle="1" w:styleId="ListLabel31">
    <w:name w:val="ListLabel 31"/>
    <w:uiPriority w:val="99"/>
    <w:qFormat/>
    <w:rsid w:val="00704B7F"/>
  </w:style>
  <w:style w:type="character" w:customStyle="1" w:styleId="ListLabel32">
    <w:name w:val="ListLabel 32"/>
    <w:uiPriority w:val="99"/>
    <w:qFormat/>
    <w:rsid w:val="00704B7F"/>
  </w:style>
  <w:style w:type="character" w:customStyle="1" w:styleId="ListLabel33">
    <w:name w:val="ListLabel 33"/>
    <w:uiPriority w:val="99"/>
    <w:qFormat/>
    <w:rsid w:val="00704B7F"/>
  </w:style>
  <w:style w:type="character" w:customStyle="1" w:styleId="ListLabel34">
    <w:name w:val="ListLabel 34"/>
    <w:uiPriority w:val="99"/>
    <w:qFormat/>
    <w:rsid w:val="00704B7F"/>
    <w:rPr>
      <w:color w:val="00000A"/>
    </w:rPr>
  </w:style>
  <w:style w:type="character" w:customStyle="1" w:styleId="ListLabel35">
    <w:name w:val="ListLabel 35"/>
    <w:uiPriority w:val="99"/>
    <w:qFormat/>
    <w:rsid w:val="00704B7F"/>
  </w:style>
  <w:style w:type="character" w:customStyle="1" w:styleId="ListLabel36">
    <w:name w:val="ListLabel 36"/>
    <w:uiPriority w:val="99"/>
    <w:qFormat/>
    <w:rsid w:val="00704B7F"/>
  </w:style>
  <w:style w:type="character" w:customStyle="1" w:styleId="ListLabel37">
    <w:name w:val="ListLabel 37"/>
    <w:uiPriority w:val="99"/>
    <w:qFormat/>
    <w:rsid w:val="00704B7F"/>
  </w:style>
  <w:style w:type="character" w:customStyle="1" w:styleId="ListLabel38">
    <w:name w:val="ListLabel 38"/>
    <w:uiPriority w:val="99"/>
    <w:qFormat/>
    <w:rsid w:val="00704B7F"/>
  </w:style>
  <w:style w:type="character" w:customStyle="1" w:styleId="ListLabel39">
    <w:name w:val="ListLabel 39"/>
    <w:uiPriority w:val="99"/>
    <w:qFormat/>
    <w:rsid w:val="00704B7F"/>
  </w:style>
  <w:style w:type="character" w:customStyle="1" w:styleId="ListLabel40">
    <w:name w:val="ListLabel 40"/>
    <w:uiPriority w:val="99"/>
    <w:qFormat/>
    <w:rsid w:val="00704B7F"/>
  </w:style>
  <w:style w:type="character" w:customStyle="1" w:styleId="ListLabel41">
    <w:name w:val="ListLabel 41"/>
    <w:uiPriority w:val="99"/>
    <w:qFormat/>
    <w:rsid w:val="00704B7F"/>
  </w:style>
  <w:style w:type="character" w:customStyle="1" w:styleId="ListLabel42">
    <w:name w:val="ListLabel 42"/>
    <w:uiPriority w:val="99"/>
    <w:qFormat/>
    <w:rsid w:val="00704B7F"/>
  </w:style>
  <w:style w:type="character" w:customStyle="1" w:styleId="ListLabel43">
    <w:name w:val="ListLabel 43"/>
    <w:uiPriority w:val="99"/>
    <w:qFormat/>
    <w:rsid w:val="00704B7F"/>
  </w:style>
  <w:style w:type="character" w:customStyle="1" w:styleId="ListLabel44">
    <w:name w:val="ListLabel 44"/>
    <w:uiPriority w:val="99"/>
    <w:qFormat/>
    <w:rsid w:val="00704B7F"/>
  </w:style>
  <w:style w:type="character" w:customStyle="1" w:styleId="ListLabel45">
    <w:name w:val="ListLabel 45"/>
    <w:uiPriority w:val="99"/>
    <w:qFormat/>
    <w:rsid w:val="00704B7F"/>
  </w:style>
  <w:style w:type="character" w:customStyle="1" w:styleId="ListLabel46">
    <w:name w:val="ListLabel 46"/>
    <w:uiPriority w:val="99"/>
    <w:qFormat/>
    <w:rsid w:val="00704B7F"/>
  </w:style>
  <w:style w:type="character" w:customStyle="1" w:styleId="ListLabel47">
    <w:name w:val="ListLabel 47"/>
    <w:uiPriority w:val="99"/>
    <w:qFormat/>
    <w:rsid w:val="00704B7F"/>
  </w:style>
  <w:style w:type="character" w:customStyle="1" w:styleId="ListLabel48">
    <w:name w:val="ListLabel 48"/>
    <w:uiPriority w:val="99"/>
    <w:qFormat/>
    <w:rsid w:val="00704B7F"/>
  </w:style>
  <w:style w:type="character" w:customStyle="1" w:styleId="ListLabel49">
    <w:name w:val="ListLabel 49"/>
    <w:uiPriority w:val="99"/>
    <w:qFormat/>
    <w:rsid w:val="00704B7F"/>
  </w:style>
  <w:style w:type="character" w:customStyle="1" w:styleId="ListLabel50">
    <w:name w:val="ListLabel 50"/>
    <w:uiPriority w:val="99"/>
    <w:qFormat/>
    <w:rsid w:val="00704B7F"/>
  </w:style>
  <w:style w:type="character" w:customStyle="1" w:styleId="ListLabel51">
    <w:name w:val="ListLabel 51"/>
    <w:uiPriority w:val="99"/>
    <w:qFormat/>
    <w:rsid w:val="00704B7F"/>
  </w:style>
  <w:style w:type="character" w:customStyle="1" w:styleId="ListLabel52">
    <w:name w:val="ListLabel 52"/>
    <w:uiPriority w:val="99"/>
    <w:qFormat/>
    <w:rsid w:val="00704B7F"/>
  </w:style>
  <w:style w:type="character" w:customStyle="1" w:styleId="ListLabel53">
    <w:name w:val="ListLabel 53"/>
    <w:uiPriority w:val="99"/>
    <w:qFormat/>
    <w:rsid w:val="00704B7F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704B7F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704B7F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704B7F"/>
  </w:style>
  <w:style w:type="character" w:customStyle="1" w:styleId="ListLabel57">
    <w:name w:val="ListLabel 57"/>
    <w:uiPriority w:val="99"/>
    <w:qFormat/>
    <w:rsid w:val="00704B7F"/>
  </w:style>
  <w:style w:type="character" w:customStyle="1" w:styleId="ListLabel58">
    <w:name w:val="ListLabel 58"/>
    <w:uiPriority w:val="99"/>
    <w:qFormat/>
    <w:rsid w:val="00704B7F"/>
  </w:style>
  <w:style w:type="character" w:customStyle="1" w:styleId="ListLabel59">
    <w:name w:val="ListLabel 59"/>
    <w:uiPriority w:val="99"/>
    <w:qFormat/>
    <w:rsid w:val="00704B7F"/>
  </w:style>
  <w:style w:type="character" w:customStyle="1" w:styleId="ListLabel60">
    <w:name w:val="ListLabel 60"/>
    <w:uiPriority w:val="99"/>
    <w:qFormat/>
    <w:rsid w:val="00704B7F"/>
  </w:style>
  <w:style w:type="character" w:customStyle="1" w:styleId="ListLabel61">
    <w:name w:val="ListLabel 61"/>
    <w:uiPriority w:val="99"/>
    <w:qFormat/>
    <w:rsid w:val="00704B7F"/>
  </w:style>
  <w:style w:type="character" w:customStyle="1" w:styleId="ListLabel62">
    <w:name w:val="ListLabel 62"/>
    <w:uiPriority w:val="99"/>
    <w:qFormat/>
    <w:rsid w:val="00704B7F"/>
  </w:style>
  <w:style w:type="character" w:customStyle="1" w:styleId="ListLabel63">
    <w:name w:val="ListLabel 63"/>
    <w:uiPriority w:val="99"/>
    <w:qFormat/>
    <w:rsid w:val="00704B7F"/>
    <w:rPr>
      <w:sz w:val="24"/>
    </w:rPr>
  </w:style>
  <w:style w:type="character" w:customStyle="1" w:styleId="ListLabel64">
    <w:name w:val="ListLabel 64"/>
    <w:uiPriority w:val="99"/>
    <w:qFormat/>
    <w:rsid w:val="00704B7F"/>
  </w:style>
  <w:style w:type="character" w:customStyle="1" w:styleId="ListLabel65">
    <w:name w:val="ListLabel 65"/>
    <w:uiPriority w:val="99"/>
    <w:qFormat/>
    <w:rsid w:val="00704B7F"/>
  </w:style>
  <w:style w:type="character" w:customStyle="1" w:styleId="ListLabel66">
    <w:name w:val="ListLabel 66"/>
    <w:uiPriority w:val="99"/>
    <w:qFormat/>
    <w:rsid w:val="00704B7F"/>
  </w:style>
  <w:style w:type="character" w:customStyle="1" w:styleId="ListLabel67">
    <w:name w:val="ListLabel 67"/>
    <w:uiPriority w:val="99"/>
    <w:qFormat/>
    <w:rsid w:val="00704B7F"/>
  </w:style>
  <w:style w:type="character" w:customStyle="1" w:styleId="ListLabel68">
    <w:name w:val="ListLabel 68"/>
    <w:uiPriority w:val="99"/>
    <w:qFormat/>
    <w:rsid w:val="00704B7F"/>
  </w:style>
  <w:style w:type="character" w:customStyle="1" w:styleId="ListLabel69">
    <w:name w:val="ListLabel 69"/>
    <w:uiPriority w:val="99"/>
    <w:qFormat/>
    <w:rsid w:val="00704B7F"/>
  </w:style>
  <w:style w:type="character" w:customStyle="1" w:styleId="ListLabel70">
    <w:name w:val="ListLabel 70"/>
    <w:uiPriority w:val="99"/>
    <w:qFormat/>
    <w:rsid w:val="00704B7F"/>
  </w:style>
  <w:style w:type="character" w:customStyle="1" w:styleId="ListLabel71">
    <w:name w:val="ListLabel 71"/>
    <w:uiPriority w:val="99"/>
    <w:qFormat/>
    <w:rsid w:val="00704B7F"/>
  </w:style>
  <w:style w:type="character" w:customStyle="1" w:styleId="ListLabel72">
    <w:name w:val="ListLabel 72"/>
    <w:uiPriority w:val="99"/>
    <w:qFormat/>
    <w:rsid w:val="00704B7F"/>
  </w:style>
  <w:style w:type="character" w:customStyle="1" w:styleId="ListLabel73">
    <w:name w:val="ListLabel 73"/>
    <w:uiPriority w:val="99"/>
    <w:qFormat/>
    <w:rsid w:val="00704B7F"/>
  </w:style>
  <w:style w:type="character" w:customStyle="1" w:styleId="ListLabel74">
    <w:name w:val="ListLabel 74"/>
    <w:uiPriority w:val="99"/>
    <w:qFormat/>
    <w:rsid w:val="00704B7F"/>
  </w:style>
  <w:style w:type="character" w:customStyle="1" w:styleId="ListLabel75">
    <w:name w:val="ListLabel 75"/>
    <w:uiPriority w:val="99"/>
    <w:qFormat/>
    <w:rsid w:val="00704B7F"/>
  </w:style>
  <w:style w:type="character" w:customStyle="1" w:styleId="ListLabel76">
    <w:name w:val="ListLabel 76"/>
    <w:uiPriority w:val="99"/>
    <w:qFormat/>
    <w:rsid w:val="00704B7F"/>
  </w:style>
  <w:style w:type="character" w:customStyle="1" w:styleId="ListLabel77">
    <w:name w:val="ListLabel 77"/>
    <w:uiPriority w:val="99"/>
    <w:qFormat/>
    <w:rsid w:val="00704B7F"/>
  </w:style>
  <w:style w:type="character" w:customStyle="1" w:styleId="ListLabel78">
    <w:name w:val="ListLabel 78"/>
    <w:uiPriority w:val="99"/>
    <w:qFormat/>
    <w:rsid w:val="00704B7F"/>
    <w:rPr>
      <w:sz w:val="24"/>
    </w:rPr>
  </w:style>
  <w:style w:type="character" w:customStyle="1" w:styleId="ListLabel79">
    <w:name w:val="ListLabel 79"/>
    <w:uiPriority w:val="99"/>
    <w:qFormat/>
    <w:rsid w:val="00704B7F"/>
  </w:style>
  <w:style w:type="character" w:customStyle="1" w:styleId="ListLabel80">
    <w:name w:val="ListLabel 80"/>
    <w:uiPriority w:val="99"/>
    <w:qFormat/>
    <w:rsid w:val="00704B7F"/>
  </w:style>
  <w:style w:type="character" w:customStyle="1" w:styleId="ListLabel81">
    <w:name w:val="ListLabel 81"/>
    <w:uiPriority w:val="99"/>
    <w:qFormat/>
    <w:rsid w:val="00704B7F"/>
  </w:style>
  <w:style w:type="character" w:customStyle="1" w:styleId="ListLabel82">
    <w:name w:val="ListLabel 82"/>
    <w:uiPriority w:val="99"/>
    <w:qFormat/>
    <w:rsid w:val="00704B7F"/>
  </w:style>
  <w:style w:type="character" w:customStyle="1" w:styleId="ListLabel83">
    <w:name w:val="ListLabel 83"/>
    <w:uiPriority w:val="99"/>
    <w:qFormat/>
    <w:rsid w:val="00704B7F"/>
  </w:style>
  <w:style w:type="character" w:customStyle="1" w:styleId="ListLabel84">
    <w:name w:val="ListLabel 84"/>
    <w:uiPriority w:val="99"/>
    <w:qFormat/>
    <w:rsid w:val="00704B7F"/>
  </w:style>
  <w:style w:type="character" w:customStyle="1" w:styleId="ListLabel85">
    <w:name w:val="ListLabel 85"/>
    <w:uiPriority w:val="99"/>
    <w:qFormat/>
    <w:rsid w:val="00704B7F"/>
  </w:style>
  <w:style w:type="character" w:customStyle="1" w:styleId="ListLabel86">
    <w:name w:val="ListLabel 86"/>
    <w:uiPriority w:val="99"/>
    <w:qFormat/>
    <w:rsid w:val="00704B7F"/>
  </w:style>
  <w:style w:type="character" w:customStyle="1" w:styleId="ListLabel87">
    <w:name w:val="ListLabel 87"/>
    <w:uiPriority w:val="99"/>
    <w:qFormat/>
    <w:rsid w:val="00704B7F"/>
  </w:style>
  <w:style w:type="character" w:customStyle="1" w:styleId="ListLabel88">
    <w:name w:val="ListLabel 88"/>
    <w:uiPriority w:val="99"/>
    <w:qFormat/>
    <w:rsid w:val="00704B7F"/>
  </w:style>
  <w:style w:type="character" w:customStyle="1" w:styleId="ListLabel89">
    <w:name w:val="ListLabel 89"/>
    <w:uiPriority w:val="99"/>
    <w:qFormat/>
    <w:rsid w:val="00704B7F"/>
  </w:style>
  <w:style w:type="character" w:customStyle="1" w:styleId="ListLabel90">
    <w:name w:val="ListLabel 90"/>
    <w:uiPriority w:val="99"/>
    <w:qFormat/>
    <w:rsid w:val="00704B7F"/>
  </w:style>
  <w:style w:type="character" w:customStyle="1" w:styleId="ListLabel91">
    <w:name w:val="ListLabel 91"/>
    <w:uiPriority w:val="99"/>
    <w:qFormat/>
    <w:rsid w:val="00704B7F"/>
  </w:style>
  <w:style w:type="character" w:customStyle="1" w:styleId="ListLabel92">
    <w:name w:val="ListLabel 92"/>
    <w:uiPriority w:val="99"/>
    <w:qFormat/>
    <w:rsid w:val="00704B7F"/>
  </w:style>
  <w:style w:type="character" w:customStyle="1" w:styleId="ListLabel93">
    <w:name w:val="ListLabel 93"/>
    <w:uiPriority w:val="99"/>
    <w:qFormat/>
    <w:rsid w:val="00704B7F"/>
  </w:style>
  <w:style w:type="character" w:customStyle="1" w:styleId="ListLabel94">
    <w:name w:val="ListLabel 94"/>
    <w:uiPriority w:val="99"/>
    <w:qFormat/>
    <w:rsid w:val="00704B7F"/>
  </w:style>
  <w:style w:type="character" w:customStyle="1" w:styleId="ListLabel95">
    <w:name w:val="ListLabel 95"/>
    <w:uiPriority w:val="99"/>
    <w:qFormat/>
    <w:rsid w:val="00704B7F"/>
  </w:style>
  <w:style w:type="character" w:customStyle="1" w:styleId="ListLabel96">
    <w:name w:val="ListLabel 96"/>
    <w:uiPriority w:val="99"/>
    <w:qFormat/>
    <w:rsid w:val="00704B7F"/>
    <w:rPr>
      <w:sz w:val="24"/>
    </w:rPr>
  </w:style>
  <w:style w:type="character" w:customStyle="1" w:styleId="ListLabel97">
    <w:name w:val="ListLabel 97"/>
    <w:uiPriority w:val="99"/>
    <w:qFormat/>
    <w:rsid w:val="00704B7F"/>
  </w:style>
  <w:style w:type="character" w:customStyle="1" w:styleId="ListLabel98">
    <w:name w:val="ListLabel 98"/>
    <w:uiPriority w:val="99"/>
    <w:qFormat/>
    <w:rsid w:val="00704B7F"/>
  </w:style>
  <w:style w:type="character" w:customStyle="1" w:styleId="ListLabel99">
    <w:name w:val="ListLabel 99"/>
    <w:uiPriority w:val="99"/>
    <w:qFormat/>
    <w:rsid w:val="00704B7F"/>
  </w:style>
  <w:style w:type="character" w:customStyle="1" w:styleId="ListLabel100">
    <w:name w:val="ListLabel 100"/>
    <w:uiPriority w:val="99"/>
    <w:qFormat/>
    <w:rsid w:val="00704B7F"/>
  </w:style>
  <w:style w:type="character" w:customStyle="1" w:styleId="ListLabel101">
    <w:name w:val="ListLabel 101"/>
    <w:uiPriority w:val="99"/>
    <w:qFormat/>
    <w:rsid w:val="00704B7F"/>
  </w:style>
  <w:style w:type="character" w:customStyle="1" w:styleId="ListLabel102">
    <w:name w:val="ListLabel 102"/>
    <w:uiPriority w:val="99"/>
    <w:qFormat/>
    <w:rsid w:val="00704B7F"/>
  </w:style>
  <w:style w:type="character" w:customStyle="1" w:styleId="ListLabel103">
    <w:name w:val="ListLabel 103"/>
    <w:uiPriority w:val="99"/>
    <w:qFormat/>
    <w:rsid w:val="00704B7F"/>
  </w:style>
  <w:style w:type="character" w:customStyle="1" w:styleId="ListLabel104">
    <w:name w:val="ListLabel 104"/>
    <w:uiPriority w:val="99"/>
    <w:qFormat/>
    <w:rsid w:val="00704B7F"/>
  </w:style>
  <w:style w:type="character" w:customStyle="1" w:styleId="ListLabel105">
    <w:name w:val="ListLabel 105"/>
    <w:uiPriority w:val="99"/>
    <w:qFormat/>
    <w:rsid w:val="00704B7F"/>
  </w:style>
  <w:style w:type="character" w:customStyle="1" w:styleId="ListLabel106">
    <w:name w:val="ListLabel 106"/>
    <w:uiPriority w:val="99"/>
    <w:qFormat/>
    <w:rsid w:val="00704B7F"/>
  </w:style>
  <w:style w:type="character" w:customStyle="1" w:styleId="ListLabel107">
    <w:name w:val="ListLabel 107"/>
    <w:uiPriority w:val="99"/>
    <w:qFormat/>
    <w:rsid w:val="00704B7F"/>
  </w:style>
  <w:style w:type="character" w:customStyle="1" w:styleId="ListLabel108">
    <w:name w:val="ListLabel 108"/>
    <w:uiPriority w:val="99"/>
    <w:qFormat/>
    <w:rsid w:val="00704B7F"/>
  </w:style>
  <w:style w:type="character" w:customStyle="1" w:styleId="ListLabel109">
    <w:name w:val="ListLabel 109"/>
    <w:uiPriority w:val="99"/>
    <w:qFormat/>
    <w:rsid w:val="00704B7F"/>
  </w:style>
  <w:style w:type="character" w:customStyle="1" w:styleId="ListLabel110">
    <w:name w:val="ListLabel 110"/>
    <w:uiPriority w:val="99"/>
    <w:qFormat/>
    <w:rsid w:val="00704B7F"/>
  </w:style>
  <w:style w:type="character" w:customStyle="1" w:styleId="ListLabel111">
    <w:name w:val="ListLabel 111"/>
    <w:uiPriority w:val="99"/>
    <w:qFormat/>
    <w:rsid w:val="00704B7F"/>
  </w:style>
  <w:style w:type="character" w:customStyle="1" w:styleId="ListLabel112">
    <w:name w:val="ListLabel 112"/>
    <w:uiPriority w:val="99"/>
    <w:qFormat/>
    <w:rsid w:val="00704B7F"/>
  </w:style>
  <w:style w:type="character" w:customStyle="1" w:styleId="ListLabel113">
    <w:name w:val="ListLabel 113"/>
    <w:uiPriority w:val="99"/>
    <w:qFormat/>
    <w:rsid w:val="00704B7F"/>
  </w:style>
  <w:style w:type="character" w:customStyle="1" w:styleId="ListLabel114">
    <w:name w:val="ListLabel 114"/>
    <w:uiPriority w:val="99"/>
    <w:qFormat/>
    <w:rsid w:val="00704B7F"/>
    <w:rPr>
      <w:sz w:val="24"/>
    </w:rPr>
  </w:style>
  <w:style w:type="character" w:customStyle="1" w:styleId="ListLabel115">
    <w:name w:val="ListLabel 115"/>
    <w:uiPriority w:val="99"/>
    <w:qFormat/>
    <w:rsid w:val="00704B7F"/>
  </w:style>
  <w:style w:type="character" w:customStyle="1" w:styleId="ListLabel116">
    <w:name w:val="ListLabel 116"/>
    <w:uiPriority w:val="99"/>
    <w:qFormat/>
    <w:rsid w:val="00704B7F"/>
  </w:style>
  <w:style w:type="character" w:customStyle="1" w:styleId="ListLabel117">
    <w:name w:val="ListLabel 117"/>
    <w:uiPriority w:val="99"/>
    <w:qFormat/>
    <w:rsid w:val="00704B7F"/>
  </w:style>
  <w:style w:type="character" w:customStyle="1" w:styleId="ListLabel118">
    <w:name w:val="ListLabel 118"/>
    <w:uiPriority w:val="99"/>
    <w:qFormat/>
    <w:rsid w:val="00704B7F"/>
  </w:style>
  <w:style w:type="character" w:customStyle="1" w:styleId="ListLabel119">
    <w:name w:val="ListLabel 119"/>
    <w:uiPriority w:val="99"/>
    <w:qFormat/>
    <w:rsid w:val="00704B7F"/>
  </w:style>
  <w:style w:type="character" w:customStyle="1" w:styleId="ListLabel120">
    <w:name w:val="ListLabel 120"/>
    <w:uiPriority w:val="99"/>
    <w:qFormat/>
    <w:rsid w:val="00704B7F"/>
  </w:style>
  <w:style w:type="character" w:customStyle="1" w:styleId="ListLabel121">
    <w:name w:val="ListLabel 121"/>
    <w:uiPriority w:val="99"/>
    <w:qFormat/>
    <w:rsid w:val="00704B7F"/>
  </w:style>
  <w:style w:type="character" w:customStyle="1" w:styleId="ListLabel122">
    <w:name w:val="ListLabel 122"/>
    <w:uiPriority w:val="99"/>
    <w:qFormat/>
    <w:rsid w:val="00704B7F"/>
  </w:style>
  <w:style w:type="character" w:customStyle="1" w:styleId="ListLabel123">
    <w:name w:val="ListLabel 123"/>
    <w:uiPriority w:val="99"/>
    <w:qFormat/>
    <w:rsid w:val="00704B7F"/>
  </w:style>
  <w:style w:type="character" w:customStyle="1" w:styleId="ListLabel124">
    <w:name w:val="ListLabel 124"/>
    <w:uiPriority w:val="99"/>
    <w:qFormat/>
    <w:rsid w:val="00704B7F"/>
  </w:style>
  <w:style w:type="character" w:customStyle="1" w:styleId="ListLabel125">
    <w:name w:val="ListLabel 125"/>
    <w:uiPriority w:val="99"/>
    <w:qFormat/>
    <w:rsid w:val="00704B7F"/>
  </w:style>
  <w:style w:type="character" w:customStyle="1" w:styleId="ListLabel126">
    <w:name w:val="ListLabel 126"/>
    <w:uiPriority w:val="99"/>
    <w:qFormat/>
    <w:rsid w:val="00704B7F"/>
  </w:style>
  <w:style w:type="character" w:customStyle="1" w:styleId="ListLabel127">
    <w:name w:val="ListLabel 127"/>
    <w:uiPriority w:val="99"/>
    <w:qFormat/>
    <w:rsid w:val="00704B7F"/>
  </w:style>
  <w:style w:type="character" w:customStyle="1" w:styleId="ListLabel128">
    <w:name w:val="ListLabel 128"/>
    <w:uiPriority w:val="99"/>
    <w:qFormat/>
    <w:rsid w:val="00704B7F"/>
  </w:style>
  <w:style w:type="character" w:customStyle="1" w:styleId="ListLabel129">
    <w:name w:val="ListLabel 129"/>
    <w:uiPriority w:val="99"/>
    <w:qFormat/>
    <w:rsid w:val="00704B7F"/>
  </w:style>
  <w:style w:type="character" w:customStyle="1" w:styleId="ListLabel130">
    <w:name w:val="ListLabel 130"/>
    <w:uiPriority w:val="99"/>
    <w:qFormat/>
    <w:rsid w:val="00704B7F"/>
  </w:style>
  <w:style w:type="character" w:customStyle="1" w:styleId="ListLabel131">
    <w:name w:val="ListLabel 131"/>
    <w:uiPriority w:val="99"/>
    <w:qFormat/>
    <w:rsid w:val="00704B7F"/>
  </w:style>
  <w:style w:type="character" w:customStyle="1" w:styleId="ListLabel132">
    <w:name w:val="ListLabel 132"/>
    <w:uiPriority w:val="99"/>
    <w:qFormat/>
    <w:rsid w:val="00704B7F"/>
  </w:style>
  <w:style w:type="character" w:customStyle="1" w:styleId="ListLabel133">
    <w:name w:val="ListLabel 133"/>
    <w:uiPriority w:val="99"/>
    <w:qFormat/>
    <w:rsid w:val="00704B7F"/>
  </w:style>
  <w:style w:type="character" w:customStyle="1" w:styleId="ListLabel134">
    <w:name w:val="ListLabel 134"/>
    <w:uiPriority w:val="99"/>
    <w:qFormat/>
    <w:rsid w:val="00704B7F"/>
  </w:style>
  <w:style w:type="character" w:customStyle="1" w:styleId="ListLabel135">
    <w:name w:val="ListLabel 135"/>
    <w:uiPriority w:val="99"/>
    <w:qFormat/>
    <w:rsid w:val="00704B7F"/>
  </w:style>
  <w:style w:type="character" w:customStyle="1" w:styleId="ListLabel136">
    <w:name w:val="ListLabel 136"/>
    <w:uiPriority w:val="99"/>
    <w:qFormat/>
    <w:rsid w:val="00704B7F"/>
  </w:style>
  <w:style w:type="character" w:customStyle="1" w:styleId="ListLabel137">
    <w:name w:val="ListLabel 137"/>
    <w:uiPriority w:val="99"/>
    <w:qFormat/>
    <w:rsid w:val="00704B7F"/>
  </w:style>
  <w:style w:type="character" w:customStyle="1" w:styleId="ListLabel138">
    <w:name w:val="ListLabel 138"/>
    <w:uiPriority w:val="99"/>
    <w:qFormat/>
    <w:rsid w:val="00704B7F"/>
  </w:style>
  <w:style w:type="character" w:customStyle="1" w:styleId="ListLabel139">
    <w:name w:val="ListLabel 139"/>
    <w:uiPriority w:val="99"/>
    <w:qFormat/>
    <w:rsid w:val="00704B7F"/>
  </w:style>
  <w:style w:type="character" w:customStyle="1" w:styleId="ListLabel140">
    <w:name w:val="ListLabel 140"/>
    <w:uiPriority w:val="99"/>
    <w:qFormat/>
    <w:rsid w:val="00704B7F"/>
  </w:style>
  <w:style w:type="character" w:customStyle="1" w:styleId="ListLabel141">
    <w:name w:val="ListLabel 141"/>
    <w:uiPriority w:val="99"/>
    <w:qFormat/>
    <w:rsid w:val="00704B7F"/>
  </w:style>
  <w:style w:type="character" w:customStyle="1" w:styleId="ListLabel142">
    <w:name w:val="ListLabel 142"/>
    <w:uiPriority w:val="99"/>
    <w:qFormat/>
    <w:rsid w:val="00704B7F"/>
  </w:style>
  <w:style w:type="character" w:customStyle="1" w:styleId="ListLabel143">
    <w:name w:val="ListLabel 143"/>
    <w:uiPriority w:val="99"/>
    <w:qFormat/>
    <w:rsid w:val="00704B7F"/>
  </w:style>
  <w:style w:type="character" w:customStyle="1" w:styleId="ListLabel144">
    <w:name w:val="ListLabel 144"/>
    <w:uiPriority w:val="99"/>
    <w:qFormat/>
    <w:rsid w:val="00704B7F"/>
  </w:style>
  <w:style w:type="character" w:customStyle="1" w:styleId="ListLabel145">
    <w:name w:val="ListLabel 145"/>
    <w:uiPriority w:val="99"/>
    <w:qFormat/>
    <w:rsid w:val="00704B7F"/>
  </w:style>
  <w:style w:type="character" w:customStyle="1" w:styleId="ListLabel146">
    <w:name w:val="ListLabel 146"/>
    <w:uiPriority w:val="99"/>
    <w:qFormat/>
    <w:rsid w:val="00704B7F"/>
  </w:style>
  <w:style w:type="character" w:customStyle="1" w:styleId="ListLabel147">
    <w:name w:val="ListLabel 147"/>
    <w:uiPriority w:val="99"/>
    <w:qFormat/>
    <w:rsid w:val="00704B7F"/>
  </w:style>
  <w:style w:type="character" w:customStyle="1" w:styleId="ListLabel148">
    <w:name w:val="ListLabel 148"/>
    <w:uiPriority w:val="99"/>
    <w:qFormat/>
    <w:rsid w:val="00704B7F"/>
  </w:style>
  <w:style w:type="character" w:customStyle="1" w:styleId="ListLabel149">
    <w:name w:val="ListLabel 149"/>
    <w:uiPriority w:val="99"/>
    <w:qFormat/>
    <w:rsid w:val="00704B7F"/>
  </w:style>
  <w:style w:type="character" w:customStyle="1" w:styleId="ListLabel150">
    <w:name w:val="ListLabel 150"/>
    <w:uiPriority w:val="99"/>
    <w:qFormat/>
    <w:rsid w:val="00704B7F"/>
    <w:rPr>
      <w:sz w:val="24"/>
    </w:rPr>
  </w:style>
  <w:style w:type="character" w:customStyle="1" w:styleId="ListLabel151">
    <w:name w:val="ListLabel 151"/>
    <w:uiPriority w:val="99"/>
    <w:qFormat/>
    <w:rsid w:val="00704B7F"/>
  </w:style>
  <w:style w:type="character" w:customStyle="1" w:styleId="ListLabel152">
    <w:name w:val="ListLabel 152"/>
    <w:uiPriority w:val="99"/>
    <w:qFormat/>
    <w:rsid w:val="00704B7F"/>
  </w:style>
  <w:style w:type="character" w:customStyle="1" w:styleId="ListLabel153">
    <w:name w:val="ListLabel 153"/>
    <w:uiPriority w:val="99"/>
    <w:qFormat/>
    <w:rsid w:val="00704B7F"/>
  </w:style>
  <w:style w:type="character" w:customStyle="1" w:styleId="ListLabel154">
    <w:name w:val="ListLabel 154"/>
    <w:uiPriority w:val="99"/>
    <w:qFormat/>
    <w:rsid w:val="00704B7F"/>
  </w:style>
  <w:style w:type="character" w:customStyle="1" w:styleId="ListLabel155">
    <w:name w:val="ListLabel 155"/>
    <w:uiPriority w:val="99"/>
    <w:qFormat/>
    <w:rsid w:val="00704B7F"/>
  </w:style>
  <w:style w:type="character" w:customStyle="1" w:styleId="ListLabel156">
    <w:name w:val="ListLabel 156"/>
    <w:uiPriority w:val="99"/>
    <w:qFormat/>
    <w:rsid w:val="00704B7F"/>
  </w:style>
  <w:style w:type="character" w:customStyle="1" w:styleId="ListLabel157">
    <w:name w:val="ListLabel 157"/>
    <w:uiPriority w:val="99"/>
    <w:qFormat/>
    <w:rsid w:val="00704B7F"/>
  </w:style>
  <w:style w:type="character" w:customStyle="1" w:styleId="ListLabel158">
    <w:name w:val="ListLabel 158"/>
    <w:uiPriority w:val="99"/>
    <w:qFormat/>
    <w:rsid w:val="00704B7F"/>
  </w:style>
  <w:style w:type="character" w:customStyle="1" w:styleId="ListLabel159">
    <w:name w:val="ListLabel 159"/>
    <w:uiPriority w:val="99"/>
    <w:qFormat/>
    <w:rsid w:val="00704B7F"/>
    <w:rPr>
      <w:sz w:val="24"/>
    </w:rPr>
  </w:style>
  <w:style w:type="character" w:customStyle="1" w:styleId="ListLabel160">
    <w:name w:val="ListLabel 160"/>
    <w:uiPriority w:val="99"/>
    <w:qFormat/>
    <w:rsid w:val="00704B7F"/>
  </w:style>
  <w:style w:type="character" w:customStyle="1" w:styleId="ListLabel161">
    <w:name w:val="ListLabel 161"/>
    <w:uiPriority w:val="99"/>
    <w:qFormat/>
    <w:rsid w:val="00704B7F"/>
  </w:style>
  <w:style w:type="character" w:customStyle="1" w:styleId="ListLabel162">
    <w:name w:val="ListLabel 162"/>
    <w:uiPriority w:val="99"/>
    <w:qFormat/>
    <w:rsid w:val="00704B7F"/>
  </w:style>
  <w:style w:type="character" w:customStyle="1" w:styleId="ListLabel163">
    <w:name w:val="ListLabel 163"/>
    <w:uiPriority w:val="99"/>
    <w:qFormat/>
    <w:rsid w:val="00704B7F"/>
  </w:style>
  <w:style w:type="character" w:customStyle="1" w:styleId="ListLabel164">
    <w:name w:val="ListLabel 164"/>
    <w:uiPriority w:val="99"/>
    <w:qFormat/>
    <w:rsid w:val="00704B7F"/>
  </w:style>
  <w:style w:type="character" w:customStyle="1" w:styleId="ListLabel165">
    <w:name w:val="ListLabel 165"/>
    <w:uiPriority w:val="99"/>
    <w:qFormat/>
    <w:rsid w:val="00704B7F"/>
  </w:style>
  <w:style w:type="character" w:customStyle="1" w:styleId="ListLabel166">
    <w:name w:val="ListLabel 166"/>
    <w:uiPriority w:val="99"/>
    <w:qFormat/>
    <w:rsid w:val="00704B7F"/>
  </w:style>
  <w:style w:type="character" w:customStyle="1" w:styleId="ListLabel167">
    <w:name w:val="ListLabel 167"/>
    <w:uiPriority w:val="99"/>
    <w:qFormat/>
    <w:rsid w:val="00704B7F"/>
  </w:style>
  <w:style w:type="character" w:customStyle="1" w:styleId="ListLabel168">
    <w:name w:val="ListLabel 168"/>
    <w:uiPriority w:val="99"/>
    <w:qFormat/>
    <w:rsid w:val="00704B7F"/>
    <w:rPr>
      <w:sz w:val="24"/>
    </w:rPr>
  </w:style>
  <w:style w:type="character" w:customStyle="1" w:styleId="ListLabel169">
    <w:name w:val="ListLabel 169"/>
    <w:uiPriority w:val="99"/>
    <w:qFormat/>
    <w:rsid w:val="00704B7F"/>
  </w:style>
  <w:style w:type="character" w:customStyle="1" w:styleId="ListLabel170">
    <w:name w:val="ListLabel 170"/>
    <w:uiPriority w:val="99"/>
    <w:qFormat/>
    <w:rsid w:val="00704B7F"/>
  </w:style>
  <w:style w:type="character" w:customStyle="1" w:styleId="ListLabel171">
    <w:name w:val="ListLabel 171"/>
    <w:uiPriority w:val="99"/>
    <w:qFormat/>
    <w:rsid w:val="00704B7F"/>
  </w:style>
  <w:style w:type="character" w:customStyle="1" w:styleId="ListLabel172">
    <w:name w:val="ListLabel 172"/>
    <w:uiPriority w:val="99"/>
    <w:qFormat/>
    <w:rsid w:val="00704B7F"/>
  </w:style>
  <w:style w:type="character" w:customStyle="1" w:styleId="ListLabel173">
    <w:name w:val="ListLabel 173"/>
    <w:uiPriority w:val="99"/>
    <w:qFormat/>
    <w:rsid w:val="00704B7F"/>
  </w:style>
  <w:style w:type="character" w:customStyle="1" w:styleId="ListLabel174">
    <w:name w:val="ListLabel 174"/>
    <w:uiPriority w:val="99"/>
    <w:qFormat/>
    <w:rsid w:val="00704B7F"/>
  </w:style>
  <w:style w:type="character" w:customStyle="1" w:styleId="ListLabel175">
    <w:name w:val="ListLabel 175"/>
    <w:uiPriority w:val="99"/>
    <w:qFormat/>
    <w:rsid w:val="00704B7F"/>
  </w:style>
  <w:style w:type="character" w:customStyle="1" w:styleId="ListLabel176">
    <w:name w:val="ListLabel 176"/>
    <w:uiPriority w:val="99"/>
    <w:qFormat/>
    <w:rsid w:val="00704B7F"/>
  </w:style>
  <w:style w:type="character" w:customStyle="1" w:styleId="ListLabel177">
    <w:name w:val="ListLabel 177"/>
    <w:uiPriority w:val="99"/>
    <w:qFormat/>
    <w:rsid w:val="00704B7F"/>
  </w:style>
  <w:style w:type="character" w:customStyle="1" w:styleId="ListLabel178">
    <w:name w:val="ListLabel 178"/>
    <w:uiPriority w:val="99"/>
    <w:qFormat/>
    <w:rsid w:val="00704B7F"/>
  </w:style>
  <w:style w:type="character" w:customStyle="1" w:styleId="ListLabel179">
    <w:name w:val="ListLabel 179"/>
    <w:uiPriority w:val="99"/>
    <w:qFormat/>
    <w:rsid w:val="00704B7F"/>
  </w:style>
  <w:style w:type="character" w:customStyle="1" w:styleId="ListLabel180">
    <w:name w:val="ListLabel 180"/>
    <w:uiPriority w:val="99"/>
    <w:qFormat/>
    <w:rsid w:val="00704B7F"/>
  </w:style>
  <w:style w:type="character" w:customStyle="1" w:styleId="ListLabel181">
    <w:name w:val="ListLabel 181"/>
    <w:uiPriority w:val="99"/>
    <w:qFormat/>
    <w:rsid w:val="00704B7F"/>
  </w:style>
  <w:style w:type="character" w:customStyle="1" w:styleId="ListLabel182">
    <w:name w:val="ListLabel 182"/>
    <w:uiPriority w:val="99"/>
    <w:qFormat/>
    <w:rsid w:val="00704B7F"/>
  </w:style>
  <w:style w:type="character" w:customStyle="1" w:styleId="ListLabel183">
    <w:name w:val="ListLabel 183"/>
    <w:uiPriority w:val="99"/>
    <w:qFormat/>
    <w:rsid w:val="00704B7F"/>
  </w:style>
  <w:style w:type="character" w:customStyle="1" w:styleId="ListLabel184">
    <w:name w:val="ListLabel 184"/>
    <w:uiPriority w:val="99"/>
    <w:qFormat/>
    <w:rsid w:val="00704B7F"/>
  </w:style>
  <w:style w:type="character" w:customStyle="1" w:styleId="ListLabel185">
    <w:name w:val="ListLabel 185"/>
    <w:uiPriority w:val="99"/>
    <w:qFormat/>
    <w:rsid w:val="00704B7F"/>
  </w:style>
  <w:style w:type="character" w:customStyle="1" w:styleId="ListLabel186">
    <w:name w:val="ListLabel 186"/>
    <w:uiPriority w:val="99"/>
    <w:qFormat/>
    <w:rsid w:val="00704B7F"/>
    <w:rPr>
      <w:sz w:val="20"/>
    </w:rPr>
  </w:style>
  <w:style w:type="character" w:customStyle="1" w:styleId="ListLabel187">
    <w:name w:val="ListLabel 187"/>
    <w:uiPriority w:val="99"/>
    <w:qFormat/>
    <w:rsid w:val="00704B7F"/>
  </w:style>
  <w:style w:type="character" w:customStyle="1" w:styleId="ListLabel188">
    <w:name w:val="ListLabel 188"/>
    <w:uiPriority w:val="99"/>
    <w:qFormat/>
    <w:rsid w:val="00704B7F"/>
  </w:style>
  <w:style w:type="character" w:customStyle="1" w:styleId="ListLabel189">
    <w:name w:val="ListLabel 189"/>
    <w:uiPriority w:val="99"/>
    <w:qFormat/>
    <w:rsid w:val="00704B7F"/>
  </w:style>
  <w:style w:type="character" w:customStyle="1" w:styleId="ListLabel190">
    <w:name w:val="ListLabel 190"/>
    <w:uiPriority w:val="99"/>
    <w:qFormat/>
    <w:rsid w:val="00704B7F"/>
  </w:style>
  <w:style w:type="character" w:customStyle="1" w:styleId="ListLabel191">
    <w:name w:val="ListLabel 191"/>
    <w:uiPriority w:val="99"/>
    <w:qFormat/>
    <w:rsid w:val="00704B7F"/>
  </w:style>
  <w:style w:type="character" w:customStyle="1" w:styleId="ListLabel192">
    <w:name w:val="ListLabel 192"/>
    <w:uiPriority w:val="99"/>
    <w:qFormat/>
    <w:rsid w:val="00704B7F"/>
  </w:style>
  <w:style w:type="character" w:customStyle="1" w:styleId="ListLabel193">
    <w:name w:val="ListLabel 193"/>
    <w:uiPriority w:val="99"/>
    <w:qFormat/>
    <w:rsid w:val="00704B7F"/>
  </w:style>
  <w:style w:type="character" w:customStyle="1" w:styleId="ListLabel194">
    <w:name w:val="ListLabel 194"/>
    <w:uiPriority w:val="99"/>
    <w:qFormat/>
    <w:rsid w:val="00704B7F"/>
  </w:style>
  <w:style w:type="character" w:customStyle="1" w:styleId="ListLabel195">
    <w:name w:val="ListLabel 195"/>
    <w:uiPriority w:val="99"/>
    <w:qFormat/>
    <w:rsid w:val="00704B7F"/>
    <w:rPr>
      <w:sz w:val="20"/>
    </w:rPr>
  </w:style>
  <w:style w:type="character" w:customStyle="1" w:styleId="ListLabel196">
    <w:name w:val="ListLabel 196"/>
    <w:uiPriority w:val="99"/>
    <w:qFormat/>
    <w:rsid w:val="00704B7F"/>
  </w:style>
  <w:style w:type="character" w:customStyle="1" w:styleId="ListLabel197">
    <w:name w:val="ListLabel 197"/>
    <w:uiPriority w:val="99"/>
    <w:qFormat/>
    <w:rsid w:val="00704B7F"/>
  </w:style>
  <w:style w:type="character" w:customStyle="1" w:styleId="ListLabel198">
    <w:name w:val="ListLabel 198"/>
    <w:uiPriority w:val="99"/>
    <w:qFormat/>
    <w:rsid w:val="00704B7F"/>
  </w:style>
  <w:style w:type="character" w:customStyle="1" w:styleId="ListLabel199">
    <w:name w:val="ListLabel 199"/>
    <w:uiPriority w:val="99"/>
    <w:qFormat/>
    <w:rsid w:val="00704B7F"/>
  </w:style>
  <w:style w:type="character" w:customStyle="1" w:styleId="ListLabel200">
    <w:name w:val="ListLabel 200"/>
    <w:uiPriority w:val="99"/>
    <w:qFormat/>
    <w:rsid w:val="00704B7F"/>
  </w:style>
  <w:style w:type="character" w:customStyle="1" w:styleId="ListLabel201">
    <w:name w:val="ListLabel 201"/>
    <w:uiPriority w:val="99"/>
    <w:qFormat/>
    <w:rsid w:val="00704B7F"/>
  </w:style>
  <w:style w:type="character" w:customStyle="1" w:styleId="ListLabel202">
    <w:name w:val="ListLabel 202"/>
    <w:uiPriority w:val="99"/>
    <w:qFormat/>
    <w:rsid w:val="00704B7F"/>
  </w:style>
  <w:style w:type="character" w:customStyle="1" w:styleId="ListLabel203">
    <w:name w:val="ListLabel 203"/>
    <w:uiPriority w:val="99"/>
    <w:qFormat/>
    <w:rsid w:val="00704B7F"/>
  </w:style>
  <w:style w:type="character" w:customStyle="1" w:styleId="ListLabel204">
    <w:name w:val="ListLabel 204"/>
    <w:uiPriority w:val="99"/>
    <w:qFormat/>
    <w:rsid w:val="00704B7F"/>
  </w:style>
  <w:style w:type="character" w:customStyle="1" w:styleId="ListLabel205">
    <w:name w:val="ListLabel 205"/>
    <w:uiPriority w:val="99"/>
    <w:qFormat/>
    <w:rsid w:val="00704B7F"/>
  </w:style>
  <w:style w:type="character" w:customStyle="1" w:styleId="ListLabel206">
    <w:name w:val="ListLabel 206"/>
    <w:uiPriority w:val="99"/>
    <w:qFormat/>
    <w:rsid w:val="00704B7F"/>
  </w:style>
  <w:style w:type="character" w:customStyle="1" w:styleId="ListLabel207">
    <w:name w:val="ListLabel 207"/>
    <w:uiPriority w:val="99"/>
    <w:qFormat/>
    <w:rsid w:val="00704B7F"/>
  </w:style>
  <w:style w:type="character" w:customStyle="1" w:styleId="ListLabel208">
    <w:name w:val="ListLabel 208"/>
    <w:uiPriority w:val="99"/>
    <w:qFormat/>
    <w:rsid w:val="00704B7F"/>
  </w:style>
  <w:style w:type="character" w:customStyle="1" w:styleId="ListLabel209">
    <w:name w:val="ListLabel 209"/>
    <w:uiPriority w:val="99"/>
    <w:qFormat/>
    <w:rsid w:val="00704B7F"/>
  </w:style>
  <w:style w:type="character" w:customStyle="1" w:styleId="ListLabel210">
    <w:name w:val="ListLabel 210"/>
    <w:uiPriority w:val="99"/>
    <w:qFormat/>
    <w:rsid w:val="00704B7F"/>
  </w:style>
  <w:style w:type="character" w:customStyle="1" w:styleId="ListLabel211">
    <w:name w:val="ListLabel 211"/>
    <w:uiPriority w:val="99"/>
    <w:qFormat/>
    <w:rsid w:val="00704B7F"/>
  </w:style>
  <w:style w:type="character" w:customStyle="1" w:styleId="ListLabel212">
    <w:name w:val="ListLabel 212"/>
    <w:uiPriority w:val="99"/>
    <w:qFormat/>
    <w:rsid w:val="00704B7F"/>
  </w:style>
  <w:style w:type="character" w:customStyle="1" w:styleId="ListLabel213">
    <w:name w:val="ListLabel 213"/>
    <w:uiPriority w:val="99"/>
    <w:qFormat/>
    <w:rsid w:val="00704B7F"/>
  </w:style>
  <w:style w:type="character" w:customStyle="1" w:styleId="ListLabel214">
    <w:name w:val="ListLabel 214"/>
    <w:uiPriority w:val="99"/>
    <w:qFormat/>
    <w:rsid w:val="00704B7F"/>
  </w:style>
  <w:style w:type="character" w:customStyle="1" w:styleId="ListLabel215">
    <w:name w:val="ListLabel 215"/>
    <w:uiPriority w:val="99"/>
    <w:qFormat/>
    <w:rsid w:val="00704B7F"/>
  </w:style>
  <w:style w:type="character" w:customStyle="1" w:styleId="ListLabel216">
    <w:name w:val="ListLabel 216"/>
    <w:uiPriority w:val="99"/>
    <w:qFormat/>
    <w:rsid w:val="00704B7F"/>
  </w:style>
  <w:style w:type="character" w:customStyle="1" w:styleId="ListLabel217">
    <w:name w:val="ListLabel 217"/>
    <w:uiPriority w:val="99"/>
    <w:qFormat/>
    <w:rsid w:val="00704B7F"/>
  </w:style>
  <w:style w:type="character" w:customStyle="1" w:styleId="ListLabel218">
    <w:name w:val="ListLabel 218"/>
    <w:uiPriority w:val="99"/>
    <w:qFormat/>
    <w:rsid w:val="00704B7F"/>
  </w:style>
  <w:style w:type="character" w:customStyle="1" w:styleId="ListLabel219">
    <w:name w:val="ListLabel 219"/>
    <w:uiPriority w:val="99"/>
    <w:qFormat/>
    <w:rsid w:val="00704B7F"/>
  </w:style>
  <w:style w:type="character" w:customStyle="1" w:styleId="ListLabel220">
    <w:name w:val="ListLabel 220"/>
    <w:uiPriority w:val="99"/>
    <w:qFormat/>
    <w:rsid w:val="00704B7F"/>
  </w:style>
  <w:style w:type="character" w:customStyle="1" w:styleId="ListLabel221">
    <w:name w:val="ListLabel 221"/>
    <w:uiPriority w:val="99"/>
    <w:qFormat/>
    <w:rsid w:val="00704B7F"/>
  </w:style>
  <w:style w:type="character" w:customStyle="1" w:styleId="ListLabel222">
    <w:name w:val="ListLabel 222"/>
    <w:uiPriority w:val="99"/>
    <w:qFormat/>
    <w:rsid w:val="00704B7F"/>
  </w:style>
  <w:style w:type="character" w:customStyle="1" w:styleId="ListLabel223">
    <w:name w:val="ListLabel 223"/>
    <w:uiPriority w:val="99"/>
    <w:qFormat/>
    <w:rsid w:val="00704B7F"/>
  </w:style>
  <w:style w:type="character" w:customStyle="1" w:styleId="ListLabel224">
    <w:name w:val="ListLabel 224"/>
    <w:uiPriority w:val="99"/>
    <w:qFormat/>
    <w:rsid w:val="00704B7F"/>
  </w:style>
  <w:style w:type="character" w:customStyle="1" w:styleId="ListLabel225">
    <w:name w:val="ListLabel 225"/>
    <w:uiPriority w:val="99"/>
    <w:qFormat/>
    <w:rsid w:val="00704B7F"/>
  </w:style>
  <w:style w:type="character" w:customStyle="1" w:styleId="ListLabel226">
    <w:name w:val="ListLabel 226"/>
    <w:uiPriority w:val="99"/>
    <w:qFormat/>
    <w:rsid w:val="00704B7F"/>
    <w:rPr>
      <w:b/>
      <w:sz w:val="20"/>
    </w:rPr>
  </w:style>
  <w:style w:type="character" w:customStyle="1" w:styleId="ListLabel227">
    <w:name w:val="ListLabel 227"/>
    <w:uiPriority w:val="99"/>
    <w:qFormat/>
    <w:rsid w:val="00704B7F"/>
  </w:style>
  <w:style w:type="character" w:customStyle="1" w:styleId="ListLabel228">
    <w:name w:val="ListLabel 228"/>
    <w:uiPriority w:val="99"/>
    <w:qFormat/>
    <w:rsid w:val="00704B7F"/>
  </w:style>
  <w:style w:type="character" w:customStyle="1" w:styleId="ListLabel229">
    <w:name w:val="ListLabel 229"/>
    <w:uiPriority w:val="99"/>
    <w:qFormat/>
    <w:rsid w:val="00704B7F"/>
  </w:style>
  <w:style w:type="character" w:customStyle="1" w:styleId="ListLabel230">
    <w:name w:val="ListLabel 230"/>
    <w:uiPriority w:val="99"/>
    <w:qFormat/>
    <w:rsid w:val="00704B7F"/>
  </w:style>
  <w:style w:type="character" w:customStyle="1" w:styleId="ListLabel231">
    <w:name w:val="ListLabel 231"/>
    <w:uiPriority w:val="99"/>
    <w:qFormat/>
    <w:rsid w:val="00704B7F"/>
  </w:style>
  <w:style w:type="character" w:customStyle="1" w:styleId="ListLabel232">
    <w:name w:val="ListLabel 232"/>
    <w:uiPriority w:val="99"/>
    <w:qFormat/>
    <w:rsid w:val="00704B7F"/>
  </w:style>
  <w:style w:type="character" w:customStyle="1" w:styleId="ListLabel233">
    <w:name w:val="ListLabel 233"/>
    <w:uiPriority w:val="99"/>
    <w:qFormat/>
    <w:rsid w:val="00704B7F"/>
  </w:style>
  <w:style w:type="character" w:customStyle="1" w:styleId="ListLabel234">
    <w:name w:val="ListLabel 234"/>
    <w:uiPriority w:val="99"/>
    <w:qFormat/>
    <w:rsid w:val="00704B7F"/>
  </w:style>
  <w:style w:type="character" w:customStyle="1" w:styleId="ListLabel235">
    <w:name w:val="ListLabel 235"/>
    <w:uiPriority w:val="99"/>
    <w:qFormat/>
    <w:rsid w:val="00704B7F"/>
    <w:rPr>
      <w:sz w:val="20"/>
    </w:rPr>
  </w:style>
  <w:style w:type="character" w:customStyle="1" w:styleId="ListLabel236">
    <w:name w:val="ListLabel 236"/>
    <w:uiPriority w:val="99"/>
    <w:qFormat/>
    <w:rsid w:val="00704B7F"/>
  </w:style>
  <w:style w:type="character" w:customStyle="1" w:styleId="ListLabel237">
    <w:name w:val="ListLabel 237"/>
    <w:uiPriority w:val="99"/>
    <w:qFormat/>
    <w:rsid w:val="00704B7F"/>
  </w:style>
  <w:style w:type="character" w:customStyle="1" w:styleId="ListLabel238">
    <w:name w:val="ListLabel 238"/>
    <w:uiPriority w:val="99"/>
    <w:qFormat/>
    <w:rsid w:val="00704B7F"/>
  </w:style>
  <w:style w:type="character" w:customStyle="1" w:styleId="ListLabel239">
    <w:name w:val="ListLabel 239"/>
    <w:uiPriority w:val="99"/>
    <w:qFormat/>
    <w:rsid w:val="00704B7F"/>
  </w:style>
  <w:style w:type="character" w:customStyle="1" w:styleId="ListLabel240">
    <w:name w:val="ListLabel 240"/>
    <w:uiPriority w:val="99"/>
    <w:qFormat/>
    <w:rsid w:val="00704B7F"/>
  </w:style>
  <w:style w:type="character" w:customStyle="1" w:styleId="ListLabel241">
    <w:name w:val="ListLabel 241"/>
    <w:uiPriority w:val="99"/>
    <w:qFormat/>
    <w:rsid w:val="00704B7F"/>
  </w:style>
  <w:style w:type="character" w:customStyle="1" w:styleId="ListLabel242">
    <w:name w:val="ListLabel 242"/>
    <w:uiPriority w:val="99"/>
    <w:qFormat/>
    <w:rsid w:val="00704B7F"/>
  </w:style>
  <w:style w:type="character" w:customStyle="1" w:styleId="ListLabel243">
    <w:name w:val="ListLabel 243"/>
    <w:uiPriority w:val="99"/>
    <w:qFormat/>
    <w:rsid w:val="00704B7F"/>
  </w:style>
  <w:style w:type="character" w:customStyle="1" w:styleId="ListLabel244">
    <w:name w:val="ListLabel 244"/>
    <w:uiPriority w:val="99"/>
    <w:qFormat/>
    <w:rsid w:val="00704B7F"/>
    <w:rPr>
      <w:sz w:val="20"/>
    </w:rPr>
  </w:style>
  <w:style w:type="character" w:customStyle="1" w:styleId="ListLabel245">
    <w:name w:val="ListLabel 245"/>
    <w:uiPriority w:val="99"/>
    <w:qFormat/>
    <w:rsid w:val="00704B7F"/>
  </w:style>
  <w:style w:type="character" w:customStyle="1" w:styleId="ListLabel246">
    <w:name w:val="ListLabel 246"/>
    <w:uiPriority w:val="99"/>
    <w:qFormat/>
    <w:rsid w:val="00704B7F"/>
  </w:style>
  <w:style w:type="character" w:customStyle="1" w:styleId="ListLabel247">
    <w:name w:val="ListLabel 247"/>
    <w:uiPriority w:val="99"/>
    <w:qFormat/>
    <w:rsid w:val="00704B7F"/>
  </w:style>
  <w:style w:type="character" w:customStyle="1" w:styleId="ListLabel248">
    <w:name w:val="ListLabel 248"/>
    <w:uiPriority w:val="99"/>
    <w:qFormat/>
    <w:rsid w:val="00704B7F"/>
  </w:style>
  <w:style w:type="character" w:customStyle="1" w:styleId="ListLabel249">
    <w:name w:val="ListLabel 249"/>
    <w:uiPriority w:val="99"/>
    <w:qFormat/>
    <w:rsid w:val="00704B7F"/>
  </w:style>
  <w:style w:type="character" w:customStyle="1" w:styleId="ListLabel250">
    <w:name w:val="ListLabel 250"/>
    <w:uiPriority w:val="99"/>
    <w:qFormat/>
    <w:rsid w:val="00704B7F"/>
  </w:style>
  <w:style w:type="character" w:customStyle="1" w:styleId="ListLabel251">
    <w:name w:val="ListLabel 251"/>
    <w:uiPriority w:val="99"/>
    <w:qFormat/>
    <w:rsid w:val="00704B7F"/>
  </w:style>
  <w:style w:type="character" w:customStyle="1" w:styleId="ListLabel252">
    <w:name w:val="ListLabel 252"/>
    <w:uiPriority w:val="99"/>
    <w:qFormat/>
    <w:rsid w:val="00704B7F"/>
  </w:style>
  <w:style w:type="character" w:customStyle="1" w:styleId="ListLabel253">
    <w:name w:val="ListLabel 253"/>
    <w:uiPriority w:val="99"/>
    <w:qFormat/>
    <w:rsid w:val="00704B7F"/>
    <w:rPr>
      <w:sz w:val="20"/>
    </w:rPr>
  </w:style>
  <w:style w:type="character" w:customStyle="1" w:styleId="ListLabel254">
    <w:name w:val="ListLabel 254"/>
    <w:uiPriority w:val="99"/>
    <w:qFormat/>
    <w:rsid w:val="00704B7F"/>
  </w:style>
  <w:style w:type="character" w:customStyle="1" w:styleId="ListLabel255">
    <w:name w:val="ListLabel 255"/>
    <w:uiPriority w:val="99"/>
    <w:qFormat/>
    <w:rsid w:val="00704B7F"/>
  </w:style>
  <w:style w:type="character" w:customStyle="1" w:styleId="ListLabel256">
    <w:name w:val="ListLabel 256"/>
    <w:uiPriority w:val="99"/>
    <w:qFormat/>
    <w:rsid w:val="00704B7F"/>
  </w:style>
  <w:style w:type="character" w:customStyle="1" w:styleId="ListLabel257">
    <w:name w:val="ListLabel 257"/>
    <w:uiPriority w:val="99"/>
    <w:qFormat/>
    <w:rsid w:val="00704B7F"/>
  </w:style>
  <w:style w:type="character" w:customStyle="1" w:styleId="ListLabel258">
    <w:name w:val="ListLabel 258"/>
    <w:uiPriority w:val="99"/>
    <w:qFormat/>
    <w:rsid w:val="00704B7F"/>
  </w:style>
  <w:style w:type="character" w:customStyle="1" w:styleId="ListLabel259">
    <w:name w:val="ListLabel 259"/>
    <w:uiPriority w:val="99"/>
    <w:qFormat/>
    <w:rsid w:val="00704B7F"/>
  </w:style>
  <w:style w:type="character" w:customStyle="1" w:styleId="ListLabel260">
    <w:name w:val="ListLabel 260"/>
    <w:uiPriority w:val="99"/>
    <w:qFormat/>
    <w:rsid w:val="00704B7F"/>
  </w:style>
  <w:style w:type="character" w:customStyle="1" w:styleId="ListLabel261">
    <w:name w:val="ListLabel 261"/>
    <w:uiPriority w:val="99"/>
    <w:qFormat/>
    <w:rsid w:val="00704B7F"/>
  </w:style>
  <w:style w:type="character" w:customStyle="1" w:styleId="ListLabel262">
    <w:name w:val="ListLabel 262"/>
    <w:uiPriority w:val="99"/>
    <w:qFormat/>
    <w:rsid w:val="00704B7F"/>
    <w:rPr>
      <w:sz w:val="20"/>
    </w:rPr>
  </w:style>
  <w:style w:type="character" w:customStyle="1" w:styleId="ListLabel263">
    <w:name w:val="ListLabel 263"/>
    <w:uiPriority w:val="99"/>
    <w:qFormat/>
    <w:rsid w:val="00704B7F"/>
  </w:style>
  <w:style w:type="character" w:customStyle="1" w:styleId="ListLabel264">
    <w:name w:val="ListLabel 264"/>
    <w:uiPriority w:val="99"/>
    <w:qFormat/>
    <w:rsid w:val="00704B7F"/>
  </w:style>
  <w:style w:type="character" w:customStyle="1" w:styleId="ListLabel265">
    <w:name w:val="ListLabel 265"/>
    <w:uiPriority w:val="99"/>
    <w:qFormat/>
    <w:rsid w:val="00704B7F"/>
  </w:style>
  <w:style w:type="character" w:customStyle="1" w:styleId="ListLabel266">
    <w:name w:val="ListLabel 266"/>
    <w:uiPriority w:val="99"/>
    <w:qFormat/>
    <w:rsid w:val="00704B7F"/>
  </w:style>
  <w:style w:type="character" w:customStyle="1" w:styleId="ListLabel267">
    <w:name w:val="ListLabel 267"/>
    <w:uiPriority w:val="99"/>
    <w:qFormat/>
    <w:rsid w:val="00704B7F"/>
  </w:style>
  <w:style w:type="character" w:customStyle="1" w:styleId="ListLabel268">
    <w:name w:val="ListLabel 268"/>
    <w:uiPriority w:val="99"/>
    <w:qFormat/>
    <w:rsid w:val="00704B7F"/>
  </w:style>
  <w:style w:type="character" w:customStyle="1" w:styleId="ListLabel269">
    <w:name w:val="ListLabel 269"/>
    <w:uiPriority w:val="99"/>
    <w:qFormat/>
    <w:rsid w:val="00704B7F"/>
  </w:style>
  <w:style w:type="character" w:customStyle="1" w:styleId="ListLabel270">
    <w:name w:val="ListLabel 270"/>
    <w:uiPriority w:val="99"/>
    <w:qFormat/>
    <w:rsid w:val="00704B7F"/>
  </w:style>
  <w:style w:type="character" w:customStyle="1" w:styleId="ListLabel271">
    <w:name w:val="ListLabel 271"/>
    <w:uiPriority w:val="99"/>
    <w:qFormat/>
    <w:rsid w:val="00704B7F"/>
    <w:rPr>
      <w:sz w:val="20"/>
    </w:rPr>
  </w:style>
  <w:style w:type="character" w:customStyle="1" w:styleId="ListLabel272">
    <w:name w:val="ListLabel 272"/>
    <w:uiPriority w:val="99"/>
    <w:qFormat/>
    <w:rsid w:val="00704B7F"/>
  </w:style>
  <w:style w:type="character" w:customStyle="1" w:styleId="ListLabel273">
    <w:name w:val="ListLabel 273"/>
    <w:uiPriority w:val="99"/>
    <w:qFormat/>
    <w:rsid w:val="00704B7F"/>
  </w:style>
  <w:style w:type="character" w:customStyle="1" w:styleId="ListLabel274">
    <w:name w:val="ListLabel 274"/>
    <w:uiPriority w:val="99"/>
    <w:qFormat/>
    <w:rsid w:val="00704B7F"/>
  </w:style>
  <w:style w:type="character" w:customStyle="1" w:styleId="ListLabel275">
    <w:name w:val="ListLabel 275"/>
    <w:uiPriority w:val="99"/>
    <w:qFormat/>
    <w:rsid w:val="00704B7F"/>
  </w:style>
  <w:style w:type="character" w:customStyle="1" w:styleId="ListLabel276">
    <w:name w:val="ListLabel 276"/>
    <w:uiPriority w:val="99"/>
    <w:qFormat/>
    <w:rsid w:val="00704B7F"/>
  </w:style>
  <w:style w:type="character" w:customStyle="1" w:styleId="ListLabel277">
    <w:name w:val="ListLabel 277"/>
    <w:uiPriority w:val="99"/>
    <w:qFormat/>
    <w:rsid w:val="00704B7F"/>
  </w:style>
  <w:style w:type="character" w:customStyle="1" w:styleId="ListLabel278">
    <w:name w:val="ListLabel 278"/>
    <w:uiPriority w:val="99"/>
    <w:qFormat/>
    <w:rsid w:val="00704B7F"/>
  </w:style>
  <w:style w:type="character" w:customStyle="1" w:styleId="ListLabel279">
    <w:name w:val="ListLabel 279"/>
    <w:uiPriority w:val="99"/>
    <w:qFormat/>
    <w:rsid w:val="00704B7F"/>
  </w:style>
  <w:style w:type="character" w:customStyle="1" w:styleId="ListLabel280">
    <w:name w:val="ListLabel 280"/>
    <w:uiPriority w:val="99"/>
    <w:qFormat/>
    <w:rsid w:val="00704B7F"/>
    <w:rPr>
      <w:sz w:val="20"/>
    </w:rPr>
  </w:style>
  <w:style w:type="character" w:customStyle="1" w:styleId="ListLabel281">
    <w:name w:val="ListLabel 281"/>
    <w:uiPriority w:val="99"/>
    <w:qFormat/>
    <w:rsid w:val="00704B7F"/>
  </w:style>
  <w:style w:type="character" w:customStyle="1" w:styleId="ListLabel282">
    <w:name w:val="ListLabel 282"/>
    <w:uiPriority w:val="99"/>
    <w:qFormat/>
    <w:rsid w:val="00704B7F"/>
  </w:style>
  <w:style w:type="character" w:customStyle="1" w:styleId="ListLabel283">
    <w:name w:val="ListLabel 283"/>
    <w:uiPriority w:val="99"/>
    <w:qFormat/>
    <w:rsid w:val="00704B7F"/>
  </w:style>
  <w:style w:type="character" w:customStyle="1" w:styleId="ListLabel284">
    <w:name w:val="ListLabel 284"/>
    <w:uiPriority w:val="99"/>
    <w:qFormat/>
    <w:rsid w:val="00704B7F"/>
  </w:style>
  <w:style w:type="character" w:customStyle="1" w:styleId="ListLabel285">
    <w:name w:val="ListLabel 285"/>
    <w:uiPriority w:val="99"/>
    <w:qFormat/>
    <w:rsid w:val="00704B7F"/>
  </w:style>
  <w:style w:type="character" w:customStyle="1" w:styleId="ListLabel286">
    <w:name w:val="ListLabel 286"/>
    <w:uiPriority w:val="99"/>
    <w:qFormat/>
    <w:rsid w:val="00704B7F"/>
  </w:style>
  <w:style w:type="character" w:customStyle="1" w:styleId="ListLabel287">
    <w:name w:val="ListLabel 287"/>
    <w:uiPriority w:val="99"/>
    <w:qFormat/>
    <w:rsid w:val="00704B7F"/>
  </w:style>
  <w:style w:type="character" w:customStyle="1" w:styleId="ListLabel288">
    <w:name w:val="ListLabel 288"/>
    <w:uiPriority w:val="99"/>
    <w:qFormat/>
    <w:rsid w:val="00704B7F"/>
  </w:style>
  <w:style w:type="character" w:customStyle="1" w:styleId="ListLabel289">
    <w:name w:val="ListLabel 289"/>
    <w:uiPriority w:val="99"/>
    <w:qFormat/>
    <w:rsid w:val="00704B7F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704B7F"/>
  </w:style>
  <w:style w:type="character" w:customStyle="1" w:styleId="ListLabel291">
    <w:name w:val="ListLabel 291"/>
    <w:uiPriority w:val="99"/>
    <w:qFormat/>
    <w:rsid w:val="00704B7F"/>
  </w:style>
  <w:style w:type="character" w:customStyle="1" w:styleId="ListLabel292">
    <w:name w:val="ListLabel 292"/>
    <w:uiPriority w:val="99"/>
    <w:qFormat/>
    <w:rsid w:val="00704B7F"/>
  </w:style>
  <w:style w:type="character" w:customStyle="1" w:styleId="ListLabel293">
    <w:name w:val="ListLabel 293"/>
    <w:uiPriority w:val="99"/>
    <w:qFormat/>
    <w:rsid w:val="00704B7F"/>
  </w:style>
  <w:style w:type="character" w:customStyle="1" w:styleId="ListLabel294">
    <w:name w:val="ListLabel 294"/>
    <w:uiPriority w:val="99"/>
    <w:qFormat/>
    <w:rsid w:val="00704B7F"/>
  </w:style>
  <w:style w:type="character" w:customStyle="1" w:styleId="ListLabel295">
    <w:name w:val="ListLabel 295"/>
    <w:uiPriority w:val="99"/>
    <w:qFormat/>
    <w:rsid w:val="00704B7F"/>
  </w:style>
  <w:style w:type="character" w:customStyle="1" w:styleId="ListLabel296">
    <w:name w:val="ListLabel 296"/>
    <w:uiPriority w:val="99"/>
    <w:qFormat/>
    <w:rsid w:val="00704B7F"/>
  </w:style>
  <w:style w:type="character" w:customStyle="1" w:styleId="ListLabel297">
    <w:name w:val="ListLabel 297"/>
    <w:uiPriority w:val="99"/>
    <w:qFormat/>
    <w:rsid w:val="00704B7F"/>
  </w:style>
  <w:style w:type="character" w:customStyle="1" w:styleId="ListLabel298">
    <w:name w:val="ListLabel 298"/>
    <w:uiPriority w:val="99"/>
    <w:qFormat/>
    <w:rsid w:val="00704B7F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704B7F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704B7F"/>
    <w:rPr>
      <w:b/>
    </w:rPr>
  </w:style>
  <w:style w:type="character" w:customStyle="1" w:styleId="ListLabel299">
    <w:name w:val="ListLabel 299"/>
    <w:uiPriority w:val="99"/>
    <w:qFormat/>
    <w:rsid w:val="00704B7F"/>
    <w:rPr>
      <w:sz w:val="20"/>
    </w:rPr>
  </w:style>
  <w:style w:type="character" w:customStyle="1" w:styleId="ListLabel300">
    <w:name w:val="ListLabel 300"/>
    <w:uiPriority w:val="99"/>
    <w:qFormat/>
    <w:rsid w:val="00704B7F"/>
  </w:style>
  <w:style w:type="character" w:customStyle="1" w:styleId="ListLabel301">
    <w:name w:val="ListLabel 301"/>
    <w:uiPriority w:val="99"/>
    <w:qFormat/>
    <w:rsid w:val="00704B7F"/>
  </w:style>
  <w:style w:type="character" w:customStyle="1" w:styleId="ListLabel302">
    <w:name w:val="ListLabel 302"/>
    <w:uiPriority w:val="99"/>
    <w:qFormat/>
    <w:rsid w:val="00704B7F"/>
  </w:style>
  <w:style w:type="character" w:customStyle="1" w:styleId="ListLabel303">
    <w:name w:val="ListLabel 303"/>
    <w:uiPriority w:val="99"/>
    <w:qFormat/>
    <w:rsid w:val="00704B7F"/>
  </w:style>
  <w:style w:type="character" w:customStyle="1" w:styleId="ListLabel304">
    <w:name w:val="ListLabel 304"/>
    <w:uiPriority w:val="99"/>
    <w:qFormat/>
    <w:rsid w:val="00704B7F"/>
  </w:style>
  <w:style w:type="character" w:customStyle="1" w:styleId="ListLabel305">
    <w:name w:val="ListLabel 305"/>
    <w:uiPriority w:val="99"/>
    <w:qFormat/>
    <w:rsid w:val="00704B7F"/>
  </w:style>
  <w:style w:type="character" w:customStyle="1" w:styleId="ListLabel306">
    <w:name w:val="ListLabel 306"/>
    <w:uiPriority w:val="99"/>
    <w:qFormat/>
    <w:rsid w:val="00704B7F"/>
  </w:style>
  <w:style w:type="character" w:customStyle="1" w:styleId="ListLabel307">
    <w:name w:val="ListLabel 307"/>
    <w:uiPriority w:val="99"/>
    <w:qFormat/>
    <w:rsid w:val="00704B7F"/>
  </w:style>
  <w:style w:type="character" w:customStyle="1" w:styleId="ListLabel308">
    <w:name w:val="ListLabel 308"/>
    <w:uiPriority w:val="99"/>
    <w:qFormat/>
    <w:rsid w:val="00704B7F"/>
    <w:rPr>
      <w:sz w:val="20"/>
    </w:rPr>
  </w:style>
  <w:style w:type="character" w:customStyle="1" w:styleId="ListLabel309">
    <w:name w:val="ListLabel 309"/>
    <w:uiPriority w:val="99"/>
    <w:qFormat/>
    <w:rsid w:val="00704B7F"/>
    <w:rPr>
      <w:sz w:val="20"/>
    </w:rPr>
  </w:style>
  <w:style w:type="character" w:customStyle="1" w:styleId="ListLabel310">
    <w:name w:val="ListLabel 310"/>
    <w:uiPriority w:val="99"/>
    <w:qFormat/>
    <w:rsid w:val="00704B7F"/>
  </w:style>
  <w:style w:type="character" w:customStyle="1" w:styleId="ListLabel311">
    <w:name w:val="ListLabel 311"/>
    <w:uiPriority w:val="99"/>
    <w:qFormat/>
    <w:rsid w:val="00704B7F"/>
  </w:style>
  <w:style w:type="character" w:customStyle="1" w:styleId="ListLabel312">
    <w:name w:val="ListLabel 312"/>
    <w:uiPriority w:val="99"/>
    <w:qFormat/>
    <w:rsid w:val="00704B7F"/>
  </w:style>
  <w:style w:type="character" w:customStyle="1" w:styleId="ListLabel313">
    <w:name w:val="ListLabel 313"/>
    <w:uiPriority w:val="99"/>
    <w:qFormat/>
    <w:rsid w:val="00704B7F"/>
  </w:style>
  <w:style w:type="character" w:customStyle="1" w:styleId="ListLabel314">
    <w:name w:val="ListLabel 314"/>
    <w:uiPriority w:val="99"/>
    <w:qFormat/>
    <w:rsid w:val="00704B7F"/>
  </w:style>
  <w:style w:type="character" w:customStyle="1" w:styleId="ListLabel315">
    <w:name w:val="ListLabel 315"/>
    <w:uiPriority w:val="99"/>
    <w:qFormat/>
    <w:rsid w:val="00704B7F"/>
  </w:style>
  <w:style w:type="character" w:customStyle="1" w:styleId="ListLabel316">
    <w:name w:val="ListLabel 316"/>
    <w:uiPriority w:val="99"/>
    <w:qFormat/>
    <w:rsid w:val="00704B7F"/>
  </w:style>
  <w:style w:type="character" w:customStyle="1" w:styleId="ListLabel317">
    <w:name w:val="ListLabel 317"/>
    <w:uiPriority w:val="99"/>
    <w:qFormat/>
    <w:rsid w:val="00704B7F"/>
  </w:style>
  <w:style w:type="character" w:customStyle="1" w:styleId="ListLabel318">
    <w:name w:val="ListLabel 318"/>
    <w:uiPriority w:val="99"/>
    <w:qFormat/>
    <w:rsid w:val="00704B7F"/>
    <w:rPr>
      <w:sz w:val="20"/>
    </w:rPr>
  </w:style>
  <w:style w:type="character" w:customStyle="1" w:styleId="ListLabel319">
    <w:name w:val="ListLabel 319"/>
    <w:uiPriority w:val="99"/>
    <w:qFormat/>
    <w:rsid w:val="00704B7F"/>
  </w:style>
  <w:style w:type="character" w:customStyle="1" w:styleId="ListLabel320">
    <w:name w:val="ListLabel 320"/>
    <w:uiPriority w:val="99"/>
    <w:qFormat/>
    <w:rsid w:val="00704B7F"/>
  </w:style>
  <w:style w:type="character" w:customStyle="1" w:styleId="ListLabel321">
    <w:name w:val="ListLabel 321"/>
    <w:uiPriority w:val="99"/>
    <w:qFormat/>
    <w:rsid w:val="00704B7F"/>
  </w:style>
  <w:style w:type="character" w:customStyle="1" w:styleId="ListLabel322">
    <w:name w:val="ListLabel 322"/>
    <w:uiPriority w:val="99"/>
    <w:qFormat/>
    <w:rsid w:val="00704B7F"/>
  </w:style>
  <w:style w:type="character" w:customStyle="1" w:styleId="ListLabel323">
    <w:name w:val="ListLabel 323"/>
    <w:uiPriority w:val="99"/>
    <w:qFormat/>
    <w:rsid w:val="00704B7F"/>
  </w:style>
  <w:style w:type="character" w:customStyle="1" w:styleId="ListLabel324">
    <w:name w:val="ListLabel 324"/>
    <w:uiPriority w:val="99"/>
    <w:qFormat/>
    <w:rsid w:val="00704B7F"/>
  </w:style>
  <w:style w:type="character" w:customStyle="1" w:styleId="ListLabel325">
    <w:name w:val="ListLabel 325"/>
    <w:uiPriority w:val="99"/>
    <w:qFormat/>
    <w:rsid w:val="00704B7F"/>
  </w:style>
  <w:style w:type="character" w:customStyle="1" w:styleId="ListLabel326">
    <w:name w:val="ListLabel 326"/>
    <w:uiPriority w:val="99"/>
    <w:qFormat/>
    <w:rsid w:val="00704B7F"/>
  </w:style>
  <w:style w:type="character" w:customStyle="1" w:styleId="ListLabel327">
    <w:name w:val="ListLabel 327"/>
    <w:uiPriority w:val="99"/>
    <w:qFormat/>
    <w:rsid w:val="00704B7F"/>
    <w:rPr>
      <w:b/>
      <w:sz w:val="20"/>
    </w:rPr>
  </w:style>
  <w:style w:type="character" w:customStyle="1" w:styleId="ListLabel328">
    <w:name w:val="ListLabel 328"/>
    <w:uiPriority w:val="99"/>
    <w:qFormat/>
    <w:rsid w:val="00704B7F"/>
  </w:style>
  <w:style w:type="character" w:customStyle="1" w:styleId="ListLabel329">
    <w:name w:val="ListLabel 329"/>
    <w:uiPriority w:val="99"/>
    <w:qFormat/>
    <w:rsid w:val="00704B7F"/>
  </w:style>
  <w:style w:type="character" w:customStyle="1" w:styleId="ListLabel330">
    <w:name w:val="ListLabel 330"/>
    <w:uiPriority w:val="99"/>
    <w:qFormat/>
    <w:rsid w:val="00704B7F"/>
  </w:style>
  <w:style w:type="character" w:customStyle="1" w:styleId="ListLabel331">
    <w:name w:val="ListLabel 331"/>
    <w:uiPriority w:val="99"/>
    <w:qFormat/>
    <w:rsid w:val="00704B7F"/>
  </w:style>
  <w:style w:type="character" w:customStyle="1" w:styleId="ListLabel332">
    <w:name w:val="ListLabel 332"/>
    <w:uiPriority w:val="99"/>
    <w:qFormat/>
    <w:rsid w:val="00704B7F"/>
  </w:style>
  <w:style w:type="character" w:customStyle="1" w:styleId="ListLabel333">
    <w:name w:val="ListLabel 333"/>
    <w:uiPriority w:val="99"/>
    <w:qFormat/>
    <w:rsid w:val="00704B7F"/>
  </w:style>
  <w:style w:type="character" w:customStyle="1" w:styleId="ListLabel334">
    <w:name w:val="ListLabel 334"/>
    <w:uiPriority w:val="99"/>
    <w:qFormat/>
    <w:rsid w:val="00704B7F"/>
  </w:style>
  <w:style w:type="character" w:customStyle="1" w:styleId="ListLabel335">
    <w:name w:val="ListLabel 335"/>
    <w:uiPriority w:val="99"/>
    <w:qFormat/>
    <w:rsid w:val="00704B7F"/>
  </w:style>
  <w:style w:type="character" w:customStyle="1" w:styleId="ListLabel336">
    <w:name w:val="ListLabel 336"/>
    <w:uiPriority w:val="99"/>
    <w:qFormat/>
    <w:rsid w:val="00704B7F"/>
    <w:rPr>
      <w:sz w:val="20"/>
    </w:rPr>
  </w:style>
  <w:style w:type="character" w:customStyle="1" w:styleId="ListLabel337">
    <w:name w:val="ListLabel 337"/>
    <w:uiPriority w:val="99"/>
    <w:qFormat/>
    <w:rsid w:val="00704B7F"/>
  </w:style>
  <w:style w:type="character" w:customStyle="1" w:styleId="ListLabel338">
    <w:name w:val="ListLabel 338"/>
    <w:uiPriority w:val="99"/>
    <w:qFormat/>
    <w:rsid w:val="00704B7F"/>
  </w:style>
  <w:style w:type="character" w:customStyle="1" w:styleId="ListLabel339">
    <w:name w:val="ListLabel 339"/>
    <w:uiPriority w:val="99"/>
    <w:qFormat/>
    <w:rsid w:val="00704B7F"/>
  </w:style>
  <w:style w:type="character" w:customStyle="1" w:styleId="ListLabel340">
    <w:name w:val="ListLabel 340"/>
    <w:uiPriority w:val="99"/>
    <w:qFormat/>
    <w:rsid w:val="00704B7F"/>
  </w:style>
  <w:style w:type="character" w:customStyle="1" w:styleId="ListLabel341">
    <w:name w:val="ListLabel 341"/>
    <w:uiPriority w:val="99"/>
    <w:qFormat/>
    <w:rsid w:val="00704B7F"/>
  </w:style>
  <w:style w:type="character" w:customStyle="1" w:styleId="ListLabel342">
    <w:name w:val="ListLabel 342"/>
    <w:uiPriority w:val="99"/>
    <w:qFormat/>
    <w:rsid w:val="00704B7F"/>
  </w:style>
  <w:style w:type="character" w:customStyle="1" w:styleId="ListLabel343">
    <w:name w:val="ListLabel 343"/>
    <w:uiPriority w:val="99"/>
    <w:qFormat/>
    <w:rsid w:val="00704B7F"/>
  </w:style>
  <w:style w:type="character" w:customStyle="1" w:styleId="ListLabel344">
    <w:name w:val="ListLabel 344"/>
    <w:uiPriority w:val="99"/>
    <w:qFormat/>
    <w:rsid w:val="00704B7F"/>
  </w:style>
  <w:style w:type="character" w:customStyle="1" w:styleId="ListLabel345">
    <w:name w:val="ListLabel 345"/>
    <w:uiPriority w:val="99"/>
    <w:qFormat/>
    <w:rsid w:val="00704B7F"/>
    <w:rPr>
      <w:sz w:val="20"/>
    </w:rPr>
  </w:style>
  <w:style w:type="character" w:customStyle="1" w:styleId="ListLabel346">
    <w:name w:val="ListLabel 346"/>
    <w:uiPriority w:val="99"/>
    <w:qFormat/>
    <w:rsid w:val="00704B7F"/>
  </w:style>
  <w:style w:type="character" w:customStyle="1" w:styleId="ListLabel347">
    <w:name w:val="ListLabel 347"/>
    <w:uiPriority w:val="99"/>
    <w:qFormat/>
    <w:rsid w:val="00704B7F"/>
  </w:style>
  <w:style w:type="character" w:customStyle="1" w:styleId="ListLabel348">
    <w:name w:val="ListLabel 348"/>
    <w:uiPriority w:val="99"/>
    <w:qFormat/>
    <w:rsid w:val="00704B7F"/>
  </w:style>
  <w:style w:type="character" w:customStyle="1" w:styleId="ListLabel349">
    <w:name w:val="ListLabel 349"/>
    <w:uiPriority w:val="99"/>
    <w:qFormat/>
    <w:rsid w:val="00704B7F"/>
  </w:style>
  <w:style w:type="character" w:customStyle="1" w:styleId="ListLabel350">
    <w:name w:val="ListLabel 350"/>
    <w:uiPriority w:val="99"/>
    <w:qFormat/>
    <w:rsid w:val="00704B7F"/>
  </w:style>
  <w:style w:type="character" w:customStyle="1" w:styleId="ListLabel351">
    <w:name w:val="ListLabel 351"/>
    <w:uiPriority w:val="99"/>
    <w:qFormat/>
    <w:rsid w:val="00704B7F"/>
  </w:style>
  <w:style w:type="character" w:customStyle="1" w:styleId="ListLabel352">
    <w:name w:val="ListLabel 352"/>
    <w:uiPriority w:val="99"/>
    <w:qFormat/>
    <w:rsid w:val="00704B7F"/>
  </w:style>
  <w:style w:type="character" w:customStyle="1" w:styleId="ListLabel353">
    <w:name w:val="ListLabel 353"/>
    <w:uiPriority w:val="99"/>
    <w:qFormat/>
    <w:rsid w:val="00704B7F"/>
  </w:style>
  <w:style w:type="character" w:customStyle="1" w:styleId="ListLabel354">
    <w:name w:val="ListLabel 354"/>
    <w:uiPriority w:val="99"/>
    <w:qFormat/>
    <w:rsid w:val="00704B7F"/>
    <w:rPr>
      <w:sz w:val="20"/>
    </w:rPr>
  </w:style>
  <w:style w:type="character" w:customStyle="1" w:styleId="ListLabel355">
    <w:name w:val="ListLabel 355"/>
    <w:uiPriority w:val="99"/>
    <w:qFormat/>
    <w:rsid w:val="00704B7F"/>
  </w:style>
  <w:style w:type="character" w:customStyle="1" w:styleId="ListLabel356">
    <w:name w:val="ListLabel 356"/>
    <w:uiPriority w:val="99"/>
    <w:qFormat/>
    <w:rsid w:val="00704B7F"/>
  </w:style>
  <w:style w:type="character" w:customStyle="1" w:styleId="ListLabel357">
    <w:name w:val="ListLabel 357"/>
    <w:uiPriority w:val="99"/>
    <w:qFormat/>
    <w:rsid w:val="00704B7F"/>
  </w:style>
  <w:style w:type="character" w:customStyle="1" w:styleId="ListLabel358">
    <w:name w:val="ListLabel 358"/>
    <w:uiPriority w:val="99"/>
    <w:qFormat/>
    <w:rsid w:val="00704B7F"/>
  </w:style>
  <w:style w:type="character" w:customStyle="1" w:styleId="ListLabel359">
    <w:name w:val="ListLabel 359"/>
    <w:uiPriority w:val="99"/>
    <w:qFormat/>
    <w:rsid w:val="00704B7F"/>
  </w:style>
  <w:style w:type="character" w:customStyle="1" w:styleId="ListLabel360">
    <w:name w:val="ListLabel 360"/>
    <w:uiPriority w:val="99"/>
    <w:qFormat/>
    <w:rsid w:val="00704B7F"/>
  </w:style>
  <w:style w:type="character" w:customStyle="1" w:styleId="ListLabel361">
    <w:name w:val="ListLabel 361"/>
    <w:uiPriority w:val="99"/>
    <w:qFormat/>
    <w:rsid w:val="00704B7F"/>
  </w:style>
  <w:style w:type="character" w:customStyle="1" w:styleId="ListLabel362">
    <w:name w:val="ListLabel 362"/>
    <w:uiPriority w:val="99"/>
    <w:qFormat/>
    <w:rsid w:val="00704B7F"/>
  </w:style>
  <w:style w:type="character" w:customStyle="1" w:styleId="ListLabel363">
    <w:name w:val="ListLabel 363"/>
    <w:uiPriority w:val="99"/>
    <w:qFormat/>
    <w:rsid w:val="00704B7F"/>
    <w:rPr>
      <w:sz w:val="20"/>
    </w:rPr>
  </w:style>
  <w:style w:type="character" w:customStyle="1" w:styleId="ListLabel364">
    <w:name w:val="ListLabel 364"/>
    <w:uiPriority w:val="99"/>
    <w:qFormat/>
    <w:rsid w:val="00704B7F"/>
  </w:style>
  <w:style w:type="character" w:customStyle="1" w:styleId="ListLabel365">
    <w:name w:val="ListLabel 365"/>
    <w:uiPriority w:val="99"/>
    <w:qFormat/>
    <w:rsid w:val="00704B7F"/>
  </w:style>
  <w:style w:type="character" w:customStyle="1" w:styleId="ListLabel366">
    <w:name w:val="ListLabel 366"/>
    <w:uiPriority w:val="99"/>
    <w:qFormat/>
    <w:rsid w:val="00704B7F"/>
  </w:style>
  <w:style w:type="character" w:customStyle="1" w:styleId="ListLabel367">
    <w:name w:val="ListLabel 367"/>
    <w:uiPriority w:val="99"/>
    <w:qFormat/>
    <w:rsid w:val="00704B7F"/>
  </w:style>
  <w:style w:type="character" w:customStyle="1" w:styleId="ListLabel368">
    <w:name w:val="ListLabel 368"/>
    <w:uiPriority w:val="99"/>
    <w:qFormat/>
    <w:rsid w:val="00704B7F"/>
  </w:style>
  <w:style w:type="character" w:customStyle="1" w:styleId="ListLabel369">
    <w:name w:val="ListLabel 369"/>
    <w:uiPriority w:val="99"/>
    <w:qFormat/>
    <w:rsid w:val="00704B7F"/>
  </w:style>
  <w:style w:type="character" w:customStyle="1" w:styleId="ListLabel370">
    <w:name w:val="ListLabel 370"/>
    <w:uiPriority w:val="99"/>
    <w:qFormat/>
    <w:rsid w:val="00704B7F"/>
  </w:style>
  <w:style w:type="character" w:customStyle="1" w:styleId="ListLabel371">
    <w:name w:val="ListLabel 371"/>
    <w:uiPriority w:val="99"/>
    <w:qFormat/>
    <w:rsid w:val="00704B7F"/>
  </w:style>
  <w:style w:type="character" w:customStyle="1" w:styleId="ListLabel372">
    <w:name w:val="ListLabel 372"/>
    <w:uiPriority w:val="99"/>
    <w:qFormat/>
    <w:rsid w:val="00704B7F"/>
    <w:rPr>
      <w:sz w:val="20"/>
    </w:rPr>
  </w:style>
  <w:style w:type="character" w:customStyle="1" w:styleId="ListLabel373">
    <w:name w:val="ListLabel 373"/>
    <w:uiPriority w:val="99"/>
    <w:qFormat/>
    <w:rsid w:val="00704B7F"/>
  </w:style>
  <w:style w:type="character" w:customStyle="1" w:styleId="ListLabel374">
    <w:name w:val="ListLabel 374"/>
    <w:uiPriority w:val="99"/>
    <w:qFormat/>
    <w:rsid w:val="00704B7F"/>
  </w:style>
  <w:style w:type="character" w:customStyle="1" w:styleId="ListLabel375">
    <w:name w:val="ListLabel 375"/>
    <w:uiPriority w:val="99"/>
    <w:qFormat/>
    <w:rsid w:val="00704B7F"/>
  </w:style>
  <w:style w:type="character" w:customStyle="1" w:styleId="ListLabel376">
    <w:name w:val="ListLabel 376"/>
    <w:uiPriority w:val="99"/>
    <w:qFormat/>
    <w:rsid w:val="00704B7F"/>
  </w:style>
  <w:style w:type="character" w:customStyle="1" w:styleId="ListLabel377">
    <w:name w:val="ListLabel 377"/>
    <w:uiPriority w:val="99"/>
    <w:qFormat/>
    <w:rsid w:val="00704B7F"/>
  </w:style>
  <w:style w:type="character" w:customStyle="1" w:styleId="ListLabel378">
    <w:name w:val="ListLabel 378"/>
    <w:uiPriority w:val="99"/>
    <w:qFormat/>
    <w:rsid w:val="00704B7F"/>
  </w:style>
  <w:style w:type="character" w:customStyle="1" w:styleId="ListLabel379">
    <w:name w:val="ListLabel 379"/>
    <w:uiPriority w:val="99"/>
    <w:qFormat/>
    <w:rsid w:val="00704B7F"/>
  </w:style>
  <w:style w:type="character" w:customStyle="1" w:styleId="ListLabel380">
    <w:name w:val="ListLabel 380"/>
    <w:uiPriority w:val="99"/>
    <w:qFormat/>
    <w:rsid w:val="00704B7F"/>
  </w:style>
  <w:style w:type="character" w:customStyle="1" w:styleId="ListLabel381">
    <w:name w:val="ListLabel 381"/>
    <w:uiPriority w:val="99"/>
    <w:qFormat/>
    <w:rsid w:val="00704B7F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704B7F"/>
  </w:style>
  <w:style w:type="character" w:customStyle="1" w:styleId="ListLabel383">
    <w:name w:val="ListLabel 383"/>
    <w:uiPriority w:val="99"/>
    <w:qFormat/>
    <w:rsid w:val="00704B7F"/>
  </w:style>
  <w:style w:type="character" w:customStyle="1" w:styleId="ListLabel384">
    <w:name w:val="ListLabel 384"/>
    <w:uiPriority w:val="99"/>
    <w:qFormat/>
    <w:rsid w:val="00704B7F"/>
  </w:style>
  <w:style w:type="character" w:customStyle="1" w:styleId="ListLabel385">
    <w:name w:val="ListLabel 385"/>
    <w:uiPriority w:val="99"/>
    <w:qFormat/>
    <w:rsid w:val="00704B7F"/>
  </w:style>
  <w:style w:type="character" w:customStyle="1" w:styleId="ListLabel386">
    <w:name w:val="ListLabel 386"/>
    <w:uiPriority w:val="99"/>
    <w:qFormat/>
    <w:rsid w:val="00704B7F"/>
  </w:style>
  <w:style w:type="character" w:customStyle="1" w:styleId="ListLabel387">
    <w:name w:val="ListLabel 387"/>
    <w:uiPriority w:val="99"/>
    <w:qFormat/>
    <w:rsid w:val="00704B7F"/>
  </w:style>
  <w:style w:type="character" w:customStyle="1" w:styleId="ListLabel388">
    <w:name w:val="ListLabel 388"/>
    <w:uiPriority w:val="99"/>
    <w:qFormat/>
    <w:rsid w:val="00704B7F"/>
  </w:style>
  <w:style w:type="character" w:customStyle="1" w:styleId="ListLabel389">
    <w:name w:val="ListLabel 389"/>
    <w:uiPriority w:val="99"/>
    <w:qFormat/>
    <w:rsid w:val="00704B7F"/>
  </w:style>
  <w:style w:type="character" w:customStyle="1" w:styleId="ListLabel390">
    <w:name w:val="ListLabel 390"/>
    <w:uiPriority w:val="99"/>
    <w:qFormat/>
    <w:rsid w:val="00704B7F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704B7F"/>
  </w:style>
  <w:style w:type="character" w:customStyle="1" w:styleId="ListLabel392">
    <w:name w:val="ListLabel 392"/>
    <w:uiPriority w:val="99"/>
    <w:qFormat/>
    <w:rsid w:val="00704B7F"/>
  </w:style>
  <w:style w:type="character" w:customStyle="1" w:styleId="ListLabel393">
    <w:name w:val="ListLabel 393"/>
    <w:uiPriority w:val="99"/>
    <w:qFormat/>
    <w:rsid w:val="00704B7F"/>
  </w:style>
  <w:style w:type="character" w:customStyle="1" w:styleId="ListLabel394">
    <w:name w:val="ListLabel 394"/>
    <w:uiPriority w:val="99"/>
    <w:qFormat/>
    <w:rsid w:val="00704B7F"/>
  </w:style>
  <w:style w:type="character" w:customStyle="1" w:styleId="ListLabel395">
    <w:name w:val="ListLabel 395"/>
    <w:uiPriority w:val="99"/>
    <w:qFormat/>
    <w:rsid w:val="00704B7F"/>
  </w:style>
  <w:style w:type="character" w:customStyle="1" w:styleId="ListLabel396">
    <w:name w:val="ListLabel 396"/>
    <w:uiPriority w:val="99"/>
    <w:qFormat/>
    <w:rsid w:val="00704B7F"/>
  </w:style>
  <w:style w:type="character" w:customStyle="1" w:styleId="ListLabel397">
    <w:name w:val="ListLabel 397"/>
    <w:uiPriority w:val="99"/>
    <w:qFormat/>
    <w:rsid w:val="00704B7F"/>
  </w:style>
  <w:style w:type="character" w:customStyle="1" w:styleId="ListLabel398">
    <w:name w:val="ListLabel 398"/>
    <w:uiPriority w:val="99"/>
    <w:qFormat/>
    <w:rsid w:val="00704B7F"/>
  </w:style>
  <w:style w:type="paragraph" w:customStyle="1" w:styleId="Caption1">
    <w:name w:val="Caption1"/>
    <w:basedOn w:val="a2"/>
    <w:uiPriority w:val="99"/>
    <w:qFormat/>
    <w:rsid w:val="00704B7F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704B7F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704B7F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704B7F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704B7F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704B7F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704B7F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704B7F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704B7F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704B7F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704B7F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704B7F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704B7F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704B7F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704B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704B7F"/>
    <w:rPr>
      <w:sz w:val="16"/>
    </w:rPr>
  </w:style>
  <w:style w:type="paragraph" w:customStyle="1" w:styleId="7f1">
    <w:name w:val="Знак7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704B7F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704B7F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704B7F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704B7F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704B7F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704B7F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704B7F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704B7F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704B7F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704B7F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704B7F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704B7F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704B7F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704B7F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704B7F"/>
    <w:rPr>
      <w:sz w:val="16"/>
      <w:lang w:val="ru-RU" w:eastAsia="ru-RU"/>
    </w:rPr>
  </w:style>
  <w:style w:type="character" w:customStyle="1" w:styleId="1890">
    <w:name w:val="Знак Знак189"/>
    <w:uiPriority w:val="99"/>
    <w:rsid w:val="00704B7F"/>
    <w:rPr>
      <w:rFonts w:ascii="Courier New" w:hAnsi="Courier New"/>
    </w:rPr>
  </w:style>
  <w:style w:type="character" w:customStyle="1" w:styleId="931">
    <w:name w:val="Знак Знак93"/>
    <w:uiPriority w:val="99"/>
    <w:locked/>
    <w:rsid w:val="00704B7F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704B7F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704B7F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704B7F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704B7F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704B7F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704B7F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704B7F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704B7F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704B7F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704B7F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704B7F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704B7F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704B7F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704B7F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704B7F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704B7F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704B7F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704B7F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704B7F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704B7F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704B7F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704B7F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704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704B7F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704B7F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704B7F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704B7F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704B7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704B7F"/>
    <w:rPr>
      <w:sz w:val="24"/>
    </w:rPr>
  </w:style>
  <w:style w:type="character" w:customStyle="1" w:styleId="6f7">
    <w:name w:val="Слабое выделение6"/>
    <w:uiPriority w:val="99"/>
    <w:rsid w:val="00704B7F"/>
    <w:rPr>
      <w:i/>
      <w:color w:val="808080"/>
    </w:rPr>
  </w:style>
  <w:style w:type="character" w:customStyle="1" w:styleId="21f7">
    <w:name w:val="Знак21"/>
    <w:uiPriority w:val="99"/>
    <w:rsid w:val="00704B7F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704B7F"/>
  </w:style>
  <w:style w:type="character" w:customStyle="1" w:styleId="5f9">
    <w:name w:val="Замещающий текст5"/>
    <w:uiPriority w:val="99"/>
    <w:rsid w:val="00704B7F"/>
    <w:rPr>
      <w:color w:val="808080"/>
    </w:rPr>
  </w:style>
  <w:style w:type="character" w:customStyle="1" w:styleId="6f8">
    <w:name w:val="Сильное выделение6"/>
    <w:uiPriority w:val="99"/>
    <w:rsid w:val="00704B7F"/>
    <w:rPr>
      <w:b/>
    </w:rPr>
  </w:style>
  <w:style w:type="character" w:customStyle="1" w:styleId="4fd">
    <w:name w:val="Основной текст с отступом Знак4"/>
    <w:uiPriority w:val="99"/>
    <w:semiHidden/>
    <w:rsid w:val="00704B7F"/>
    <w:rPr>
      <w:sz w:val="24"/>
    </w:rPr>
  </w:style>
  <w:style w:type="character" w:customStyle="1" w:styleId="2013">
    <w:name w:val="Знак Знак2013"/>
    <w:uiPriority w:val="99"/>
    <w:rsid w:val="00704B7F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704B7F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704B7F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704B7F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704B7F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704B7F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704B7F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704B7F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704B7F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704B7F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704B7F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704B7F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704B7F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704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704B7F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704B7F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704B7F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704B7F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704B7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704B7F"/>
    <w:rPr>
      <w:i/>
      <w:color w:val="808080"/>
    </w:rPr>
  </w:style>
  <w:style w:type="character" w:customStyle="1" w:styleId="6fb">
    <w:name w:val="Основной шрифт абзаца6"/>
    <w:uiPriority w:val="99"/>
    <w:rsid w:val="00704B7F"/>
  </w:style>
  <w:style w:type="character" w:customStyle="1" w:styleId="6fc">
    <w:name w:val="Замещающий текст6"/>
    <w:uiPriority w:val="99"/>
    <w:rsid w:val="00704B7F"/>
    <w:rPr>
      <w:color w:val="808080"/>
    </w:rPr>
  </w:style>
  <w:style w:type="character" w:customStyle="1" w:styleId="7f6">
    <w:name w:val="Сильное выделение7"/>
    <w:uiPriority w:val="99"/>
    <w:rsid w:val="00704B7F"/>
    <w:rPr>
      <w:b/>
    </w:rPr>
  </w:style>
  <w:style w:type="character" w:customStyle="1" w:styleId="b-sharetext">
    <w:name w:val="b-share__text"/>
    <w:basedOn w:val="a3"/>
    <w:uiPriority w:val="99"/>
    <w:rsid w:val="00704B7F"/>
    <w:rPr>
      <w:rFonts w:cs="Times New Roman"/>
    </w:rPr>
  </w:style>
  <w:style w:type="character" w:customStyle="1" w:styleId="2017">
    <w:name w:val="Знак Знак2017"/>
    <w:uiPriority w:val="99"/>
    <w:rsid w:val="00704B7F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704B7F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704B7F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704B7F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704B7F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704B7F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704B7F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704B7F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704B7F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704B7F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704B7F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704B7F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704B7F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704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704B7F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704B7F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704B7F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704B7F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704B7F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704B7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704B7F"/>
    <w:rPr>
      <w:i/>
      <w:color w:val="808080"/>
    </w:rPr>
  </w:style>
  <w:style w:type="character" w:customStyle="1" w:styleId="7f9">
    <w:name w:val="Основной шрифт абзаца7"/>
    <w:uiPriority w:val="99"/>
    <w:rsid w:val="00704B7F"/>
  </w:style>
  <w:style w:type="character" w:customStyle="1" w:styleId="7fa">
    <w:name w:val="Замещающий текст7"/>
    <w:uiPriority w:val="99"/>
    <w:rsid w:val="00704B7F"/>
    <w:rPr>
      <w:color w:val="808080"/>
    </w:rPr>
  </w:style>
  <w:style w:type="character" w:customStyle="1" w:styleId="8f0">
    <w:name w:val="Сильное выделение8"/>
    <w:uiPriority w:val="99"/>
    <w:rsid w:val="00704B7F"/>
    <w:rPr>
      <w:b/>
    </w:rPr>
  </w:style>
  <w:style w:type="paragraph" w:customStyle="1" w:styleId="Heading43">
    <w:name w:val="Heading 43"/>
    <w:basedOn w:val="a2"/>
    <w:next w:val="a2"/>
    <w:uiPriority w:val="99"/>
    <w:rsid w:val="00704B7F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704B7F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704B7F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704B7F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704B7F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704B7F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704B7F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704B7F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704B7F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704B7F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704B7F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704B7F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704B7F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704B7F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704B7F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704B7F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704B7F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704B7F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704B7F"/>
    <w:rPr>
      <w:b/>
      <w:smallCaps/>
      <w:spacing w:val="5"/>
    </w:rPr>
  </w:style>
  <w:style w:type="character" w:customStyle="1" w:styleId="3940">
    <w:name w:val="Знак Знак394"/>
    <w:uiPriority w:val="99"/>
    <w:rsid w:val="00704B7F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704B7F"/>
    <w:rPr>
      <w:b/>
      <w:sz w:val="28"/>
    </w:rPr>
  </w:style>
  <w:style w:type="character" w:customStyle="1" w:styleId="3740">
    <w:name w:val="Знак Знак374"/>
    <w:uiPriority w:val="99"/>
    <w:rsid w:val="00704B7F"/>
    <w:rPr>
      <w:b/>
      <w:i/>
      <w:sz w:val="26"/>
    </w:rPr>
  </w:style>
  <w:style w:type="character" w:customStyle="1" w:styleId="3640">
    <w:name w:val="Знак Знак364"/>
    <w:uiPriority w:val="99"/>
    <w:rsid w:val="00704B7F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704B7F"/>
    <w:rPr>
      <w:sz w:val="24"/>
      <w:lang w:val="ru-RU" w:eastAsia="ru-RU"/>
    </w:rPr>
  </w:style>
  <w:style w:type="character" w:customStyle="1" w:styleId="3440">
    <w:name w:val="Знак Знак344"/>
    <w:uiPriority w:val="99"/>
    <w:rsid w:val="00704B7F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704B7F"/>
    <w:rPr>
      <w:sz w:val="16"/>
    </w:rPr>
  </w:style>
  <w:style w:type="character" w:customStyle="1" w:styleId="3150">
    <w:name w:val="Знак Знак315"/>
    <w:uiPriority w:val="99"/>
    <w:rsid w:val="00704B7F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704B7F"/>
    <w:rPr>
      <w:sz w:val="24"/>
    </w:rPr>
  </w:style>
  <w:style w:type="character" w:customStyle="1" w:styleId="2940">
    <w:name w:val="Знак Знак294"/>
    <w:uiPriority w:val="99"/>
    <w:rsid w:val="00704B7F"/>
    <w:rPr>
      <w:sz w:val="24"/>
    </w:rPr>
  </w:style>
  <w:style w:type="character" w:customStyle="1" w:styleId="714">
    <w:name w:val="Знак Знак714"/>
    <w:uiPriority w:val="99"/>
    <w:rsid w:val="00704B7F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704B7F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704B7F"/>
    <w:rPr>
      <w:rFonts w:ascii="Tahoma" w:hAnsi="Tahoma"/>
    </w:rPr>
  </w:style>
  <w:style w:type="character" w:customStyle="1" w:styleId="2740">
    <w:name w:val="Знак Знак274"/>
    <w:uiPriority w:val="99"/>
    <w:rsid w:val="00704B7F"/>
    <w:rPr>
      <w:sz w:val="24"/>
    </w:rPr>
  </w:style>
  <w:style w:type="character" w:customStyle="1" w:styleId="1010">
    <w:name w:val="Знак Знак1010"/>
    <w:uiPriority w:val="99"/>
    <w:locked/>
    <w:rsid w:val="00704B7F"/>
    <w:rPr>
      <w:sz w:val="16"/>
      <w:lang w:val="ru-RU" w:eastAsia="ru-RU"/>
    </w:rPr>
  </w:style>
  <w:style w:type="character" w:customStyle="1" w:styleId="628">
    <w:name w:val="Знак Знак628"/>
    <w:uiPriority w:val="99"/>
    <w:rsid w:val="00704B7F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704B7F"/>
    <w:rPr>
      <w:sz w:val="24"/>
      <w:lang w:val="en-US"/>
    </w:rPr>
  </w:style>
  <w:style w:type="character" w:customStyle="1" w:styleId="1240">
    <w:name w:val="Знак Знак124"/>
    <w:uiPriority w:val="99"/>
    <w:rsid w:val="00704B7F"/>
    <w:rPr>
      <w:sz w:val="16"/>
    </w:rPr>
  </w:style>
  <w:style w:type="character" w:customStyle="1" w:styleId="1360">
    <w:name w:val="Знак Знак136"/>
    <w:uiPriority w:val="99"/>
    <w:rsid w:val="00704B7F"/>
    <w:rPr>
      <w:lang w:val="ru-RU" w:eastAsia="ru-RU"/>
    </w:rPr>
  </w:style>
  <w:style w:type="character" w:customStyle="1" w:styleId="1611">
    <w:name w:val="Знак Знак1611"/>
    <w:uiPriority w:val="99"/>
    <w:locked/>
    <w:rsid w:val="00704B7F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704B7F"/>
    <w:rPr>
      <w:sz w:val="24"/>
    </w:rPr>
  </w:style>
  <w:style w:type="character" w:customStyle="1" w:styleId="13d">
    <w:name w:val="Знак Знак Знак13"/>
    <w:uiPriority w:val="99"/>
    <w:rsid w:val="00704B7F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704B7F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704B7F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704B7F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704B7F"/>
    <w:rPr>
      <w:rFonts w:ascii="Courier New" w:hAnsi="Courier New"/>
    </w:rPr>
  </w:style>
  <w:style w:type="character" w:customStyle="1" w:styleId="17100">
    <w:name w:val="Знак Знак1710"/>
    <w:uiPriority w:val="99"/>
    <w:rsid w:val="00704B7F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704B7F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704B7F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704B7F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704B7F"/>
    <w:rPr>
      <w:b/>
      <w:sz w:val="28"/>
    </w:rPr>
  </w:style>
  <w:style w:type="character" w:customStyle="1" w:styleId="41100">
    <w:name w:val="Знак Знак4110"/>
    <w:uiPriority w:val="99"/>
    <w:locked/>
    <w:rsid w:val="00704B7F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704B7F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704B7F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704B7F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704B7F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704B7F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704B7F"/>
    <w:rPr>
      <w:sz w:val="24"/>
    </w:rPr>
  </w:style>
  <w:style w:type="character" w:customStyle="1" w:styleId="51110">
    <w:name w:val="Знак Знак5111"/>
    <w:uiPriority w:val="99"/>
    <w:locked/>
    <w:rsid w:val="00704B7F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704B7F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704B7F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704B7F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704B7F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704B7F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704B7F"/>
    <w:rPr>
      <w:sz w:val="16"/>
    </w:rPr>
  </w:style>
  <w:style w:type="character" w:customStyle="1" w:styleId="5010">
    <w:name w:val="Знак Знак5010"/>
    <w:uiPriority w:val="99"/>
    <w:locked/>
    <w:rsid w:val="00704B7F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704B7F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704B7F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704B7F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704B7F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704B7F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704B7F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704B7F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704B7F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704B7F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704B7F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704B7F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704B7F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704B7F"/>
    <w:rPr>
      <w:lang w:val="ru-RU" w:eastAsia="ru-RU"/>
    </w:rPr>
  </w:style>
  <w:style w:type="character" w:customStyle="1" w:styleId="564">
    <w:name w:val="Знак Знак564"/>
    <w:uiPriority w:val="99"/>
    <w:locked/>
    <w:rsid w:val="00704B7F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704B7F"/>
    <w:rPr>
      <w:sz w:val="24"/>
      <w:lang w:val="en-US" w:eastAsia="ru-RU"/>
    </w:rPr>
  </w:style>
  <w:style w:type="character" w:customStyle="1" w:styleId="6740">
    <w:name w:val="Знак Знак674"/>
    <w:uiPriority w:val="99"/>
    <w:rsid w:val="00704B7F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704B7F"/>
    <w:rPr>
      <w:b/>
      <w:sz w:val="28"/>
    </w:rPr>
  </w:style>
  <w:style w:type="character" w:customStyle="1" w:styleId="704">
    <w:name w:val="Знак Знак704"/>
    <w:uiPriority w:val="99"/>
    <w:rsid w:val="00704B7F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704B7F"/>
    <w:rPr>
      <w:b/>
      <w:sz w:val="28"/>
    </w:rPr>
  </w:style>
  <w:style w:type="character" w:customStyle="1" w:styleId="6840">
    <w:name w:val="Знак Знак684"/>
    <w:uiPriority w:val="99"/>
    <w:rsid w:val="00704B7F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704B7F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704B7F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704B7F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704B7F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704B7F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704B7F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704B7F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704B7F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704B7F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704B7F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704B7F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704B7F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704B7F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704B7F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704B7F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704B7F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704B7F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704B7F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704B7F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704B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704B7F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704B7F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704B7F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704B7F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704B7F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704B7F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704B7F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704B7F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704B7F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704B7F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704B7F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704B7F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704B7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704B7F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704B7F"/>
    <w:rPr>
      <w:color w:val="808080"/>
    </w:rPr>
  </w:style>
  <w:style w:type="character" w:customStyle="1" w:styleId="21f9">
    <w:name w:val="Основной шрифт абзаца21"/>
    <w:uiPriority w:val="99"/>
    <w:rsid w:val="00704B7F"/>
  </w:style>
  <w:style w:type="character" w:customStyle="1" w:styleId="2214">
    <w:name w:val="Знак2 Знак Знак21"/>
    <w:uiPriority w:val="99"/>
    <w:locked/>
    <w:rsid w:val="00704B7F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704B7F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704B7F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704B7F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704B7F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704B7F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704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704B7F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704B7F"/>
    <w:rPr>
      <w:rFonts w:cs="Times New Roman"/>
    </w:rPr>
  </w:style>
  <w:style w:type="character" w:customStyle="1" w:styleId="cxdhlk">
    <w:name w:val="cxdhlk"/>
    <w:basedOn w:val="a3"/>
    <w:uiPriority w:val="99"/>
    <w:rsid w:val="00704B7F"/>
    <w:rPr>
      <w:rFonts w:cs="Times New Roman"/>
    </w:rPr>
  </w:style>
  <w:style w:type="paragraph" w:customStyle="1" w:styleId="ftvvlh">
    <w:name w:val="ftvvlh"/>
    <w:basedOn w:val="a2"/>
    <w:uiPriority w:val="99"/>
    <w:rsid w:val="00704B7F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704B7F"/>
    <w:rPr>
      <w:rFonts w:cs="Times New Roman"/>
    </w:rPr>
  </w:style>
  <w:style w:type="character" w:customStyle="1" w:styleId="duvqdt">
    <w:name w:val="duvqdt"/>
    <w:basedOn w:val="a3"/>
    <w:uiPriority w:val="99"/>
    <w:rsid w:val="00704B7F"/>
    <w:rPr>
      <w:rFonts w:cs="Times New Roman"/>
    </w:rPr>
  </w:style>
  <w:style w:type="character" w:customStyle="1" w:styleId="titlesmall">
    <w:name w:val="title_small"/>
    <w:basedOn w:val="a3"/>
    <w:uiPriority w:val="99"/>
    <w:rsid w:val="00704B7F"/>
    <w:rPr>
      <w:rFonts w:cs="Times New Roman"/>
    </w:rPr>
  </w:style>
  <w:style w:type="character" w:customStyle="1" w:styleId="2ffffb">
    <w:name w:val="Заголовок2"/>
    <w:basedOn w:val="a3"/>
    <w:uiPriority w:val="99"/>
    <w:rsid w:val="00704B7F"/>
    <w:rPr>
      <w:rFonts w:cs="Times New Roman"/>
    </w:rPr>
  </w:style>
  <w:style w:type="character" w:customStyle="1" w:styleId="titlesmallgrey">
    <w:name w:val="title_small_grey"/>
    <w:basedOn w:val="a3"/>
    <w:uiPriority w:val="99"/>
    <w:rsid w:val="00704B7F"/>
    <w:rPr>
      <w:rFonts w:cs="Times New Roman"/>
    </w:rPr>
  </w:style>
  <w:style w:type="character" w:customStyle="1" w:styleId="cstatopen-btn">
    <w:name w:val="c_statopen-btn"/>
    <w:basedOn w:val="a3"/>
    <w:uiPriority w:val="99"/>
    <w:rsid w:val="00704B7F"/>
    <w:rPr>
      <w:rFonts w:cs="Times New Roman"/>
    </w:rPr>
  </w:style>
  <w:style w:type="character" w:customStyle="1" w:styleId="kc-title">
    <w:name w:val="kc-title"/>
    <w:basedOn w:val="a3"/>
    <w:uiPriority w:val="99"/>
    <w:rsid w:val="00704B7F"/>
    <w:rPr>
      <w:rFonts w:cs="Times New Roman"/>
    </w:rPr>
  </w:style>
  <w:style w:type="paragraph" w:customStyle="1" w:styleId="author-name">
    <w:name w:val="author-name"/>
    <w:basedOn w:val="a2"/>
    <w:uiPriority w:val="99"/>
    <w:rsid w:val="00704B7F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704B7F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704B7F"/>
    <w:rPr>
      <w:rFonts w:cs="Times New Roman"/>
    </w:rPr>
  </w:style>
  <w:style w:type="paragraph" w:customStyle="1" w:styleId="s30">
    <w:name w:val="s_3"/>
    <w:basedOn w:val="a2"/>
    <w:uiPriority w:val="99"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704B7F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704B7F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704B7F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704B7F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704B7F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704B7F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704B7F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704B7F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704B7F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704B7F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704B7F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704B7F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704B7F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704B7F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704B7F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704B7F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704B7F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704B7F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704B7F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704B7F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704B7F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704B7F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704B7F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704B7F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704B7F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704B7F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704B7F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704B7F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704B7F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704B7F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704B7F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704B7F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704B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704B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704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704B7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704B7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704B7F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704B7F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704B7F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704B7F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704B7F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704B7F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704B7F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704B7F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704B7F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704B7F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704B7F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704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iee.unn.ru/wp-content/uploads/sites/9/2020/02/%20SBORNIK_Buhuchet_13.01.2020.%20pdf" TargetMode="External"/><Relationship Id="rId21" Type="http://schemas.openxmlformats.org/officeDocument/2006/relationships/hyperlink" Target="https://cyberleninka.ru/article/n/metodologicheskie-podhody-otsenki-finansovogo-sostoyaniya-predpriyatiy/viewer.%20&#1056;&#1099;&#1073;&#1103;&#1085;&#1094;&#1077;&#1074;&#1072;%20&#1052;.&#1057;" TargetMode="External"/><Relationship Id="rId34" Type="http://schemas.openxmlformats.org/officeDocument/2006/relationships/hyperlink" Target="http://www.iee.unn.ru/wp-content/uploads/sites/9/2020/02/%20SBORNIK_Buhuchet_13.01.2020.%20pdf" TargetMode="External"/><Relationship Id="rId42" Type="http://schemas.openxmlformats.org/officeDocument/2006/relationships/hyperlink" Target="https://cyberleninka.ru/article/n/otsenka-dostovernosti-modeley-prognozirovaniya-nesostoyatelnosti-bankrotstva" TargetMode="External"/><Relationship Id="rId47" Type="http://schemas.openxmlformats.org/officeDocument/2006/relationships/hyperlink" Target="https://na-journal.ru/2-2020-ekonomika-finansy/2293-sravnitelnyj-analiz-rossijskogo-i-zarubezhnogo-opyta-analiza-finansovogo-sostoyaniya-predpriyatiya" TargetMode="External"/><Relationship Id="rId50" Type="http://schemas.openxmlformats.org/officeDocument/2006/relationships/hyperlink" Target="http://www.iee.unn.ru/wp-content/uploads/sites/9/%202020/02/%20SBORNIK_Buhuchet_13.01.2020.%20pdf" TargetMode="External"/><Relationship Id="rId55" Type="http://schemas.openxmlformats.org/officeDocument/2006/relationships/hyperlink" Target="https://ecsocman.hse.ru/" TargetMode="External"/><Relationship Id="rId63" Type="http://schemas.openxmlformats.org/officeDocument/2006/relationships/hyperlink" Target="http://sf-rf.ru/" TargetMode="External"/><Relationship Id="rId7" Type="http://schemas.openxmlformats.org/officeDocument/2006/relationships/hyperlink" Target="https://center-yf.ru/data/Buhgalteru/finansovaya-otchetnost-2020.php" TargetMode="External"/><Relationship Id="rId2" Type="http://schemas.openxmlformats.org/officeDocument/2006/relationships/styles" Target="styles.xml"/><Relationship Id="rId16" Type="http://schemas.openxmlformats.org/officeDocument/2006/relationships/hyperlink" Target="http://web.snauka.ru/issues/2018/2/85758" TargetMode="External"/><Relationship Id="rId29" Type="http://schemas.openxmlformats.org/officeDocument/2006/relationships/hyperlink" Target="http://www.iee.unn.ru/wp-content/uploads/sites/9/2020/02/%20SBORNIK_Buhuchet_13.01.2020.%20pdf" TargetMode="External"/><Relationship Id="rId11" Type="http://schemas.openxmlformats.org/officeDocument/2006/relationships/hyperlink" Target="http://www.iee.unn.ru/wp-content/uploads/sites/9/2020/02/%20SBORNIK_Buhuchet_13.01.2020.%20pdf" TargetMode="External"/><Relationship Id="rId24" Type="http://schemas.openxmlformats.org/officeDocument/2006/relationships/hyperlink" Target="https://cyberleninka.ru/article/n/mda-modeli-v-kompleksnoy-otsenke-riska-bankrotstva-rossiyskih-predpriyatiy" TargetMode="External"/><Relationship Id="rId32" Type="http://schemas.openxmlformats.org/officeDocument/2006/relationships/hyperlink" Target="http://www.iee.unn.ru/wp-content/uploads/sites/9/2020/02/%20SBORNIK_Buhuchet_13.01.2020.%20pdf" TargetMode="External"/><Relationship Id="rId37" Type="http://schemas.openxmlformats.org/officeDocument/2006/relationships/hyperlink" Target="https://moluch.ru/archive/288/65092" TargetMode="External"/><Relationship Id="rId40" Type="http://schemas.openxmlformats.org/officeDocument/2006/relationships/hyperlink" Target="https://cyberleninka.ru/article/n/sovremennye-napravleniya-analiza-finansovoy-ustoychivosti-organizatsiy.%20&#1053;.&#1050;.%20&#1042;&#1072;&#1089;&#1080;&#1083;&#1100;&#1077;&#1074;&#1072;%20&#1053;.&#1050;" TargetMode="External"/><Relationship Id="rId45" Type="http://schemas.openxmlformats.org/officeDocument/2006/relationships/hyperlink" Target="https://cyberleninka.ru/article/n/metodiki-otsenki-riskov-finansovoy-nesostoyatelnosti-selskohozyaystvennyh-predpriyatiy-i-napravleniya-ih-sovershenstvovaniya" TargetMode="External"/><Relationship Id="rId53" Type="http://schemas.openxmlformats.org/officeDocument/2006/relationships/hyperlink" Target="http://www.vectoreconomy.ru/images/publications/2019/5/" TargetMode="External"/><Relationship Id="rId58" Type="http://schemas.openxmlformats.org/officeDocument/2006/relationships/hyperlink" Target="http://qsp.su/tools/onlinehelp/about_license_gpl_russian.html" TargetMode="External"/><Relationship Id="rId66" Type="http://schemas.openxmlformats.org/officeDocument/2006/relationships/fontTable" Target="fontTable.xml"/><Relationship Id="rId5" Type="http://schemas.openxmlformats.org/officeDocument/2006/relationships/image" Target="media/image1.png"/><Relationship Id="rId61" Type="http://schemas.openxmlformats.org/officeDocument/2006/relationships/hyperlink" Target="http://www.org-rsa.ru/" TargetMode="External"/><Relationship Id="rId19" Type="http://schemas.openxmlformats.org/officeDocument/2006/relationships/hyperlink" Target="https://cyberleninka.ru/article/n/metodicheskie-aspekty-otsenki-finansovogo-sostoyaniya-malogo-biznesa-na-mezourovne-na-primere-primorskogo-kraya/viewer" TargetMode="External"/><Relationship Id="rId14" Type="http://schemas.openxmlformats.org/officeDocument/2006/relationships/hyperlink" Target="https://cyberleninka.ru/article/n/analiz-finansovogo-sostoyaniya-promyshlennogo-predpriyatiya" TargetMode="External"/><Relationship Id="rId22" Type="http://schemas.openxmlformats.org/officeDocument/2006/relationships/hyperlink" Target="https://cyberleninka.ru/article/n/provedenie-analiza-debitorskoy-i-kreditorskoy-zadoljennosti-na-osnove-dann-h-otchetnosti-organizatsii" TargetMode="External"/><Relationship Id="rId27" Type="http://schemas.openxmlformats.org/officeDocument/2006/relationships/hyperlink" Target="http://www.iee.unn.ru/wp-content/uploads/sites/9/2020/02/%20SBORNIK_Buhuchet_13.01.2020.%20pdf" TargetMode="External"/><Relationship Id="rId30" Type="http://schemas.openxmlformats.org/officeDocument/2006/relationships/hyperlink" Target="http://www.iee.unn.ru/wp-content/uploads/sites/9/2020/02/%20SBORNIK_Buhuchet_13.01.2020.%20pdf" TargetMode="External"/><Relationship Id="rId35" Type="http://schemas.openxmlformats.org/officeDocument/2006/relationships/hyperlink" Target="https://cyberleninka.ru/article/n/analiz-finansovo-hozyaystvennoy-deyatelnosti-organizatsii-i-razrabotka-napravleniy-ee-sovershenstvovaniya" TargetMode="External"/><Relationship Id="rId43" Type="http://schemas.openxmlformats.org/officeDocument/2006/relationships/hyperlink" Target="https://cyberleninka.ru/article/n/uchetno-analiticheskoe-obespechenie-otsenki-finansovogo-sostoyaniya-i-ekonomicheskoy-bezopasnosti-po-materialam-pererabatyvayuschih" TargetMode="External"/><Relationship Id="rId48" Type="http://schemas.openxmlformats.org/officeDocument/2006/relationships/hyperlink" Target="https://na-journal.ru/2-2020-ekonomika-finansy/2296-pokazateli-platezhespobnosti-predpriyatiya" TargetMode="External"/><Relationship Id="rId56" Type="http://schemas.openxmlformats.org/officeDocument/2006/relationships/hyperlink" Target="http://qsp.su/tools/onlinehelp/about_license_gpl_russian.html" TargetMode="External"/><Relationship Id="rId64" Type="http://schemas.openxmlformats.org/officeDocument/2006/relationships/hyperlink" Target="http://elibrary.ru" TargetMode="External"/><Relationship Id="rId8" Type="http://schemas.openxmlformats.org/officeDocument/2006/relationships/hyperlink" Target="https://moluch.ru/archive/208/50921/" TargetMode="External"/><Relationship Id="rId51" Type="http://schemas.openxmlformats.org/officeDocument/2006/relationships/hyperlink" Target="https://fundamental-research.ru/ru/article/view?id=42614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iee.unn.ru/wp-content/uploads/sites/9/2020/02/%20SBORNIK_Buhuchet_13.01.2020.%20pdf" TargetMode="External"/><Relationship Id="rId17" Type="http://schemas.openxmlformats.org/officeDocument/2006/relationships/hyperlink" Target="https://cyberleninka.ru/article/n/analiz-finansovogo-sostoyaniya-promyshlennogo-predpriyatiya" TargetMode="External"/><Relationship Id="rId25" Type="http://schemas.openxmlformats.org/officeDocument/2006/relationships/hyperlink" Target="https://www.profiz.ru/peo/6_2019/" TargetMode="External"/><Relationship Id="rId33" Type="http://schemas.openxmlformats.org/officeDocument/2006/relationships/hyperlink" Target="https://cyberleninka.ru/article/n/razvitie-metodologii-ekonomicheskogo-analiza-v-tsifrovoy-ekonomike" TargetMode="External"/><Relationship Id="rId38" Type="http://schemas.openxmlformats.org/officeDocument/2006/relationships/hyperlink" Target="file:///C:\Users\&#1052;&#1072;&#1088;&#1080;&#1085;&#1072;\Desktop\&#1054;&#1043;&#1069;&#1059;\&#1056;&#1055;&#1044;%20&#1074;%20&#1054;&#1043;&#1069;&#1059;%20(&#1073;&#1072;&#1082;&#1072;&#1083;&#1072;&#1074;&#1088;&#1099;)%20&#1087;&#1077;&#1088;&#1077;&#1088;&#1072;&#1073;&#1086;&#1090;&#1082;&#1072;.%2007.2020\&#1044;&#1083;&#1103;%20&#1057;&#1044;&#1040;&#1063;&#1048;%20&#1080;%20&#1054;&#1041;&#1056;&#1040;&#1047;&#1062;&#1067;\&#1053;&#1072;&#1087;&#1080;&#1096;&#1080;&#1090;&#1077;%20&#1088;&#1077;&#1092;&#1077;&#1088;&#1072;&#1090;-&#1088;&#1077;&#1094;&#1077;&#1085;&#1079;&#1080;&#1102;%20&#1085;&#1072;%20&#1089;&#1090;&#1072;&#1090;&#1100;&#1102;:%20https:\cyberleninka.ru\article\n\osobennosti-analiza-finansovogo-sostoyaniya-subektov-malogo-biznesa\%20viewer" TargetMode="External"/><Relationship Id="rId46" Type="http://schemas.openxmlformats.org/officeDocument/2006/relationships/hyperlink" Target="https://readera.org/finansovaja-ustojchivostkak-osnova-jekonomicheskoj-bezopasnosti-predprijatija-143171791.%20&#1042;&#1086;&#1088;&#1086;&#1090;&#1080;&#1083;&#1086;&#1074;&#1072;%20&#1054;.&#1040;" TargetMode="External"/><Relationship Id="rId59" Type="http://schemas.openxmlformats.org/officeDocument/2006/relationships/hyperlink" Target="http://qsp.su/tools/onlinehelp/about_license_gpl_russian.html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cyberleninka.ru/article/n/razrabotka-kompleksnogo-podhoda-dlya-analiza-finansovo-ekonomicheskoy-deyatelnosti-predpriyatiya" TargetMode="External"/><Relationship Id="rId41" Type="http://schemas.openxmlformats.org/officeDocument/2006/relationships/hyperlink" Target="https://cyberleninka.ru/article/n/osobennosti-otsenki-veroyatnosti-bankrotstva-selskohozyaystvennyh-predpriyatiy" TargetMode="External"/><Relationship Id="rId54" Type="http://schemas.openxmlformats.org/officeDocument/2006/relationships/hyperlink" Target="http://library.roweb.online" TargetMode="External"/><Relationship Id="rId62" Type="http://schemas.openxmlformats.org/officeDocument/2006/relationships/hyperlink" Target="https://arb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enter-yf.ru/data/economy/metody-finansovogo-analiza-v-2020-godu.php" TargetMode="External"/><Relationship Id="rId15" Type="http://schemas.openxmlformats.org/officeDocument/2006/relationships/hyperlink" Target="https://cyberleninka.ru/article/n/razrabotka-kompleksnogo-podhoda-dlya-analiza-finansovo-ekonomicheskoy-deyatelnosti-predpriyatiya/viewer" TargetMode="External"/><Relationship Id="rId23" Type="http://schemas.openxmlformats.org/officeDocument/2006/relationships/hyperlink" Target="https://cyberleninka.ru/article/n/diagnostika-finansovogo-sostoyaniya-predpriyatiya-kak-osnovnoy-faktor-finansovoy-bezopasnosti" TargetMode="External"/><Relationship Id="rId28" Type="http://schemas.openxmlformats.org/officeDocument/2006/relationships/hyperlink" Target="http://www.iee.unn.ru/wp-content/uploads/sites/9/2020/02/%20SBORNIK_Buhuchet_13.01.2020.%20pdf" TargetMode="External"/><Relationship Id="rId36" Type="http://schemas.openxmlformats.org/officeDocument/2006/relationships/hyperlink" Target="file:///C:/Users/&#1052;&#1072;&#1088;&#1080;&#1085;&#1072;/Downloads/metodika-diagnostiki-finansovogo-ekonomicheskogo-sostoyaniya-apk-i-puti-ego-uluchsheniya.pdf" TargetMode="External"/><Relationship Id="rId49" Type="http://schemas.openxmlformats.org/officeDocument/2006/relationships/hyperlink" Target="http://www.iee.unn.ru/wp-content/uploads/sites/9/%202020/02/%20SBORNIK_Buhuchet_13.01.2020.%20pdf" TargetMode="External"/><Relationship Id="rId57" Type="http://schemas.openxmlformats.org/officeDocument/2006/relationships/hyperlink" Target="http://qsp.su/tools/onlinehelp/about_license_gpl_russian.html" TargetMode="External"/><Relationship Id="rId10" Type="http://schemas.openxmlformats.org/officeDocument/2006/relationships/hyperlink" Target="https://cyberleninka.ru/article/n/mezhdunarodnye-metodiki-analiza-finansovogo-sostoyaniya-organizatsii" TargetMode="External"/><Relationship Id="rId31" Type="http://schemas.openxmlformats.org/officeDocument/2006/relationships/hyperlink" Target="http://www.iee.unn.ru/wp-content/uploads/sites/9/2020/02/%20SBORNIK_Buhuchet_13.01.2020.%20pdf" TargetMode="External"/><Relationship Id="rId44" Type="http://schemas.openxmlformats.org/officeDocument/2006/relationships/hyperlink" Target="https://readera.org/avse" TargetMode="External"/><Relationship Id="rId52" Type="http://schemas.openxmlformats.org/officeDocument/2006/relationships/hyperlink" Target="https://moluch.ru/archive/256/58615" TargetMode="External"/><Relationship Id="rId60" Type="http://schemas.openxmlformats.org/officeDocument/2006/relationships/hyperlink" Target="http://www.infolex.narod.ru/gpl_gnu/gplrus.html" TargetMode="External"/><Relationship Id="rId65" Type="http://schemas.openxmlformats.org/officeDocument/2006/relationships/hyperlink" Target="http://www.iprbooksho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luch.ru/archive/229/53263/" TargetMode="External"/><Relationship Id="rId13" Type="http://schemas.openxmlformats.org/officeDocument/2006/relationships/hyperlink" Target="https://cyberleninka.ru/article/n/razvitie-metodologii-ekonomicheskogo-analiza-v-tsifrovoy-ekonomike" TargetMode="External"/><Relationship Id="rId18" Type="http://schemas.openxmlformats.org/officeDocument/2006/relationships/hyperlink" Target="https://www.profiz.ru/peo/11_2018/ocenka_dejatelnosti/" TargetMode="External"/><Relationship Id="rId39" Type="http://schemas.openxmlformats.org/officeDocument/2006/relationships/hyperlink" Target="https://cyberleninka.ru/article/n/aktualnye-napravleniya-povysheniya-finansovoy-aktivnosti-i-platezhesposobnosti-gruppy-musoropererabatyvayuschih-kompani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23</Pages>
  <Words>13571</Words>
  <Characters>77359</Characters>
  <Application>Microsoft Office Word</Application>
  <DocSecurity>0</DocSecurity>
  <Lines>644</Lines>
  <Paragraphs>181</Paragraphs>
  <ScaleCrop>false</ScaleCrop>
  <Company/>
  <LinksUpToDate>false</LinksUpToDate>
  <CharactersWithSpaces>90749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20</cp:revision>
  <dcterms:created xsi:type="dcterms:W3CDTF">2022-01-27T13:28:00Z</dcterms:created>
  <dcterms:modified xsi:type="dcterms:W3CDTF">2023-04-24T18:41:00Z</dcterms:modified>
</cp:coreProperties>
</file>